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A02FB" w:rsidRDefault="005A02FB">
      <w:pPr>
        <w:spacing w:line="288" w:lineRule="auto"/>
        <w:rPr>
          <w:b/>
          <w:bCs/>
          <w:sz w:val="28"/>
          <w:szCs w:val="28"/>
          <w:u w:val="single"/>
        </w:rPr>
      </w:pPr>
    </w:p>
    <w:p w:rsidR="005A02FB" w:rsidRDefault="007F0FED">
      <w:pPr>
        <w:spacing w:line="288" w:lineRule="auto"/>
        <w:ind w:left="720" w:hanging="720"/>
        <w:jc w:val="center"/>
        <w:rPr>
          <w:b/>
          <w:bCs/>
          <w:sz w:val="28"/>
          <w:szCs w:val="28"/>
          <w:u w:val="single"/>
          <w:lang w:val="nl-NL"/>
        </w:rPr>
      </w:pPr>
      <w:r>
        <w:rPr>
          <w:b/>
          <w:bCs/>
          <w:sz w:val="28"/>
          <w:szCs w:val="28"/>
          <w:u w:val="single"/>
          <w:lang w:val="nl-NL"/>
        </w:rPr>
        <w:t>HOẠT ĐỘNG TRẢI NGHIỆM</w:t>
      </w:r>
    </w:p>
    <w:p w:rsidR="005A02FB" w:rsidRDefault="007F0FED">
      <w:pPr>
        <w:spacing w:line="288" w:lineRule="auto"/>
        <w:ind w:left="720" w:hanging="720"/>
        <w:jc w:val="center"/>
        <w:rPr>
          <w:b/>
          <w:bCs/>
          <w:sz w:val="28"/>
          <w:szCs w:val="28"/>
        </w:rPr>
      </w:pPr>
      <w:r>
        <w:rPr>
          <w:b/>
          <w:bCs/>
          <w:sz w:val="28"/>
          <w:szCs w:val="28"/>
          <w:u w:val="single"/>
          <w:lang w:val="nl-NL"/>
        </w:rPr>
        <w:t>CHỦ ĐỀ</w:t>
      </w:r>
      <w:r>
        <w:rPr>
          <w:b/>
          <w:bCs/>
          <w:sz w:val="28"/>
          <w:szCs w:val="28"/>
          <w:lang w:val="nl-NL"/>
        </w:rPr>
        <w:t xml:space="preserve">: </w:t>
      </w:r>
      <w:r>
        <w:rPr>
          <w:b/>
          <w:bCs/>
          <w:sz w:val="28"/>
          <w:szCs w:val="28"/>
        </w:rPr>
        <w:t>ĂN UỐNG ĂN TOÀN, HỢP VỆ SINH</w:t>
      </w:r>
    </w:p>
    <w:p w:rsidR="005A02FB" w:rsidRDefault="007F0FED">
      <w:pPr>
        <w:spacing w:line="288" w:lineRule="auto"/>
        <w:ind w:left="720" w:hanging="720"/>
        <w:jc w:val="center"/>
        <w:rPr>
          <w:b/>
          <w:bCs/>
          <w:sz w:val="28"/>
          <w:szCs w:val="28"/>
        </w:rPr>
      </w:pPr>
      <w:r>
        <w:rPr>
          <w:b/>
          <w:bCs/>
          <w:sz w:val="28"/>
          <w:szCs w:val="28"/>
          <w:lang w:val="nl-NL"/>
        </w:rPr>
        <w:t xml:space="preserve">Sinh hoạt theo chủ đề: </w:t>
      </w:r>
      <w:r>
        <w:rPr>
          <w:b/>
          <w:bCs/>
          <w:sz w:val="28"/>
          <w:szCs w:val="28"/>
        </w:rPr>
        <w:t>BẾP NHÀ EM.</w:t>
      </w:r>
    </w:p>
    <w:p w:rsidR="005A02FB" w:rsidRDefault="007F0FED">
      <w:pPr>
        <w:spacing w:line="288" w:lineRule="auto"/>
        <w:ind w:firstLine="360"/>
        <w:rPr>
          <w:b/>
          <w:bCs/>
          <w:sz w:val="28"/>
          <w:szCs w:val="28"/>
          <w:u w:val="single"/>
          <w:lang w:val="nl-NL"/>
        </w:rPr>
      </w:pPr>
      <w:r>
        <w:rPr>
          <w:b/>
          <w:bCs/>
          <w:sz w:val="28"/>
          <w:szCs w:val="28"/>
          <w:u w:val="single"/>
          <w:lang w:val="nl-NL"/>
        </w:rPr>
        <w:t>I. YÊU CẦU CẦN ĐẠT:</w:t>
      </w:r>
    </w:p>
    <w:p w:rsidR="005A02FB" w:rsidRDefault="007F0FED">
      <w:pPr>
        <w:spacing w:line="288" w:lineRule="auto"/>
        <w:ind w:firstLine="360"/>
        <w:jc w:val="both"/>
        <w:rPr>
          <w:b/>
          <w:sz w:val="28"/>
          <w:szCs w:val="28"/>
        </w:rPr>
      </w:pPr>
      <w:r>
        <w:rPr>
          <w:b/>
          <w:sz w:val="28"/>
          <w:szCs w:val="28"/>
          <w:lang w:val="nl-NL"/>
        </w:rPr>
        <w:t xml:space="preserve">1. </w:t>
      </w:r>
      <w:r>
        <w:rPr>
          <w:b/>
          <w:sz w:val="28"/>
          <w:szCs w:val="28"/>
        </w:rPr>
        <w:t>Kiến thức, kỹ năng.</w:t>
      </w:r>
    </w:p>
    <w:p w:rsidR="005A02FB" w:rsidRDefault="007F0FED">
      <w:pPr>
        <w:pStyle w:val="NormalWeb"/>
        <w:spacing w:beforeAutospacing="0" w:after="100" w:afterAutospacing="0" w:line="21" w:lineRule="atLeast"/>
        <w:rPr>
          <w:sz w:val="28"/>
          <w:szCs w:val="28"/>
        </w:rPr>
      </w:pPr>
      <w:r>
        <w:rPr>
          <w:sz w:val="28"/>
          <w:szCs w:val="28"/>
        </w:rPr>
        <w:t>- Nh</w:t>
      </w:r>
      <w:r>
        <w:rPr>
          <w:sz w:val="28"/>
          <w:szCs w:val="28"/>
        </w:rPr>
        <w:t>ậ</w:t>
      </w:r>
      <w:r>
        <w:rPr>
          <w:sz w:val="28"/>
          <w:szCs w:val="28"/>
        </w:rPr>
        <w:t>n th</w:t>
      </w:r>
      <w:r>
        <w:rPr>
          <w:sz w:val="28"/>
          <w:szCs w:val="28"/>
        </w:rPr>
        <w:t>ứ</w:t>
      </w:r>
      <w:r>
        <w:rPr>
          <w:sz w:val="28"/>
          <w:szCs w:val="28"/>
        </w:rPr>
        <w:t>c đư</w:t>
      </w:r>
      <w:r>
        <w:rPr>
          <w:sz w:val="28"/>
          <w:szCs w:val="28"/>
        </w:rPr>
        <w:t>ợ</w:t>
      </w:r>
      <w:r>
        <w:rPr>
          <w:sz w:val="28"/>
          <w:szCs w:val="28"/>
        </w:rPr>
        <w:t>c các nguy Cơ n</w:t>
      </w:r>
      <w:r>
        <w:rPr>
          <w:sz w:val="28"/>
          <w:szCs w:val="28"/>
        </w:rPr>
        <w:t>ế</w:t>
      </w:r>
      <w:r>
        <w:rPr>
          <w:sz w:val="28"/>
          <w:szCs w:val="28"/>
        </w:rPr>
        <w:t>u không th</w:t>
      </w:r>
      <w:r>
        <w:rPr>
          <w:sz w:val="28"/>
          <w:szCs w:val="28"/>
        </w:rPr>
        <w:t>ự</w:t>
      </w:r>
      <w:r>
        <w:rPr>
          <w:sz w:val="28"/>
          <w:szCs w:val="28"/>
        </w:rPr>
        <w:t>c hi</w:t>
      </w:r>
      <w:r>
        <w:rPr>
          <w:sz w:val="28"/>
          <w:szCs w:val="28"/>
        </w:rPr>
        <w:t>ệ</w:t>
      </w:r>
      <w:r>
        <w:rPr>
          <w:sz w:val="28"/>
          <w:szCs w:val="28"/>
        </w:rPr>
        <w:t>n v</w:t>
      </w:r>
      <w:r>
        <w:rPr>
          <w:sz w:val="28"/>
          <w:szCs w:val="28"/>
        </w:rPr>
        <w:t>ệ</w:t>
      </w:r>
      <w:r>
        <w:rPr>
          <w:sz w:val="28"/>
          <w:szCs w:val="28"/>
        </w:rPr>
        <w:t xml:space="preserve"> sinh an toàn th</w:t>
      </w:r>
      <w:r>
        <w:rPr>
          <w:sz w:val="28"/>
          <w:szCs w:val="28"/>
        </w:rPr>
        <w:t>ự</w:t>
      </w:r>
      <w:r>
        <w:rPr>
          <w:sz w:val="28"/>
          <w:szCs w:val="28"/>
        </w:rPr>
        <w:t>c ph</w:t>
      </w:r>
      <w:r>
        <w:rPr>
          <w:sz w:val="28"/>
          <w:szCs w:val="28"/>
        </w:rPr>
        <w:t>ẩ</w:t>
      </w:r>
      <w:r>
        <w:rPr>
          <w:sz w:val="28"/>
          <w:szCs w:val="28"/>
        </w:rPr>
        <w:t xml:space="preserve">m. </w:t>
      </w:r>
    </w:p>
    <w:p w:rsidR="005A02FB" w:rsidRDefault="007F0FED">
      <w:pPr>
        <w:pStyle w:val="NormalWeb"/>
        <w:spacing w:beforeAutospacing="0" w:after="100" w:afterAutospacing="0" w:line="21" w:lineRule="atLeast"/>
        <w:rPr>
          <w:sz w:val="28"/>
          <w:szCs w:val="28"/>
        </w:rPr>
      </w:pPr>
      <w:r>
        <w:rPr>
          <w:sz w:val="28"/>
          <w:szCs w:val="28"/>
        </w:rPr>
        <w:t>- Th</w:t>
      </w:r>
      <w:r>
        <w:rPr>
          <w:sz w:val="28"/>
          <w:szCs w:val="28"/>
        </w:rPr>
        <w:t>ự</w:t>
      </w:r>
      <w:r>
        <w:rPr>
          <w:sz w:val="28"/>
          <w:szCs w:val="28"/>
        </w:rPr>
        <w:t>c hi</w:t>
      </w:r>
      <w:r>
        <w:rPr>
          <w:sz w:val="28"/>
          <w:szCs w:val="28"/>
        </w:rPr>
        <w:t>ệ</w:t>
      </w:r>
      <w:r>
        <w:rPr>
          <w:sz w:val="28"/>
          <w:szCs w:val="28"/>
        </w:rPr>
        <w:t>n đư</w:t>
      </w:r>
      <w:r>
        <w:rPr>
          <w:sz w:val="28"/>
          <w:szCs w:val="28"/>
        </w:rPr>
        <w:t>ợ</w:t>
      </w:r>
      <w:r>
        <w:rPr>
          <w:sz w:val="28"/>
          <w:szCs w:val="28"/>
        </w:rPr>
        <w:t>c nh</w:t>
      </w:r>
      <w:r>
        <w:rPr>
          <w:sz w:val="28"/>
          <w:szCs w:val="28"/>
        </w:rPr>
        <w:t>ữ</w:t>
      </w:r>
      <w:r>
        <w:rPr>
          <w:sz w:val="28"/>
          <w:szCs w:val="28"/>
        </w:rPr>
        <w:t>ng vi</w:t>
      </w:r>
      <w:r>
        <w:rPr>
          <w:sz w:val="28"/>
          <w:szCs w:val="28"/>
        </w:rPr>
        <w:t>ệ</w:t>
      </w:r>
      <w:r>
        <w:rPr>
          <w:sz w:val="28"/>
          <w:szCs w:val="28"/>
        </w:rPr>
        <w:t>c làm c</w:t>
      </w:r>
      <w:r>
        <w:rPr>
          <w:sz w:val="28"/>
          <w:szCs w:val="28"/>
        </w:rPr>
        <w:t>ụ</w:t>
      </w:r>
      <w:r>
        <w:rPr>
          <w:sz w:val="28"/>
          <w:szCs w:val="28"/>
        </w:rPr>
        <w:t xml:space="preserve"> th</w:t>
      </w:r>
      <w:r>
        <w:rPr>
          <w:sz w:val="28"/>
          <w:szCs w:val="28"/>
        </w:rPr>
        <w:t>ể</w:t>
      </w:r>
      <w:r>
        <w:rPr>
          <w:sz w:val="28"/>
          <w:szCs w:val="28"/>
        </w:rPr>
        <w:t xml:space="preserve"> </w:t>
      </w:r>
      <w:r>
        <w:rPr>
          <w:sz w:val="28"/>
          <w:szCs w:val="28"/>
        </w:rPr>
        <w:t>đ</w:t>
      </w:r>
      <w:r>
        <w:rPr>
          <w:sz w:val="28"/>
          <w:szCs w:val="28"/>
        </w:rPr>
        <w:t>ể</w:t>
      </w:r>
      <w:r>
        <w:rPr>
          <w:sz w:val="28"/>
          <w:szCs w:val="28"/>
        </w:rPr>
        <w:t xml:space="preserve"> đãm b</w:t>
      </w:r>
      <w:r>
        <w:rPr>
          <w:sz w:val="28"/>
          <w:szCs w:val="28"/>
        </w:rPr>
        <w:t>ả</w:t>
      </w:r>
      <w:r>
        <w:rPr>
          <w:sz w:val="28"/>
          <w:szCs w:val="28"/>
        </w:rPr>
        <w:t>o an toàn trong ăn u</w:t>
      </w:r>
      <w:r>
        <w:rPr>
          <w:sz w:val="28"/>
          <w:szCs w:val="28"/>
        </w:rPr>
        <w:t>ố</w:t>
      </w:r>
      <w:r>
        <w:rPr>
          <w:sz w:val="28"/>
          <w:szCs w:val="28"/>
        </w:rPr>
        <w:t>ng.</w:t>
      </w:r>
    </w:p>
    <w:p w:rsidR="005A02FB" w:rsidRDefault="007F0FED">
      <w:pPr>
        <w:spacing w:before="120" w:line="288" w:lineRule="auto"/>
        <w:ind w:firstLine="360"/>
        <w:jc w:val="both"/>
        <w:rPr>
          <w:b/>
          <w:sz w:val="28"/>
          <w:szCs w:val="28"/>
        </w:rPr>
      </w:pPr>
      <w:r>
        <w:rPr>
          <w:b/>
          <w:sz w:val="28"/>
          <w:szCs w:val="28"/>
        </w:rPr>
        <w:t>2. Năng lực.</w:t>
      </w:r>
    </w:p>
    <w:p w:rsidR="005A02FB" w:rsidRDefault="007F0FED">
      <w:pPr>
        <w:spacing w:line="288" w:lineRule="auto"/>
        <w:ind w:firstLine="360"/>
        <w:jc w:val="both"/>
        <w:rPr>
          <w:sz w:val="28"/>
          <w:szCs w:val="28"/>
        </w:rPr>
      </w:pPr>
      <w:r>
        <w:rPr>
          <w:sz w:val="28"/>
          <w:szCs w:val="28"/>
        </w:rPr>
        <w:t>- Năng lực tự chủ, tự học: bản thân tự tin về hình dáng của bản thân trước tập thể.</w:t>
      </w:r>
    </w:p>
    <w:p w:rsidR="005A02FB" w:rsidRDefault="007F0FED">
      <w:pPr>
        <w:spacing w:line="288" w:lineRule="auto"/>
        <w:ind w:firstLine="360"/>
        <w:jc w:val="both"/>
        <w:rPr>
          <w:sz w:val="28"/>
          <w:szCs w:val="28"/>
        </w:rPr>
      </w:pPr>
      <w:r>
        <w:rPr>
          <w:sz w:val="28"/>
          <w:szCs w:val="28"/>
        </w:rPr>
        <w:t>- Năng lực giải quyết vấn đề và sáng tạo: Biết xây dựng cho mình hình ảnh đẹp trước bạn bè (sạch sẽ, gọn gàng, mặc lịch sự,…)</w:t>
      </w:r>
      <w:r>
        <w:rPr>
          <w:sz w:val="28"/>
          <w:szCs w:val="28"/>
        </w:rPr>
        <w:t>.</w:t>
      </w:r>
    </w:p>
    <w:p w:rsidR="005A02FB" w:rsidRDefault="007F0FED">
      <w:pPr>
        <w:spacing w:line="288" w:lineRule="auto"/>
        <w:ind w:firstLine="360"/>
        <w:jc w:val="both"/>
        <w:rPr>
          <w:sz w:val="28"/>
          <w:szCs w:val="28"/>
        </w:rPr>
      </w:pPr>
      <w:r>
        <w:rPr>
          <w:sz w:val="28"/>
          <w:szCs w:val="28"/>
        </w:rPr>
        <w:t>- Năng lực giao tiếp và hợp tác: Biết chia sẻ với bạn về hiểu biết của mình về chăm sóc bản thân để có hình ảnh đẹp.</w:t>
      </w:r>
    </w:p>
    <w:p w:rsidR="005A02FB" w:rsidRDefault="007F0FED">
      <w:pPr>
        <w:spacing w:before="120" w:line="288" w:lineRule="auto"/>
        <w:ind w:firstLine="360"/>
        <w:jc w:val="both"/>
        <w:rPr>
          <w:b/>
          <w:sz w:val="28"/>
          <w:szCs w:val="28"/>
        </w:rPr>
      </w:pPr>
      <w:r>
        <w:rPr>
          <w:b/>
          <w:sz w:val="28"/>
          <w:szCs w:val="28"/>
        </w:rPr>
        <w:t>3. Phẩm chất.</w:t>
      </w:r>
    </w:p>
    <w:p w:rsidR="005A02FB" w:rsidRDefault="007F0FED">
      <w:pPr>
        <w:spacing w:line="288" w:lineRule="auto"/>
        <w:ind w:firstLine="360"/>
        <w:jc w:val="both"/>
        <w:rPr>
          <w:sz w:val="28"/>
          <w:szCs w:val="28"/>
        </w:rPr>
      </w:pPr>
      <w:r>
        <w:rPr>
          <w:sz w:val="28"/>
          <w:szCs w:val="28"/>
        </w:rPr>
        <w:t>- Phẩm chất nhân ái: tôn trọng bạn, yêu quý và cảm thông về hình ảnh cảu bạn..</w:t>
      </w:r>
    </w:p>
    <w:p w:rsidR="005A02FB" w:rsidRDefault="007F0FED">
      <w:pPr>
        <w:spacing w:line="288" w:lineRule="auto"/>
        <w:ind w:firstLine="360"/>
        <w:jc w:val="both"/>
        <w:rPr>
          <w:sz w:val="28"/>
          <w:szCs w:val="28"/>
        </w:rPr>
      </w:pPr>
      <w:r>
        <w:rPr>
          <w:sz w:val="28"/>
          <w:szCs w:val="28"/>
        </w:rPr>
        <w:t xml:space="preserve">- Phẩm chất chăm chỉ: Có tinh thần chăm chỉ </w:t>
      </w:r>
      <w:r>
        <w:rPr>
          <w:sz w:val="28"/>
          <w:szCs w:val="28"/>
        </w:rPr>
        <w:t>rèn luyện để xây dựnh hình ảnh bản thân trước tập thể.</w:t>
      </w:r>
    </w:p>
    <w:p w:rsidR="005A02FB" w:rsidRDefault="007F0FED">
      <w:pPr>
        <w:spacing w:line="288" w:lineRule="auto"/>
        <w:ind w:firstLine="360"/>
        <w:jc w:val="both"/>
        <w:rPr>
          <w:sz w:val="28"/>
          <w:szCs w:val="28"/>
        </w:rPr>
      </w:pPr>
      <w:r>
        <w:rPr>
          <w:sz w:val="28"/>
          <w:szCs w:val="28"/>
        </w:rPr>
        <w:t>- Phẩm chất trách nhiệm: Có ý thức với lớp, tôn trọng hình ảnh của bạn bè trong lớp.</w:t>
      </w:r>
    </w:p>
    <w:p w:rsidR="005A02FB" w:rsidRDefault="007F0FED">
      <w:pPr>
        <w:spacing w:before="120" w:line="288" w:lineRule="auto"/>
        <w:ind w:firstLine="360"/>
        <w:jc w:val="both"/>
        <w:rPr>
          <w:b/>
          <w:sz w:val="28"/>
          <w:szCs w:val="28"/>
        </w:rPr>
      </w:pPr>
      <w:r>
        <w:rPr>
          <w:b/>
          <w:sz w:val="28"/>
          <w:szCs w:val="28"/>
        </w:rPr>
        <w:t xml:space="preserve">II. ĐỒ DÙNG DẠY HỌC </w:t>
      </w:r>
    </w:p>
    <w:p w:rsidR="005A02FB" w:rsidRDefault="007F0FED">
      <w:pPr>
        <w:spacing w:line="288" w:lineRule="auto"/>
        <w:ind w:firstLine="360"/>
        <w:jc w:val="both"/>
        <w:rPr>
          <w:sz w:val="28"/>
          <w:szCs w:val="28"/>
        </w:rPr>
      </w:pPr>
      <w:r>
        <w:rPr>
          <w:sz w:val="28"/>
          <w:szCs w:val="28"/>
        </w:rPr>
        <w:t>- Kế hoạch bài dạy, bài giảng Power point.</w:t>
      </w:r>
    </w:p>
    <w:p w:rsidR="005A02FB" w:rsidRDefault="007F0FED">
      <w:pPr>
        <w:spacing w:line="288" w:lineRule="auto"/>
        <w:ind w:firstLine="360"/>
        <w:jc w:val="both"/>
        <w:rPr>
          <w:sz w:val="28"/>
          <w:szCs w:val="28"/>
        </w:rPr>
      </w:pPr>
      <w:r>
        <w:rPr>
          <w:sz w:val="28"/>
          <w:szCs w:val="28"/>
        </w:rPr>
        <w:t>- SGK và các thiết bị, học liệu phụ vụ cho tiết dạy.</w:t>
      </w:r>
    </w:p>
    <w:p w:rsidR="005A02FB" w:rsidRDefault="007F0FED">
      <w:pPr>
        <w:spacing w:line="288" w:lineRule="auto"/>
        <w:ind w:firstLine="360"/>
        <w:jc w:val="both"/>
        <w:outlineLvl w:val="0"/>
        <w:rPr>
          <w:b/>
          <w:bCs/>
          <w:sz w:val="28"/>
          <w:szCs w:val="28"/>
          <w:u w:val="single"/>
        </w:rPr>
      </w:pPr>
      <w:r>
        <w:rPr>
          <w:b/>
          <w:sz w:val="28"/>
          <w:szCs w:val="28"/>
        </w:rPr>
        <w:t>III. HOẠT ĐỘNG DẠY HỌC</w:t>
      </w:r>
      <w:r>
        <w:rPr>
          <w:b/>
          <w:sz w:val="28"/>
          <w:szCs w:val="28"/>
        </w:rPr>
        <w:t xml:space="preserve"> </w:t>
      </w:r>
      <w:r>
        <w:rPr>
          <w:b/>
          <w:color w:val="FF0000"/>
          <w:sz w:val="28"/>
          <w:szCs w:val="28"/>
        </w:rPr>
        <w:t>Tiết 2: Ngày dạy: 01/02</w:t>
      </w:r>
      <w:bookmarkStart w:id="0" w:name="_GoBack"/>
      <w:bookmarkEnd w:id="0"/>
      <w:r>
        <w:rPr>
          <w:b/>
          <w:color w:val="FF0000"/>
          <w:sz w:val="28"/>
          <w:szCs w:val="28"/>
        </w:rPr>
        <w:t>/2024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5A02FB">
        <w:tc>
          <w:tcPr>
            <w:tcW w:w="5862" w:type="dxa"/>
            <w:tcBorders>
              <w:bottom w:val="dashed" w:sz="4" w:space="0" w:color="auto"/>
            </w:tcBorders>
          </w:tcPr>
          <w:p w:rsidR="005A02FB" w:rsidRDefault="007F0FED">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5A02FB" w:rsidRDefault="007F0FED">
            <w:pPr>
              <w:spacing w:line="288" w:lineRule="auto"/>
              <w:jc w:val="center"/>
              <w:rPr>
                <w:b/>
                <w:sz w:val="28"/>
                <w:szCs w:val="28"/>
                <w:lang w:val="nl-NL"/>
              </w:rPr>
            </w:pPr>
            <w:r>
              <w:rPr>
                <w:b/>
                <w:sz w:val="28"/>
                <w:szCs w:val="28"/>
                <w:lang w:val="nl-NL"/>
              </w:rPr>
              <w:t>Hoạt động của học sinh</w:t>
            </w:r>
          </w:p>
        </w:tc>
      </w:tr>
      <w:tr w:rsidR="005A02FB">
        <w:tc>
          <w:tcPr>
            <w:tcW w:w="9738" w:type="dxa"/>
            <w:gridSpan w:val="2"/>
            <w:tcBorders>
              <w:bottom w:val="dashed" w:sz="4" w:space="0" w:color="auto"/>
            </w:tcBorders>
          </w:tcPr>
          <w:p w:rsidR="005A02FB" w:rsidRDefault="007F0FED">
            <w:pPr>
              <w:spacing w:line="288" w:lineRule="auto"/>
              <w:jc w:val="both"/>
              <w:rPr>
                <w:sz w:val="28"/>
                <w:szCs w:val="28"/>
                <w:lang w:val="nl-NL"/>
              </w:rPr>
            </w:pPr>
            <w:r>
              <w:rPr>
                <w:b/>
                <w:bCs/>
                <w:sz w:val="28"/>
                <w:szCs w:val="28"/>
                <w:lang w:val="nl-NL"/>
              </w:rPr>
              <w:t>1. Khởi động:</w:t>
            </w:r>
          </w:p>
        </w:tc>
      </w:tr>
      <w:tr w:rsidR="005A02FB">
        <w:tc>
          <w:tcPr>
            <w:tcW w:w="5862" w:type="dxa"/>
            <w:tcBorders>
              <w:bottom w:val="dashed" w:sz="4" w:space="0" w:color="auto"/>
            </w:tcBorders>
          </w:tcPr>
          <w:p w:rsidR="005A02FB" w:rsidRDefault="007F0FED">
            <w:pPr>
              <w:spacing w:line="288" w:lineRule="auto"/>
              <w:jc w:val="both"/>
              <w:rPr>
                <w:b/>
                <w:sz w:val="28"/>
                <w:szCs w:val="28"/>
              </w:rPr>
            </w:pPr>
            <w:r>
              <w:rPr>
                <w:b/>
                <w:sz w:val="28"/>
                <w:szCs w:val="28"/>
              </w:rPr>
              <w:t>Trò chơi: Nếu…. thì….:</w:t>
            </w:r>
            <w:r>
              <w:rPr>
                <w:b/>
                <w:sz w:val="28"/>
                <w:szCs w:val="28"/>
                <w:lang w:val="nl-NL"/>
              </w:rPr>
              <w:t xml:space="preserve"> (</w:t>
            </w:r>
            <w:r>
              <w:rPr>
                <w:b/>
                <w:sz w:val="28"/>
                <w:szCs w:val="28"/>
              </w:rPr>
              <w:t xml:space="preserve">Chia đội </w:t>
            </w:r>
            <w:r>
              <w:rPr>
                <w:b/>
                <w:sz w:val="28"/>
                <w:szCs w:val="28"/>
                <w:lang w:val="nl-NL"/>
              </w:rPr>
              <w:t>)</w:t>
            </w:r>
          </w:p>
          <w:p w:rsidR="005A02FB" w:rsidRDefault="007F0FED">
            <w:pPr>
              <w:pStyle w:val="NormalWeb"/>
              <w:spacing w:beforeAutospacing="0" w:afterAutospacing="0" w:line="288" w:lineRule="auto"/>
              <w:rPr>
                <w:sz w:val="28"/>
                <w:szCs w:val="28"/>
              </w:rPr>
            </w:pPr>
            <w:r>
              <w:rPr>
                <w:sz w:val="28"/>
                <w:szCs w:val="28"/>
              </w:rPr>
              <w:t>- GV Chia l</w:t>
            </w:r>
            <w:r>
              <w:rPr>
                <w:sz w:val="28"/>
                <w:szCs w:val="28"/>
              </w:rPr>
              <w:t>ớ</w:t>
            </w:r>
            <w:r>
              <w:rPr>
                <w:sz w:val="28"/>
                <w:szCs w:val="28"/>
              </w:rPr>
              <w:t>p thành đ</w:t>
            </w:r>
            <w:r>
              <w:rPr>
                <w:sz w:val="28"/>
                <w:szCs w:val="28"/>
              </w:rPr>
              <w:t>ộ</w:t>
            </w:r>
            <w:r>
              <w:rPr>
                <w:sz w:val="28"/>
                <w:szCs w:val="28"/>
              </w:rPr>
              <w:t>i N</w:t>
            </w:r>
            <w:r>
              <w:rPr>
                <w:sz w:val="28"/>
                <w:szCs w:val="28"/>
              </w:rPr>
              <w:t>ế</w:t>
            </w:r>
            <w:r>
              <w:rPr>
                <w:sz w:val="28"/>
                <w:szCs w:val="28"/>
              </w:rPr>
              <w:t>u và đ</w:t>
            </w:r>
            <w:r>
              <w:rPr>
                <w:sz w:val="28"/>
                <w:szCs w:val="28"/>
              </w:rPr>
              <w:t>ộ</w:t>
            </w:r>
            <w:r>
              <w:rPr>
                <w:sz w:val="28"/>
                <w:szCs w:val="28"/>
              </w:rPr>
              <w:t>i Thi đ</w:t>
            </w:r>
            <w:r>
              <w:rPr>
                <w:sz w:val="28"/>
                <w:szCs w:val="28"/>
              </w:rPr>
              <w:t>ể</w:t>
            </w:r>
            <w:r>
              <w:rPr>
                <w:sz w:val="28"/>
                <w:szCs w:val="28"/>
              </w:rPr>
              <w:t xml:space="preserve"> d</w:t>
            </w:r>
            <w:r>
              <w:rPr>
                <w:sz w:val="28"/>
                <w:szCs w:val="28"/>
              </w:rPr>
              <w:t>ự</w:t>
            </w:r>
            <w:r>
              <w:rPr>
                <w:sz w:val="28"/>
                <w:szCs w:val="28"/>
              </w:rPr>
              <w:t xml:space="preserve"> đoán nh</w:t>
            </w:r>
            <w:r>
              <w:rPr>
                <w:sz w:val="28"/>
                <w:szCs w:val="28"/>
              </w:rPr>
              <w:t>ữ</w:t>
            </w:r>
            <w:r>
              <w:rPr>
                <w:sz w:val="28"/>
                <w:szCs w:val="28"/>
              </w:rPr>
              <w:t>ng nguy cơ s</w:t>
            </w:r>
            <w:r>
              <w:rPr>
                <w:sz w:val="28"/>
                <w:szCs w:val="28"/>
              </w:rPr>
              <w:t>ẽ</w:t>
            </w:r>
            <w:r>
              <w:rPr>
                <w:sz w:val="28"/>
                <w:szCs w:val="28"/>
              </w:rPr>
              <w:t xml:space="preserve"> x</w:t>
            </w:r>
            <w:r>
              <w:rPr>
                <w:sz w:val="28"/>
                <w:szCs w:val="28"/>
              </w:rPr>
              <w:t>ả</w:t>
            </w:r>
            <w:r>
              <w:rPr>
                <w:sz w:val="28"/>
                <w:szCs w:val="28"/>
              </w:rPr>
              <w:t>y ra n</w:t>
            </w:r>
            <w:r>
              <w:rPr>
                <w:sz w:val="28"/>
                <w:szCs w:val="28"/>
              </w:rPr>
              <w:t>ế</w:t>
            </w:r>
            <w:r>
              <w:rPr>
                <w:sz w:val="28"/>
                <w:szCs w:val="28"/>
              </w:rPr>
              <w:t>u không th</w:t>
            </w:r>
            <w:r>
              <w:rPr>
                <w:sz w:val="28"/>
                <w:szCs w:val="28"/>
              </w:rPr>
              <w:t>ự</w:t>
            </w:r>
            <w:r>
              <w:rPr>
                <w:sz w:val="28"/>
                <w:szCs w:val="28"/>
              </w:rPr>
              <w:t>c hi</w:t>
            </w:r>
            <w:r>
              <w:rPr>
                <w:sz w:val="28"/>
                <w:szCs w:val="28"/>
              </w:rPr>
              <w:t>ệ</w:t>
            </w:r>
            <w:r>
              <w:rPr>
                <w:sz w:val="28"/>
                <w:szCs w:val="28"/>
              </w:rPr>
              <w:t>n v</w:t>
            </w:r>
            <w:r>
              <w:rPr>
                <w:sz w:val="28"/>
                <w:szCs w:val="28"/>
              </w:rPr>
              <w:t>ệ</w:t>
            </w:r>
            <w:r>
              <w:rPr>
                <w:sz w:val="28"/>
                <w:szCs w:val="28"/>
              </w:rPr>
              <w:t xml:space="preserve"> sinh an </w:t>
            </w:r>
            <w:r>
              <w:rPr>
                <w:sz w:val="28"/>
                <w:szCs w:val="28"/>
              </w:rPr>
              <w:t>toàn th</w:t>
            </w:r>
            <w:r>
              <w:rPr>
                <w:sz w:val="28"/>
                <w:szCs w:val="28"/>
              </w:rPr>
              <w:t>ự</w:t>
            </w:r>
            <w:r>
              <w:rPr>
                <w:sz w:val="28"/>
                <w:szCs w:val="28"/>
              </w:rPr>
              <w:t>c ph</w:t>
            </w:r>
            <w:r>
              <w:rPr>
                <w:sz w:val="28"/>
                <w:szCs w:val="28"/>
              </w:rPr>
              <w:t>ẩ</w:t>
            </w:r>
            <w:r>
              <w:rPr>
                <w:sz w:val="28"/>
                <w:szCs w:val="28"/>
              </w:rPr>
              <w:t>m trong b</w:t>
            </w:r>
            <w:r>
              <w:rPr>
                <w:sz w:val="28"/>
                <w:szCs w:val="28"/>
              </w:rPr>
              <w:t>ế</w:t>
            </w:r>
            <w:r>
              <w:rPr>
                <w:sz w:val="28"/>
                <w:szCs w:val="28"/>
              </w:rPr>
              <w:t>p.</w:t>
            </w:r>
          </w:p>
          <w:p w:rsidR="005A02FB" w:rsidRDefault="007F0FED">
            <w:pPr>
              <w:pStyle w:val="NormalWeb"/>
              <w:spacing w:beforeAutospacing="0" w:afterAutospacing="0" w:line="288" w:lineRule="auto"/>
              <w:rPr>
                <w:sz w:val="28"/>
                <w:szCs w:val="28"/>
              </w:rPr>
            </w:pPr>
            <w:r>
              <w:rPr>
                <w:sz w:val="28"/>
                <w:szCs w:val="28"/>
              </w:rPr>
              <w:t>GV ph</w:t>
            </w:r>
            <w:r>
              <w:rPr>
                <w:sz w:val="28"/>
                <w:szCs w:val="28"/>
              </w:rPr>
              <w:t>ổ</w:t>
            </w:r>
            <w:r>
              <w:rPr>
                <w:sz w:val="28"/>
                <w:szCs w:val="28"/>
              </w:rPr>
              <w:t xml:space="preserve"> bi</w:t>
            </w:r>
            <w:r>
              <w:rPr>
                <w:sz w:val="28"/>
                <w:szCs w:val="28"/>
              </w:rPr>
              <w:t>ế</w:t>
            </w:r>
            <w:r>
              <w:rPr>
                <w:sz w:val="28"/>
                <w:szCs w:val="28"/>
              </w:rPr>
              <w:t>n lu</w:t>
            </w:r>
            <w:r>
              <w:rPr>
                <w:sz w:val="28"/>
                <w:szCs w:val="28"/>
              </w:rPr>
              <w:t>ậ</w:t>
            </w:r>
            <w:r>
              <w:rPr>
                <w:sz w:val="28"/>
                <w:szCs w:val="28"/>
              </w:rPr>
              <w:t xml:space="preserve">t chơi: </w:t>
            </w:r>
          </w:p>
          <w:p w:rsidR="005A02FB" w:rsidRDefault="007F0FED">
            <w:pPr>
              <w:pStyle w:val="NormalWeb"/>
              <w:spacing w:beforeAutospacing="0" w:afterAutospacing="0" w:line="288" w:lineRule="auto"/>
              <w:rPr>
                <w:sz w:val="28"/>
                <w:szCs w:val="28"/>
              </w:rPr>
            </w:pPr>
            <w:r>
              <w:rPr>
                <w:sz w:val="28"/>
                <w:szCs w:val="28"/>
              </w:rPr>
              <w:lastRenderedPageBreak/>
              <w:t>- L</w:t>
            </w:r>
            <w:r>
              <w:rPr>
                <w:sz w:val="28"/>
                <w:szCs w:val="28"/>
              </w:rPr>
              <w:t>ầ</w:t>
            </w:r>
            <w:r>
              <w:rPr>
                <w:sz w:val="28"/>
                <w:szCs w:val="28"/>
              </w:rPr>
              <w:t>n lư</w:t>
            </w:r>
            <w:r>
              <w:rPr>
                <w:sz w:val="28"/>
                <w:szCs w:val="28"/>
              </w:rPr>
              <w:t>ợ</w:t>
            </w:r>
            <w:r>
              <w:rPr>
                <w:sz w:val="28"/>
                <w:szCs w:val="28"/>
              </w:rPr>
              <w:t>t m</w:t>
            </w:r>
            <w:r>
              <w:rPr>
                <w:sz w:val="28"/>
                <w:szCs w:val="28"/>
              </w:rPr>
              <w:t>ộ</w:t>
            </w:r>
            <w:r>
              <w:rPr>
                <w:sz w:val="28"/>
                <w:szCs w:val="28"/>
              </w:rPr>
              <w:t>t bên nói "N</w:t>
            </w:r>
            <w:r>
              <w:rPr>
                <w:sz w:val="28"/>
                <w:szCs w:val="28"/>
              </w:rPr>
              <w:t>ế</w:t>
            </w:r>
            <w:r>
              <w:rPr>
                <w:sz w:val="28"/>
                <w:szCs w:val="28"/>
              </w:rPr>
              <w:t>u..., bên kia nói Thì.., sau ba c</w:t>
            </w:r>
            <w:r>
              <w:rPr>
                <w:sz w:val="28"/>
                <w:szCs w:val="28"/>
              </w:rPr>
              <w:t>ầ</w:t>
            </w:r>
            <w:r>
              <w:rPr>
                <w:sz w:val="28"/>
                <w:szCs w:val="28"/>
              </w:rPr>
              <w:t>u th</w:t>
            </w:r>
            <w:r>
              <w:rPr>
                <w:sz w:val="28"/>
                <w:szCs w:val="28"/>
              </w:rPr>
              <w:t>ủ</w:t>
            </w:r>
            <w:r>
              <w:rPr>
                <w:sz w:val="28"/>
                <w:szCs w:val="28"/>
              </w:rPr>
              <w:t xml:space="preserve"> đ</w:t>
            </w:r>
            <w:r>
              <w:rPr>
                <w:sz w:val="28"/>
                <w:szCs w:val="28"/>
              </w:rPr>
              <w:t>ố</w:t>
            </w:r>
            <w:r>
              <w:rPr>
                <w:sz w:val="28"/>
                <w:szCs w:val="28"/>
              </w:rPr>
              <w:t>i l</w:t>
            </w:r>
            <w:r>
              <w:rPr>
                <w:sz w:val="28"/>
                <w:szCs w:val="28"/>
              </w:rPr>
              <w:t>ạ</w:t>
            </w:r>
            <w:r>
              <w:rPr>
                <w:sz w:val="28"/>
                <w:szCs w:val="28"/>
              </w:rPr>
              <w:t>i.</w:t>
            </w:r>
            <w:r>
              <w:rPr>
                <w:noProof/>
                <w:sz w:val="28"/>
                <w:szCs w:val="28"/>
                <w:lang w:eastAsia="en-US"/>
              </w:rPr>
              <w:drawing>
                <wp:anchor distT="0" distB="0" distL="114300" distR="114300" simplePos="0" relativeHeight="251659264" behindDoc="0" locked="0" layoutInCell="1" allowOverlap="1">
                  <wp:simplePos x="0" y="0"/>
                  <wp:positionH relativeFrom="column">
                    <wp:posOffset>77470</wp:posOffset>
                  </wp:positionH>
                  <wp:positionV relativeFrom="paragraph">
                    <wp:posOffset>270510</wp:posOffset>
                  </wp:positionV>
                  <wp:extent cx="3282950" cy="1098550"/>
                  <wp:effectExtent l="0" t="0" r="12700" b="6350"/>
                  <wp:wrapSquare wrapText="bothSides"/>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pic:cNvPicPr>
                            <a:picLocks noChangeAspect="1"/>
                          </pic:cNvPicPr>
                        </pic:nvPicPr>
                        <pic:blipFill>
                          <a:blip r:embed="rId5"/>
                          <a:srcRect l="15865" t="31003" r="13772" b="32594"/>
                          <a:stretch>
                            <a:fillRect/>
                          </a:stretch>
                        </pic:blipFill>
                        <pic:spPr>
                          <a:xfrm>
                            <a:off x="0" y="0"/>
                            <a:ext cx="3282950" cy="1098550"/>
                          </a:xfrm>
                          <a:prstGeom prst="rect">
                            <a:avLst/>
                          </a:prstGeom>
                          <a:noFill/>
                          <a:ln>
                            <a:noFill/>
                          </a:ln>
                        </pic:spPr>
                      </pic:pic>
                    </a:graphicData>
                  </a:graphic>
                </wp:anchor>
              </w:drawing>
            </w:r>
          </w:p>
          <w:p w:rsidR="005A02FB" w:rsidRDefault="007F0FED">
            <w:pPr>
              <w:pStyle w:val="NormalWeb"/>
              <w:spacing w:beforeAutospacing="0" w:afterAutospacing="0" w:line="288" w:lineRule="auto"/>
              <w:rPr>
                <w:i/>
                <w:iCs/>
                <w:sz w:val="28"/>
                <w:szCs w:val="28"/>
              </w:rPr>
            </w:pPr>
            <w:r>
              <w:rPr>
                <w:i/>
                <w:iCs/>
                <w:sz w:val="28"/>
                <w:szCs w:val="28"/>
              </w:rPr>
              <w:t>K</w:t>
            </w:r>
            <w:r>
              <w:rPr>
                <w:i/>
                <w:iCs/>
                <w:sz w:val="28"/>
                <w:szCs w:val="28"/>
              </w:rPr>
              <w:t>ế</w:t>
            </w:r>
            <w:r>
              <w:rPr>
                <w:i/>
                <w:iCs/>
                <w:sz w:val="28"/>
                <w:szCs w:val="28"/>
              </w:rPr>
              <w:t>t lu</w:t>
            </w:r>
            <w:r>
              <w:rPr>
                <w:i/>
                <w:iCs/>
                <w:sz w:val="28"/>
                <w:szCs w:val="28"/>
              </w:rPr>
              <w:t>ả</w:t>
            </w:r>
            <w:r>
              <w:rPr>
                <w:i/>
                <w:iCs/>
                <w:sz w:val="28"/>
                <w:szCs w:val="28"/>
              </w:rPr>
              <w:t>n: GV d</w:t>
            </w:r>
            <w:r>
              <w:rPr>
                <w:i/>
                <w:iCs/>
                <w:sz w:val="28"/>
                <w:szCs w:val="28"/>
              </w:rPr>
              <w:t>ẫ</w:t>
            </w:r>
            <w:r>
              <w:rPr>
                <w:i/>
                <w:iCs/>
                <w:sz w:val="28"/>
                <w:szCs w:val="28"/>
              </w:rPr>
              <w:t>n vào n</w:t>
            </w:r>
            <w:r>
              <w:rPr>
                <w:i/>
                <w:iCs/>
                <w:sz w:val="28"/>
                <w:szCs w:val="28"/>
              </w:rPr>
              <w:t>ộ</w:t>
            </w:r>
            <w:r>
              <w:rPr>
                <w:i/>
                <w:iCs/>
                <w:sz w:val="28"/>
                <w:szCs w:val="28"/>
              </w:rPr>
              <w:t>i dung ch</w:t>
            </w:r>
            <w:r>
              <w:rPr>
                <w:i/>
                <w:iCs/>
                <w:sz w:val="28"/>
                <w:szCs w:val="28"/>
              </w:rPr>
              <w:t>ủ</w:t>
            </w:r>
            <w:r>
              <w:rPr>
                <w:i/>
                <w:iCs/>
                <w:sz w:val="28"/>
                <w:szCs w:val="28"/>
              </w:rPr>
              <w:t xml:space="preserve"> đ</w:t>
            </w:r>
            <w:r>
              <w:rPr>
                <w:i/>
                <w:iCs/>
                <w:sz w:val="28"/>
                <w:szCs w:val="28"/>
              </w:rPr>
              <w:t>ề</w:t>
            </w:r>
            <w:r>
              <w:rPr>
                <w:i/>
                <w:iCs/>
                <w:sz w:val="28"/>
                <w:szCs w:val="28"/>
              </w:rPr>
              <w:t xml:space="preserve"> Qua trò chơi, th</w:t>
            </w:r>
            <w:r>
              <w:rPr>
                <w:i/>
                <w:iCs/>
                <w:sz w:val="28"/>
                <w:szCs w:val="28"/>
              </w:rPr>
              <w:t>ầ</w:t>
            </w:r>
            <w:r>
              <w:rPr>
                <w:i/>
                <w:iCs/>
                <w:sz w:val="28"/>
                <w:szCs w:val="28"/>
              </w:rPr>
              <w:t>y cô th</w:t>
            </w:r>
            <w:r>
              <w:rPr>
                <w:i/>
                <w:iCs/>
                <w:sz w:val="28"/>
                <w:szCs w:val="28"/>
              </w:rPr>
              <w:t>ấ</w:t>
            </w:r>
            <w:r>
              <w:rPr>
                <w:i/>
                <w:iCs/>
                <w:sz w:val="28"/>
                <w:szCs w:val="28"/>
              </w:rPr>
              <w:t>y, đã nhi</w:t>
            </w:r>
            <w:r>
              <w:rPr>
                <w:i/>
                <w:iCs/>
                <w:sz w:val="28"/>
                <w:szCs w:val="28"/>
              </w:rPr>
              <w:t>ề</w:t>
            </w:r>
            <w:r>
              <w:rPr>
                <w:i/>
                <w:iCs/>
                <w:sz w:val="28"/>
                <w:szCs w:val="28"/>
              </w:rPr>
              <w:t>u b</w:t>
            </w:r>
            <w:r>
              <w:rPr>
                <w:i/>
                <w:iCs/>
                <w:sz w:val="28"/>
                <w:szCs w:val="28"/>
              </w:rPr>
              <w:t>ạ</w:t>
            </w:r>
            <w:r>
              <w:rPr>
                <w:i/>
                <w:iCs/>
                <w:sz w:val="28"/>
                <w:szCs w:val="28"/>
              </w:rPr>
              <w:t>n đ</w:t>
            </w:r>
            <w:r>
              <w:rPr>
                <w:i/>
                <w:iCs/>
                <w:sz w:val="28"/>
                <w:szCs w:val="28"/>
              </w:rPr>
              <w:t>ể</w:t>
            </w:r>
            <w:r>
              <w:rPr>
                <w:i/>
                <w:iCs/>
                <w:sz w:val="28"/>
                <w:szCs w:val="28"/>
              </w:rPr>
              <w:t xml:space="preserve"> ý đ</w:t>
            </w:r>
            <w:r>
              <w:rPr>
                <w:i/>
                <w:iCs/>
                <w:sz w:val="28"/>
                <w:szCs w:val="28"/>
              </w:rPr>
              <w:t>ế</w:t>
            </w:r>
            <w:r>
              <w:rPr>
                <w:i/>
                <w:iCs/>
                <w:sz w:val="28"/>
                <w:szCs w:val="28"/>
              </w:rPr>
              <w:t>n Các tình hu</w:t>
            </w:r>
            <w:r>
              <w:rPr>
                <w:i/>
                <w:iCs/>
                <w:sz w:val="28"/>
                <w:szCs w:val="28"/>
              </w:rPr>
              <w:t>ố</w:t>
            </w:r>
            <w:r>
              <w:rPr>
                <w:i/>
                <w:iCs/>
                <w:sz w:val="28"/>
                <w:szCs w:val="28"/>
              </w:rPr>
              <w:t>ng có nguy cơ m</w:t>
            </w:r>
            <w:r>
              <w:rPr>
                <w:i/>
                <w:iCs/>
                <w:sz w:val="28"/>
                <w:szCs w:val="28"/>
              </w:rPr>
              <w:t>ấ</w:t>
            </w:r>
            <w:r>
              <w:rPr>
                <w:i/>
                <w:iCs/>
                <w:sz w:val="28"/>
                <w:szCs w:val="28"/>
              </w:rPr>
              <w:t>t an toàn v</w:t>
            </w:r>
            <w:r>
              <w:rPr>
                <w:i/>
                <w:iCs/>
                <w:sz w:val="28"/>
                <w:szCs w:val="28"/>
              </w:rPr>
              <w:t>ệ</w:t>
            </w:r>
            <w:r>
              <w:rPr>
                <w:i/>
                <w:iCs/>
                <w:sz w:val="28"/>
                <w:szCs w:val="28"/>
              </w:rPr>
              <w:t xml:space="preserve"> </w:t>
            </w:r>
            <w:r>
              <w:rPr>
                <w:i/>
                <w:iCs/>
                <w:sz w:val="28"/>
                <w:szCs w:val="28"/>
              </w:rPr>
              <w:t>sinh th</w:t>
            </w:r>
            <w:r>
              <w:rPr>
                <w:i/>
                <w:iCs/>
                <w:sz w:val="28"/>
                <w:szCs w:val="28"/>
              </w:rPr>
              <w:t>ự</w:t>
            </w:r>
            <w:r>
              <w:rPr>
                <w:i/>
                <w:iCs/>
                <w:sz w:val="28"/>
                <w:szCs w:val="28"/>
              </w:rPr>
              <w:t>c ph</w:t>
            </w:r>
            <w:r>
              <w:rPr>
                <w:i/>
                <w:iCs/>
                <w:sz w:val="28"/>
                <w:szCs w:val="28"/>
              </w:rPr>
              <w:t>ẩ</w:t>
            </w:r>
            <w:r>
              <w:rPr>
                <w:i/>
                <w:iCs/>
                <w:sz w:val="28"/>
                <w:szCs w:val="28"/>
              </w:rPr>
              <w:t>m.</w:t>
            </w:r>
          </w:p>
          <w:p w:rsidR="005A02FB" w:rsidRDefault="007F0FED">
            <w:pPr>
              <w:spacing w:line="288" w:lineRule="auto"/>
              <w:jc w:val="both"/>
              <w:outlineLvl w:val="0"/>
              <w:rPr>
                <w:bCs/>
                <w:sz w:val="28"/>
                <w:szCs w:val="28"/>
                <w:lang w:val="nl-NL"/>
              </w:rPr>
            </w:pPr>
            <w:r>
              <w:rPr>
                <w:bCs/>
                <w:sz w:val="28"/>
                <w:szCs w:val="28"/>
                <w:lang w:val="nl-NL"/>
              </w:rPr>
              <w:t>- GV Nhận xét, tuyên dương.</w:t>
            </w:r>
          </w:p>
          <w:p w:rsidR="005A02FB" w:rsidRDefault="007F0FED">
            <w:pPr>
              <w:pStyle w:val="NormalWeb"/>
              <w:spacing w:beforeAutospacing="0" w:afterAutospacing="0" w:line="288" w:lineRule="auto"/>
              <w:rPr>
                <w:bCs/>
                <w:sz w:val="28"/>
                <w:szCs w:val="28"/>
                <w:lang w:val="nl-NL"/>
              </w:rPr>
            </w:pPr>
            <w:r>
              <w:rPr>
                <w:bCs/>
                <w:sz w:val="28"/>
                <w:szCs w:val="28"/>
                <w:lang w:val="nl-NL"/>
              </w:rPr>
              <w:t>- GV d</w:t>
            </w:r>
            <w:r>
              <w:rPr>
                <w:bCs/>
                <w:sz w:val="28"/>
                <w:szCs w:val="28"/>
                <w:lang w:val="nl-NL"/>
              </w:rPr>
              <w:t>ẫ</w:t>
            </w:r>
            <w:r>
              <w:rPr>
                <w:bCs/>
                <w:sz w:val="28"/>
                <w:szCs w:val="28"/>
                <w:lang w:val="nl-NL"/>
              </w:rPr>
              <w:t>n d</w:t>
            </w:r>
            <w:r>
              <w:rPr>
                <w:bCs/>
                <w:sz w:val="28"/>
                <w:szCs w:val="28"/>
                <w:lang w:val="nl-NL"/>
              </w:rPr>
              <w:t>ắ</w:t>
            </w:r>
            <w:r>
              <w:rPr>
                <w:bCs/>
                <w:sz w:val="28"/>
                <w:szCs w:val="28"/>
                <w:lang w:val="nl-NL"/>
              </w:rPr>
              <w:t>t vào bài m</w:t>
            </w:r>
            <w:r>
              <w:rPr>
                <w:bCs/>
                <w:sz w:val="28"/>
                <w:szCs w:val="28"/>
                <w:lang w:val="nl-NL"/>
              </w:rPr>
              <w:t>ớ</w:t>
            </w:r>
            <w:r>
              <w:rPr>
                <w:bCs/>
                <w:sz w:val="28"/>
                <w:szCs w:val="28"/>
                <w:lang w:val="nl-NL"/>
              </w:rPr>
              <w:t>i</w:t>
            </w:r>
          </w:p>
        </w:tc>
        <w:tc>
          <w:tcPr>
            <w:tcW w:w="3876" w:type="dxa"/>
            <w:tcBorders>
              <w:bottom w:val="dashed" w:sz="4" w:space="0" w:color="auto"/>
            </w:tcBorders>
          </w:tcPr>
          <w:p w:rsidR="005A02FB" w:rsidRDefault="005A02FB">
            <w:pPr>
              <w:spacing w:line="288" w:lineRule="auto"/>
              <w:rPr>
                <w:sz w:val="28"/>
                <w:szCs w:val="28"/>
                <w:lang w:val="nl-NL"/>
              </w:rPr>
            </w:pPr>
          </w:p>
          <w:p w:rsidR="005A02FB" w:rsidRDefault="005A02FB">
            <w:pPr>
              <w:spacing w:line="288" w:lineRule="auto"/>
              <w:rPr>
                <w:sz w:val="28"/>
                <w:szCs w:val="28"/>
                <w:lang w:val="nl-NL"/>
              </w:rPr>
            </w:pPr>
          </w:p>
          <w:p w:rsidR="005A02FB" w:rsidRDefault="007F0FED">
            <w:pPr>
              <w:spacing w:line="288" w:lineRule="auto"/>
              <w:jc w:val="both"/>
              <w:rPr>
                <w:sz w:val="28"/>
                <w:szCs w:val="28"/>
              </w:rPr>
            </w:pPr>
            <w:r>
              <w:rPr>
                <w:sz w:val="28"/>
                <w:szCs w:val="28"/>
                <w:lang w:val="nl-NL"/>
              </w:rPr>
              <w:t xml:space="preserve">- </w:t>
            </w:r>
            <w:r>
              <w:rPr>
                <w:sz w:val="28"/>
                <w:szCs w:val="28"/>
              </w:rPr>
              <w:t>HS thực hiện chia đội theo phân công của GV.</w:t>
            </w:r>
          </w:p>
          <w:p w:rsidR="005A02FB" w:rsidRDefault="007F0FED">
            <w:pPr>
              <w:spacing w:line="288" w:lineRule="auto"/>
              <w:jc w:val="both"/>
              <w:rPr>
                <w:sz w:val="28"/>
                <w:szCs w:val="28"/>
              </w:rPr>
            </w:pPr>
            <w:r>
              <w:rPr>
                <w:sz w:val="28"/>
                <w:szCs w:val="28"/>
              </w:rPr>
              <w:t>+ Nếu bát đũa mốc thì thức ăn dễ bị nhiễm khuẩn.</w:t>
            </w:r>
          </w:p>
          <w:p w:rsidR="005A02FB" w:rsidRDefault="007F0FED">
            <w:pPr>
              <w:spacing w:line="288" w:lineRule="auto"/>
              <w:jc w:val="both"/>
              <w:rPr>
                <w:sz w:val="28"/>
                <w:szCs w:val="28"/>
              </w:rPr>
            </w:pPr>
            <w:r>
              <w:rPr>
                <w:sz w:val="28"/>
                <w:szCs w:val="28"/>
              </w:rPr>
              <w:t>+ Nếu đồ ăn bị ôi thiu thì dễ bị đau bụng.</w:t>
            </w:r>
          </w:p>
          <w:p w:rsidR="005A02FB" w:rsidRDefault="007F0FED">
            <w:pPr>
              <w:spacing w:line="288" w:lineRule="auto"/>
              <w:jc w:val="both"/>
              <w:rPr>
                <w:sz w:val="28"/>
                <w:szCs w:val="28"/>
                <w:lang w:val="nl-NL"/>
              </w:rPr>
            </w:pPr>
            <w:r>
              <w:rPr>
                <w:sz w:val="28"/>
                <w:szCs w:val="28"/>
              </w:rPr>
              <w:t xml:space="preserve">+ Nếu sử dụng thực phẩm quá hạn thì dễ bị ngộ </w:t>
            </w:r>
            <w:r>
              <w:rPr>
                <w:sz w:val="28"/>
                <w:szCs w:val="28"/>
              </w:rPr>
              <w:t>độc.</w:t>
            </w:r>
          </w:p>
        </w:tc>
      </w:tr>
      <w:tr w:rsidR="005A02FB">
        <w:tc>
          <w:tcPr>
            <w:tcW w:w="9738" w:type="dxa"/>
            <w:gridSpan w:val="2"/>
            <w:tcBorders>
              <w:top w:val="dashed" w:sz="4" w:space="0" w:color="auto"/>
              <w:bottom w:val="dashed" w:sz="4" w:space="0" w:color="auto"/>
            </w:tcBorders>
          </w:tcPr>
          <w:p w:rsidR="005A02FB" w:rsidRDefault="007F0FED">
            <w:pPr>
              <w:spacing w:line="288" w:lineRule="auto"/>
              <w:jc w:val="both"/>
              <w:rPr>
                <w:sz w:val="28"/>
                <w:szCs w:val="28"/>
                <w:lang w:val="nl-NL"/>
              </w:rPr>
            </w:pPr>
            <w:r>
              <w:rPr>
                <w:b/>
                <w:bCs/>
                <w:iCs/>
                <w:sz w:val="28"/>
                <w:szCs w:val="28"/>
                <w:lang w:val="nl-NL"/>
              </w:rPr>
              <w:lastRenderedPageBreak/>
              <w:t>2. Khám phá</w:t>
            </w:r>
            <w:r>
              <w:rPr>
                <w:bCs/>
                <w:i/>
                <w:iCs/>
                <w:sz w:val="28"/>
                <w:szCs w:val="28"/>
                <w:lang w:val="nl-NL"/>
              </w:rPr>
              <w:t>:</w:t>
            </w:r>
          </w:p>
        </w:tc>
      </w:tr>
      <w:tr w:rsidR="005A02FB">
        <w:tc>
          <w:tcPr>
            <w:tcW w:w="5862" w:type="dxa"/>
            <w:tcBorders>
              <w:top w:val="dashed" w:sz="4" w:space="0" w:color="auto"/>
              <w:bottom w:val="dashed" w:sz="4" w:space="0" w:color="auto"/>
            </w:tcBorders>
          </w:tcPr>
          <w:p w:rsidR="005A02FB" w:rsidRDefault="007F0FED">
            <w:pPr>
              <w:pStyle w:val="NormalWeb"/>
              <w:spacing w:beforeAutospacing="0" w:afterAutospacing="0" w:line="288" w:lineRule="auto"/>
              <w:jc w:val="both"/>
              <w:rPr>
                <w:b/>
                <w:bCs/>
                <w:sz w:val="28"/>
                <w:szCs w:val="28"/>
              </w:rPr>
            </w:pPr>
            <w:r>
              <w:rPr>
                <w:b/>
                <w:bCs/>
                <w:sz w:val="28"/>
                <w:szCs w:val="28"/>
              </w:rPr>
              <w:t>Ho</w:t>
            </w:r>
            <w:r>
              <w:rPr>
                <w:b/>
                <w:bCs/>
                <w:sz w:val="28"/>
                <w:szCs w:val="28"/>
              </w:rPr>
              <w:t>ạ</w:t>
            </w:r>
            <w:r>
              <w:rPr>
                <w:b/>
                <w:bCs/>
                <w:sz w:val="28"/>
                <w:szCs w:val="28"/>
              </w:rPr>
              <w:t>t đ</w:t>
            </w:r>
            <w:r>
              <w:rPr>
                <w:b/>
                <w:bCs/>
                <w:sz w:val="28"/>
                <w:szCs w:val="28"/>
              </w:rPr>
              <w:t>ộ</w:t>
            </w:r>
            <w:r>
              <w:rPr>
                <w:b/>
                <w:bCs/>
                <w:sz w:val="28"/>
                <w:szCs w:val="28"/>
              </w:rPr>
              <w:t>ng 1: Th</w:t>
            </w:r>
            <w:r>
              <w:rPr>
                <w:b/>
                <w:bCs/>
                <w:sz w:val="28"/>
                <w:szCs w:val="28"/>
              </w:rPr>
              <w:t>ả</w:t>
            </w:r>
            <w:r>
              <w:rPr>
                <w:b/>
                <w:bCs/>
                <w:sz w:val="28"/>
                <w:szCs w:val="28"/>
              </w:rPr>
              <w:t>o lu</w:t>
            </w:r>
            <w:r>
              <w:rPr>
                <w:b/>
                <w:bCs/>
                <w:sz w:val="28"/>
                <w:szCs w:val="28"/>
              </w:rPr>
              <w:t>ậ</w:t>
            </w:r>
            <w:r>
              <w:rPr>
                <w:b/>
                <w:bCs/>
                <w:sz w:val="28"/>
                <w:szCs w:val="28"/>
              </w:rPr>
              <w:t>n v</w:t>
            </w:r>
            <w:r>
              <w:rPr>
                <w:b/>
                <w:bCs/>
                <w:sz w:val="28"/>
                <w:szCs w:val="28"/>
              </w:rPr>
              <w:t>ề</w:t>
            </w:r>
            <w:r>
              <w:rPr>
                <w:b/>
                <w:bCs/>
                <w:sz w:val="28"/>
                <w:szCs w:val="28"/>
              </w:rPr>
              <w:t xml:space="preserve"> nh</w:t>
            </w:r>
            <w:r>
              <w:rPr>
                <w:b/>
                <w:bCs/>
                <w:sz w:val="28"/>
                <w:szCs w:val="28"/>
              </w:rPr>
              <w:t>ữ</w:t>
            </w:r>
            <w:r>
              <w:rPr>
                <w:b/>
                <w:bCs/>
                <w:sz w:val="28"/>
                <w:szCs w:val="28"/>
              </w:rPr>
              <w:t>ng vi</w:t>
            </w:r>
            <w:r>
              <w:rPr>
                <w:b/>
                <w:bCs/>
                <w:sz w:val="28"/>
                <w:szCs w:val="28"/>
              </w:rPr>
              <w:t>ệ</w:t>
            </w:r>
            <w:r>
              <w:rPr>
                <w:b/>
                <w:bCs/>
                <w:sz w:val="28"/>
                <w:szCs w:val="28"/>
              </w:rPr>
              <w:t>c c</w:t>
            </w:r>
            <w:r>
              <w:rPr>
                <w:b/>
                <w:bCs/>
                <w:sz w:val="28"/>
                <w:szCs w:val="28"/>
              </w:rPr>
              <w:t>ầ</w:t>
            </w:r>
            <w:r>
              <w:rPr>
                <w:b/>
                <w:bCs/>
                <w:sz w:val="28"/>
                <w:szCs w:val="28"/>
              </w:rPr>
              <w:t>n làm đ</w:t>
            </w:r>
            <w:r>
              <w:rPr>
                <w:b/>
                <w:bCs/>
                <w:sz w:val="28"/>
                <w:szCs w:val="28"/>
              </w:rPr>
              <w:t>ể</w:t>
            </w:r>
            <w:r>
              <w:rPr>
                <w:b/>
                <w:bCs/>
                <w:sz w:val="28"/>
                <w:szCs w:val="28"/>
              </w:rPr>
              <w:t xml:space="preserve"> đ</w:t>
            </w:r>
            <w:r>
              <w:rPr>
                <w:b/>
                <w:bCs/>
                <w:sz w:val="28"/>
                <w:szCs w:val="28"/>
              </w:rPr>
              <w:t>ả</w:t>
            </w:r>
            <w:r>
              <w:rPr>
                <w:b/>
                <w:bCs/>
                <w:sz w:val="28"/>
                <w:szCs w:val="28"/>
              </w:rPr>
              <w:t>m b</w:t>
            </w:r>
            <w:r>
              <w:rPr>
                <w:b/>
                <w:bCs/>
                <w:sz w:val="28"/>
                <w:szCs w:val="28"/>
              </w:rPr>
              <w:t>ả</w:t>
            </w:r>
            <w:r>
              <w:rPr>
                <w:b/>
                <w:bCs/>
                <w:sz w:val="28"/>
                <w:szCs w:val="28"/>
              </w:rPr>
              <w:t>o v</w:t>
            </w:r>
            <w:r>
              <w:rPr>
                <w:b/>
                <w:bCs/>
                <w:sz w:val="28"/>
                <w:szCs w:val="28"/>
              </w:rPr>
              <w:t>ệ</w:t>
            </w:r>
            <w:r>
              <w:rPr>
                <w:b/>
                <w:bCs/>
                <w:sz w:val="28"/>
                <w:szCs w:val="28"/>
              </w:rPr>
              <w:t xml:space="preserve"> sinh an toàn trong ăn u</w:t>
            </w:r>
            <w:r>
              <w:rPr>
                <w:b/>
                <w:bCs/>
                <w:sz w:val="28"/>
                <w:szCs w:val="28"/>
              </w:rPr>
              <w:t>ố</w:t>
            </w:r>
            <w:r>
              <w:rPr>
                <w:b/>
                <w:bCs/>
                <w:sz w:val="28"/>
                <w:szCs w:val="28"/>
              </w:rPr>
              <w:t>ng ( làm vi</w:t>
            </w:r>
            <w:r>
              <w:rPr>
                <w:b/>
                <w:bCs/>
                <w:sz w:val="28"/>
                <w:szCs w:val="28"/>
              </w:rPr>
              <w:t>ệ</w:t>
            </w:r>
            <w:r>
              <w:rPr>
                <w:b/>
                <w:bCs/>
                <w:sz w:val="28"/>
                <w:szCs w:val="28"/>
              </w:rPr>
              <w:t>c nhóm 4)</w:t>
            </w:r>
          </w:p>
          <w:p w:rsidR="005A02FB" w:rsidRDefault="007F0FED">
            <w:pPr>
              <w:pStyle w:val="NormalWeb"/>
              <w:spacing w:beforeAutospacing="0" w:afterAutospacing="0" w:line="288" w:lineRule="auto"/>
              <w:jc w:val="both"/>
              <w:rPr>
                <w:sz w:val="28"/>
                <w:szCs w:val="28"/>
              </w:rPr>
            </w:pPr>
            <w:r>
              <w:rPr>
                <w:sz w:val="28"/>
                <w:szCs w:val="28"/>
              </w:rPr>
              <w:t>- GV m</w:t>
            </w:r>
            <w:r>
              <w:rPr>
                <w:sz w:val="28"/>
                <w:szCs w:val="28"/>
              </w:rPr>
              <w:t>ờ</w:t>
            </w:r>
            <w:r>
              <w:rPr>
                <w:sz w:val="28"/>
                <w:szCs w:val="28"/>
              </w:rPr>
              <w:t>i HS làm vi</w:t>
            </w:r>
            <w:r>
              <w:rPr>
                <w:sz w:val="28"/>
                <w:szCs w:val="28"/>
              </w:rPr>
              <w:t>ệ</w:t>
            </w:r>
            <w:r>
              <w:rPr>
                <w:sz w:val="28"/>
                <w:szCs w:val="28"/>
              </w:rPr>
              <w:t xml:space="preserve">c theo nhóm. </w:t>
            </w:r>
          </w:p>
          <w:p w:rsidR="005A02FB" w:rsidRDefault="007F0FED">
            <w:pPr>
              <w:pStyle w:val="NormalWeb"/>
              <w:spacing w:beforeAutospacing="0" w:afterAutospacing="0" w:line="288" w:lineRule="auto"/>
              <w:jc w:val="both"/>
              <w:rPr>
                <w:sz w:val="28"/>
                <w:szCs w:val="28"/>
              </w:rPr>
            </w:pPr>
            <w:r>
              <w:rPr>
                <w:sz w:val="28"/>
                <w:szCs w:val="28"/>
              </w:rPr>
              <w:t>- M</w:t>
            </w:r>
            <w:r>
              <w:rPr>
                <w:sz w:val="28"/>
                <w:szCs w:val="28"/>
              </w:rPr>
              <w:t>ỗ</w:t>
            </w:r>
            <w:r>
              <w:rPr>
                <w:sz w:val="28"/>
                <w:szCs w:val="28"/>
              </w:rPr>
              <w:t>i nhóm ch</w:t>
            </w:r>
            <w:r>
              <w:rPr>
                <w:sz w:val="28"/>
                <w:szCs w:val="28"/>
              </w:rPr>
              <w:t>ọ</w:t>
            </w:r>
            <w:r>
              <w:rPr>
                <w:sz w:val="28"/>
                <w:szCs w:val="28"/>
              </w:rPr>
              <w:t>n m</w:t>
            </w:r>
            <w:r>
              <w:rPr>
                <w:sz w:val="28"/>
                <w:szCs w:val="28"/>
              </w:rPr>
              <w:t>ộ</w:t>
            </w:r>
            <w:r>
              <w:rPr>
                <w:sz w:val="28"/>
                <w:szCs w:val="28"/>
              </w:rPr>
              <w:t>t v</w:t>
            </w:r>
            <w:r>
              <w:rPr>
                <w:sz w:val="28"/>
                <w:szCs w:val="28"/>
              </w:rPr>
              <w:t>ấ</w:t>
            </w:r>
            <w:r>
              <w:rPr>
                <w:sz w:val="28"/>
                <w:szCs w:val="28"/>
              </w:rPr>
              <w:t>n đ</w:t>
            </w:r>
            <w:r>
              <w:rPr>
                <w:sz w:val="28"/>
                <w:szCs w:val="28"/>
              </w:rPr>
              <w:t>ề</w:t>
            </w:r>
            <w:r>
              <w:rPr>
                <w:sz w:val="28"/>
                <w:szCs w:val="28"/>
              </w:rPr>
              <w:t xml:space="preserve"> đ</w:t>
            </w:r>
            <w:r>
              <w:rPr>
                <w:sz w:val="28"/>
                <w:szCs w:val="28"/>
              </w:rPr>
              <w:t>ể</w:t>
            </w:r>
            <w:r>
              <w:rPr>
                <w:sz w:val="28"/>
                <w:szCs w:val="28"/>
              </w:rPr>
              <w:t xml:space="preserve"> th</w:t>
            </w:r>
            <w:r>
              <w:rPr>
                <w:sz w:val="28"/>
                <w:szCs w:val="28"/>
              </w:rPr>
              <w:t>ả</w:t>
            </w:r>
            <w:r>
              <w:rPr>
                <w:sz w:val="28"/>
                <w:szCs w:val="28"/>
              </w:rPr>
              <w:t>o lu</w:t>
            </w:r>
            <w:r>
              <w:rPr>
                <w:sz w:val="28"/>
                <w:szCs w:val="28"/>
              </w:rPr>
              <w:t>ậ</w:t>
            </w:r>
            <w:r>
              <w:rPr>
                <w:sz w:val="28"/>
                <w:szCs w:val="28"/>
              </w:rPr>
              <w:t xml:space="preserve">n: </w:t>
            </w:r>
          </w:p>
          <w:p w:rsidR="005A02FB" w:rsidRDefault="007F0FED">
            <w:pPr>
              <w:pStyle w:val="NormalWeb"/>
              <w:spacing w:beforeAutospacing="0" w:afterAutospacing="0" w:line="288" w:lineRule="auto"/>
              <w:jc w:val="both"/>
              <w:rPr>
                <w:sz w:val="28"/>
                <w:szCs w:val="28"/>
              </w:rPr>
            </w:pPr>
            <w:r>
              <w:rPr>
                <w:noProof/>
                <w:sz w:val="28"/>
                <w:szCs w:val="28"/>
                <w:lang w:eastAsia="en-US"/>
              </w:rPr>
              <w:drawing>
                <wp:anchor distT="0" distB="0" distL="114300" distR="114300" simplePos="0" relativeHeight="251660288" behindDoc="0" locked="0" layoutInCell="1" allowOverlap="1">
                  <wp:simplePos x="0" y="0"/>
                  <wp:positionH relativeFrom="column">
                    <wp:posOffset>43180</wp:posOffset>
                  </wp:positionH>
                  <wp:positionV relativeFrom="paragraph">
                    <wp:posOffset>150495</wp:posOffset>
                  </wp:positionV>
                  <wp:extent cx="3357245" cy="1975485"/>
                  <wp:effectExtent l="0" t="0" r="14605" b="5715"/>
                  <wp:wrapSquare wrapText="bothSides"/>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5"/>
                          <pic:cNvPicPr>
                            <a:picLocks noChangeAspect="1"/>
                          </pic:cNvPicPr>
                        </pic:nvPicPr>
                        <pic:blipFill>
                          <a:blip r:embed="rId6"/>
                          <a:srcRect l="22296" t="21629" r="20314" b="13089"/>
                          <a:stretch>
                            <a:fillRect/>
                          </a:stretch>
                        </pic:blipFill>
                        <pic:spPr>
                          <a:xfrm>
                            <a:off x="0" y="0"/>
                            <a:ext cx="3357245" cy="1975485"/>
                          </a:xfrm>
                          <a:prstGeom prst="rect">
                            <a:avLst/>
                          </a:prstGeom>
                          <a:noFill/>
                          <a:ln>
                            <a:noFill/>
                          </a:ln>
                        </pic:spPr>
                      </pic:pic>
                    </a:graphicData>
                  </a:graphic>
                </wp:anchor>
              </w:drawing>
            </w:r>
          </w:p>
          <w:p w:rsidR="005A02FB" w:rsidRDefault="007F0FED">
            <w:pPr>
              <w:pStyle w:val="NormalWeb"/>
              <w:spacing w:beforeAutospacing="0" w:afterAutospacing="0" w:line="288" w:lineRule="auto"/>
              <w:jc w:val="both"/>
              <w:rPr>
                <w:sz w:val="28"/>
                <w:szCs w:val="28"/>
              </w:rPr>
            </w:pPr>
            <w:r>
              <w:rPr>
                <w:sz w:val="28"/>
                <w:szCs w:val="28"/>
              </w:rPr>
              <w:t>Câu h</w:t>
            </w:r>
            <w:r>
              <w:rPr>
                <w:sz w:val="28"/>
                <w:szCs w:val="28"/>
              </w:rPr>
              <w:t>ỏ</w:t>
            </w:r>
            <w:r>
              <w:rPr>
                <w:sz w:val="28"/>
                <w:szCs w:val="28"/>
              </w:rPr>
              <w:t>i th</w:t>
            </w:r>
            <w:r>
              <w:rPr>
                <w:sz w:val="28"/>
                <w:szCs w:val="28"/>
              </w:rPr>
              <w:t>ả</w:t>
            </w:r>
            <w:r>
              <w:rPr>
                <w:sz w:val="28"/>
                <w:szCs w:val="28"/>
              </w:rPr>
              <w:t>o lu</w:t>
            </w:r>
            <w:r>
              <w:rPr>
                <w:sz w:val="28"/>
                <w:szCs w:val="28"/>
              </w:rPr>
              <w:t>ậ</w:t>
            </w:r>
            <w:r>
              <w:rPr>
                <w:sz w:val="28"/>
                <w:szCs w:val="28"/>
              </w:rPr>
              <w:t xml:space="preserve">n: </w:t>
            </w:r>
          </w:p>
          <w:p w:rsidR="005A02FB" w:rsidRDefault="007F0FED">
            <w:pPr>
              <w:pStyle w:val="NormalWeb"/>
              <w:spacing w:beforeAutospacing="0" w:afterAutospacing="0" w:line="288" w:lineRule="auto"/>
              <w:jc w:val="both"/>
              <w:rPr>
                <w:sz w:val="28"/>
                <w:szCs w:val="28"/>
              </w:rPr>
            </w:pPr>
            <w:r>
              <w:rPr>
                <w:sz w:val="28"/>
                <w:szCs w:val="28"/>
              </w:rPr>
              <w:t>+Vì sao ph</w:t>
            </w:r>
            <w:r>
              <w:rPr>
                <w:sz w:val="28"/>
                <w:szCs w:val="28"/>
              </w:rPr>
              <w:t>ả</w:t>
            </w:r>
            <w:r>
              <w:rPr>
                <w:sz w:val="28"/>
                <w:szCs w:val="28"/>
              </w:rPr>
              <w:t>i ki</w:t>
            </w:r>
            <w:r>
              <w:rPr>
                <w:sz w:val="28"/>
                <w:szCs w:val="28"/>
              </w:rPr>
              <w:t>ể</w:t>
            </w:r>
            <w:r>
              <w:rPr>
                <w:sz w:val="28"/>
                <w:szCs w:val="28"/>
              </w:rPr>
              <w:t>m tra b</w:t>
            </w:r>
            <w:r>
              <w:rPr>
                <w:sz w:val="28"/>
                <w:szCs w:val="28"/>
              </w:rPr>
              <w:t>ế</w:t>
            </w:r>
            <w:r>
              <w:rPr>
                <w:sz w:val="28"/>
                <w:szCs w:val="28"/>
              </w:rPr>
              <w:t>p Đ</w:t>
            </w:r>
            <w:r>
              <w:rPr>
                <w:sz w:val="28"/>
                <w:szCs w:val="28"/>
              </w:rPr>
              <w:t>ồ</w:t>
            </w:r>
            <w:r>
              <w:rPr>
                <w:sz w:val="28"/>
                <w:szCs w:val="28"/>
              </w:rPr>
              <w:t xml:space="preserve"> dùng </w:t>
            </w:r>
            <w:r>
              <w:rPr>
                <w:sz w:val="28"/>
                <w:szCs w:val="28"/>
              </w:rPr>
              <w:t>trong b</w:t>
            </w:r>
            <w:r>
              <w:rPr>
                <w:sz w:val="28"/>
                <w:szCs w:val="28"/>
              </w:rPr>
              <w:t>ế</w:t>
            </w:r>
            <w:r>
              <w:rPr>
                <w:sz w:val="28"/>
                <w:szCs w:val="28"/>
              </w:rPr>
              <w:t>p c</w:t>
            </w:r>
            <w:r>
              <w:rPr>
                <w:sz w:val="28"/>
                <w:szCs w:val="28"/>
              </w:rPr>
              <w:t>ấ</w:t>
            </w:r>
            <w:r>
              <w:rPr>
                <w:sz w:val="28"/>
                <w:szCs w:val="28"/>
              </w:rPr>
              <w:t>t không đúng ch</w:t>
            </w:r>
            <w:r>
              <w:rPr>
                <w:sz w:val="28"/>
                <w:szCs w:val="28"/>
              </w:rPr>
              <w:t>ỗ</w:t>
            </w:r>
            <w:r>
              <w:rPr>
                <w:sz w:val="28"/>
                <w:szCs w:val="28"/>
              </w:rPr>
              <w:t xml:space="preserve"> c</w:t>
            </w:r>
            <w:r>
              <w:rPr>
                <w:sz w:val="28"/>
                <w:szCs w:val="28"/>
              </w:rPr>
              <w:t>ổ</w:t>
            </w:r>
            <w:r>
              <w:rPr>
                <w:sz w:val="28"/>
                <w:szCs w:val="28"/>
              </w:rPr>
              <w:t xml:space="preserve"> th</w:t>
            </w:r>
            <w:r>
              <w:rPr>
                <w:sz w:val="28"/>
                <w:szCs w:val="28"/>
              </w:rPr>
              <w:t>ể</w:t>
            </w:r>
            <w:r>
              <w:rPr>
                <w:sz w:val="28"/>
                <w:szCs w:val="28"/>
              </w:rPr>
              <w:t xml:space="preserve"> gây nguy hi</w:t>
            </w:r>
            <w:r>
              <w:rPr>
                <w:sz w:val="28"/>
                <w:szCs w:val="28"/>
              </w:rPr>
              <w:t>ể</w:t>
            </w:r>
            <w:r>
              <w:rPr>
                <w:sz w:val="28"/>
                <w:szCs w:val="28"/>
              </w:rPr>
              <w:t>m th</w:t>
            </w:r>
            <w:r>
              <w:rPr>
                <w:sz w:val="28"/>
                <w:szCs w:val="28"/>
              </w:rPr>
              <w:t>ế</w:t>
            </w:r>
            <w:r>
              <w:rPr>
                <w:sz w:val="28"/>
                <w:szCs w:val="28"/>
              </w:rPr>
              <w:t xml:space="preserve"> nào?</w:t>
            </w:r>
          </w:p>
          <w:p w:rsidR="005A02FB" w:rsidRDefault="007F0FED">
            <w:pPr>
              <w:pStyle w:val="NormalWeb"/>
              <w:spacing w:beforeAutospacing="0" w:afterAutospacing="0" w:line="288" w:lineRule="auto"/>
              <w:jc w:val="both"/>
              <w:rPr>
                <w:sz w:val="28"/>
                <w:szCs w:val="28"/>
              </w:rPr>
            </w:pPr>
            <w:r>
              <w:rPr>
                <w:sz w:val="28"/>
                <w:szCs w:val="28"/>
              </w:rPr>
              <w:t>+ Đó chai l</w:t>
            </w:r>
            <w:r>
              <w:rPr>
                <w:sz w:val="28"/>
                <w:szCs w:val="28"/>
              </w:rPr>
              <w:t>ọ</w:t>
            </w:r>
            <w:r>
              <w:rPr>
                <w:sz w:val="28"/>
                <w:szCs w:val="28"/>
              </w:rPr>
              <w:t xml:space="preserve"> trong b</w:t>
            </w:r>
            <w:r>
              <w:rPr>
                <w:sz w:val="28"/>
                <w:szCs w:val="28"/>
              </w:rPr>
              <w:t>ế</w:t>
            </w:r>
            <w:r>
              <w:rPr>
                <w:sz w:val="28"/>
                <w:szCs w:val="28"/>
              </w:rPr>
              <w:t>p mà t</w:t>
            </w:r>
            <w:r>
              <w:rPr>
                <w:sz w:val="28"/>
                <w:szCs w:val="28"/>
              </w:rPr>
              <w:t>ấ</w:t>
            </w:r>
            <w:r>
              <w:rPr>
                <w:sz w:val="28"/>
                <w:szCs w:val="28"/>
              </w:rPr>
              <w:t>t nh</w:t>
            </w:r>
            <w:r>
              <w:rPr>
                <w:sz w:val="28"/>
                <w:szCs w:val="28"/>
              </w:rPr>
              <w:t>ằ</w:t>
            </w:r>
            <w:r>
              <w:rPr>
                <w:sz w:val="28"/>
                <w:szCs w:val="28"/>
              </w:rPr>
              <w:t>n ghi tên thì có nguy hi</w:t>
            </w:r>
            <w:r>
              <w:rPr>
                <w:sz w:val="28"/>
                <w:szCs w:val="28"/>
              </w:rPr>
              <w:t>ể</w:t>
            </w:r>
            <w:r>
              <w:rPr>
                <w:sz w:val="28"/>
                <w:szCs w:val="28"/>
              </w:rPr>
              <w:t>u gì không?</w:t>
            </w:r>
          </w:p>
          <w:p w:rsidR="005A02FB" w:rsidRDefault="007F0FED">
            <w:pPr>
              <w:pStyle w:val="NormalWeb"/>
              <w:spacing w:beforeAutospacing="0" w:afterAutospacing="0" w:line="288" w:lineRule="auto"/>
              <w:jc w:val="both"/>
              <w:rPr>
                <w:sz w:val="28"/>
                <w:szCs w:val="28"/>
              </w:rPr>
            </w:pPr>
            <w:r>
              <w:rPr>
                <w:sz w:val="28"/>
                <w:szCs w:val="28"/>
              </w:rPr>
              <w:t>+ Bát đĩa, n</w:t>
            </w:r>
            <w:r>
              <w:rPr>
                <w:sz w:val="28"/>
                <w:szCs w:val="28"/>
              </w:rPr>
              <w:t>ố</w:t>
            </w:r>
            <w:r>
              <w:rPr>
                <w:sz w:val="28"/>
                <w:szCs w:val="28"/>
              </w:rPr>
              <w:t>i, dao, thìa, đũa đ</w:t>
            </w:r>
            <w:r>
              <w:rPr>
                <w:sz w:val="28"/>
                <w:szCs w:val="28"/>
              </w:rPr>
              <w:t>ể</w:t>
            </w:r>
            <w:r>
              <w:rPr>
                <w:sz w:val="28"/>
                <w:szCs w:val="28"/>
              </w:rPr>
              <w:t xml:space="preserve"> b</w:t>
            </w:r>
            <w:r>
              <w:rPr>
                <w:sz w:val="28"/>
                <w:szCs w:val="28"/>
              </w:rPr>
              <w:t>ắ</w:t>
            </w:r>
            <w:r>
              <w:rPr>
                <w:sz w:val="28"/>
                <w:szCs w:val="28"/>
              </w:rPr>
              <w:t>n, m</w:t>
            </w:r>
            <w:r>
              <w:rPr>
                <w:sz w:val="28"/>
                <w:szCs w:val="28"/>
              </w:rPr>
              <w:t>ố</w:t>
            </w:r>
            <w:r>
              <w:rPr>
                <w:sz w:val="28"/>
                <w:szCs w:val="28"/>
              </w:rPr>
              <w:t>c có nguy cơ gì đ</w:t>
            </w:r>
            <w:r>
              <w:rPr>
                <w:sz w:val="28"/>
                <w:szCs w:val="28"/>
              </w:rPr>
              <w:t>ố</w:t>
            </w:r>
            <w:r>
              <w:rPr>
                <w:sz w:val="28"/>
                <w:szCs w:val="28"/>
              </w:rPr>
              <w:t>i v</w:t>
            </w:r>
            <w:r>
              <w:rPr>
                <w:sz w:val="28"/>
                <w:szCs w:val="28"/>
              </w:rPr>
              <w:t>ớ</w:t>
            </w:r>
            <w:r>
              <w:rPr>
                <w:sz w:val="28"/>
                <w:szCs w:val="28"/>
              </w:rPr>
              <w:t>i an đoàn th</w:t>
            </w:r>
            <w:r>
              <w:rPr>
                <w:sz w:val="28"/>
                <w:szCs w:val="28"/>
              </w:rPr>
              <w:t>ự</w:t>
            </w:r>
            <w:r>
              <w:rPr>
                <w:sz w:val="28"/>
                <w:szCs w:val="28"/>
              </w:rPr>
              <w:t>c ph</w:t>
            </w:r>
            <w:r>
              <w:rPr>
                <w:sz w:val="28"/>
                <w:szCs w:val="28"/>
              </w:rPr>
              <w:t>ẩ</w:t>
            </w:r>
            <w:r>
              <w:rPr>
                <w:sz w:val="28"/>
                <w:szCs w:val="28"/>
              </w:rPr>
              <w:t>m Th</w:t>
            </w:r>
            <w:r>
              <w:rPr>
                <w:sz w:val="28"/>
                <w:szCs w:val="28"/>
              </w:rPr>
              <w:t>ứ</w:t>
            </w:r>
            <w:r>
              <w:rPr>
                <w:sz w:val="28"/>
                <w:szCs w:val="28"/>
              </w:rPr>
              <w:t>c ăn th</w:t>
            </w:r>
            <w:r>
              <w:rPr>
                <w:sz w:val="28"/>
                <w:szCs w:val="28"/>
              </w:rPr>
              <w:t>ừ</w:t>
            </w:r>
            <w:r>
              <w:rPr>
                <w:sz w:val="28"/>
                <w:szCs w:val="28"/>
              </w:rPr>
              <w:t>a không c</w:t>
            </w:r>
            <w:r>
              <w:rPr>
                <w:sz w:val="28"/>
                <w:szCs w:val="28"/>
              </w:rPr>
              <w:t>ắ</w:t>
            </w:r>
            <w:r>
              <w:rPr>
                <w:sz w:val="28"/>
                <w:szCs w:val="28"/>
              </w:rPr>
              <w:t>t ngăn mát, không đ</w:t>
            </w:r>
            <w:r>
              <w:rPr>
                <w:sz w:val="28"/>
                <w:szCs w:val="28"/>
              </w:rPr>
              <w:t>ậ</w:t>
            </w:r>
            <w:r>
              <w:rPr>
                <w:sz w:val="28"/>
                <w:szCs w:val="28"/>
              </w:rPr>
              <w:t>y c</w:t>
            </w:r>
            <w:r>
              <w:rPr>
                <w:sz w:val="28"/>
                <w:szCs w:val="28"/>
              </w:rPr>
              <w:t>ó th</w:t>
            </w:r>
            <w:r>
              <w:rPr>
                <w:sz w:val="28"/>
                <w:szCs w:val="28"/>
              </w:rPr>
              <w:t>ể</w:t>
            </w:r>
            <w:r>
              <w:rPr>
                <w:sz w:val="28"/>
                <w:szCs w:val="28"/>
              </w:rPr>
              <w:t xml:space="preserve"> mang đ</w:t>
            </w:r>
            <w:r>
              <w:rPr>
                <w:sz w:val="28"/>
                <w:szCs w:val="28"/>
              </w:rPr>
              <w:t>ế</w:t>
            </w:r>
            <w:r>
              <w:rPr>
                <w:sz w:val="28"/>
                <w:szCs w:val="28"/>
              </w:rPr>
              <w:t>n nguy hi</w:t>
            </w:r>
            <w:r>
              <w:rPr>
                <w:sz w:val="28"/>
                <w:szCs w:val="28"/>
              </w:rPr>
              <w:t>ể</w:t>
            </w:r>
            <w:r>
              <w:rPr>
                <w:sz w:val="28"/>
                <w:szCs w:val="28"/>
              </w:rPr>
              <w:t xml:space="preserve">m </w:t>
            </w:r>
          </w:p>
          <w:p w:rsidR="005A02FB" w:rsidRDefault="007F0FED">
            <w:pPr>
              <w:pStyle w:val="NormalWeb"/>
              <w:spacing w:beforeAutospacing="0" w:afterAutospacing="0" w:line="288" w:lineRule="auto"/>
              <w:jc w:val="both"/>
              <w:rPr>
                <w:sz w:val="28"/>
                <w:szCs w:val="28"/>
              </w:rPr>
            </w:pPr>
            <w:r>
              <w:rPr>
                <w:sz w:val="28"/>
                <w:szCs w:val="28"/>
              </w:rPr>
              <w:t xml:space="preserve"> + Yêu c</w:t>
            </w:r>
            <w:r>
              <w:rPr>
                <w:sz w:val="28"/>
                <w:szCs w:val="28"/>
              </w:rPr>
              <w:t>ầ</w:t>
            </w:r>
            <w:r>
              <w:rPr>
                <w:sz w:val="28"/>
                <w:szCs w:val="28"/>
              </w:rPr>
              <w:t>u HS vi</w:t>
            </w:r>
            <w:r>
              <w:rPr>
                <w:sz w:val="28"/>
                <w:szCs w:val="28"/>
              </w:rPr>
              <w:t>ế</w:t>
            </w:r>
            <w:r>
              <w:rPr>
                <w:sz w:val="28"/>
                <w:szCs w:val="28"/>
              </w:rPr>
              <w:t>t, v</w:t>
            </w:r>
            <w:r>
              <w:rPr>
                <w:sz w:val="28"/>
                <w:szCs w:val="28"/>
              </w:rPr>
              <w:t>ẽ</w:t>
            </w:r>
            <w:r>
              <w:rPr>
                <w:sz w:val="28"/>
                <w:szCs w:val="28"/>
              </w:rPr>
              <w:t xml:space="preserve"> vào gi</w:t>
            </w:r>
            <w:r>
              <w:rPr>
                <w:sz w:val="28"/>
                <w:szCs w:val="28"/>
              </w:rPr>
              <w:t>ấ</w:t>
            </w:r>
            <w:r>
              <w:rPr>
                <w:sz w:val="28"/>
                <w:szCs w:val="28"/>
              </w:rPr>
              <w:t>y A3 các n</w:t>
            </w:r>
            <w:r>
              <w:rPr>
                <w:sz w:val="28"/>
                <w:szCs w:val="28"/>
              </w:rPr>
              <w:t>ộ</w:t>
            </w:r>
            <w:r>
              <w:rPr>
                <w:sz w:val="28"/>
                <w:szCs w:val="28"/>
              </w:rPr>
              <w:t xml:space="preserve">i dung </w:t>
            </w:r>
            <w:r>
              <w:rPr>
                <w:sz w:val="28"/>
                <w:szCs w:val="28"/>
              </w:rPr>
              <w:lastRenderedPageBreak/>
              <w:t>c</w:t>
            </w:r>
            <w:r>
              <w:rPr>
                <w:sz w:val="28"/>
                <w:szCs w:val="28"/>
              </w:rPr>
              <w:t>ầ</w:t>
            </w:r>
            <w:r>
              <w:rPr>
                <w:sz w:val="28"/>
                <w:szCs w:val="28"/>
              </w:rPr>
              <w:t>n th</w:t>
            </w:r>
            <w:r>
              <w:rPr>
                <w:sz w:val="28"/>
                <w:szCs w:val="28"/>
              </w:rPr>
              <w:t>ự</w:t>
            </w:r>
            <w:r>
              <w:rPr>
                <w:sz w:val="28"/>
                <w:szCs w:val="28"/>
              </w:rPr>
              <w:t>c hi</w:t>
            </w:r>
            <w:r>
              <w:rPr>
                <w:sz w:val="28"/>
                <w:szCs w:val="28"/>
              </w:rPr>
              <w:t>ệ</w:t>
            </w:r>
            <w:r>
              <w:rPr>
                <w:sz w:val="28"/>
                <w:szCs w:val="28"/>
              </w:rPr>
              <w:t xml:space="preserve">n. </w:t>
            </w:r>
          </w:p>
          <w:p w:rsidR="005A02FB" w:rsidRDefault="007F0FED">
            <w:pPr>
              <w:pStyle w:val="NormalWeb"/>
              <w:spacing w:beforeAutospacing="0" w:afterAutospacing="0" w:line="288" w:lineRule="auto"/>
              <w:jc w:val="both"/>
              <w:rPr>
                <w:sz w:val="28"/>
                <w:szCs w:val="28"/>
              </w:rPr>
            </w:pPr>
            <w:r>
              <w:rPr>
                <w:sz w:val="28"/>
                <w:szCs w:val="28"/>
              </w:rPr>
              <w:t>- M</w:t>
            </w:r>
            <w:r>
              <w:rPr>
                <w:sz w:val="28"/>
                <w:szCs w:val="28"/>
              </w:rPr>
              <w:t>ờ</w:t>
            </w:r>
            <w:r>
              <w:rPr>
                <w:sz w:val="28"/>
                <w:szCs w:val="28"/>
              </w:rPr>
              <w:t>i đ</w:t>
            </w:r>
            <w:r>
              <w:rPr>
                <w:sz w:val="28"/>
                <w:szCs w:val="28"/>
              </w:rPr>
              <w:t>ị</w:t>
            </w:r>
            <w:r>
              <w:rPr>
                <w:sz w:val="28"/>
                <w:szCs w:val="28"/>
              </w:rPr>
              <w:t>a di</w:t>
            </w:r>
            <w:r>
              <w:rPr>
                <w:sz w:val="28"/>
                <w:szCs w:val="28"/>
              </w:rPr>
              <w:t>ệ</w:t>
            </w:r>
            <w:r>
              <w:rPr>
                <w:sz w:val="28"/>
                <w:szCs w:val="28"/>
              </w:rPr>
              <w:t>n nhóm lên trình bày.</w:t>
            </w:r>
          </w:p>
          <w:p w:rsidR="005A02FB" w:rsidRDefault="007F0FED">
            <w:pPr>
              <w:pStyle w:val="NormalWeb"/>
              <w:spacing w:beforeAutospacing="0" w:afterAutospacing="0" w:line="288" w:lineRule="auto"/>
              <w:jc w:val="both"/>
              <w:rPr>
                <w:sz w:val="28"/>
                <w:szCs w:val="28"/>
              </w:rPr>
            </w:pPr>
            <w:r>
              <w:rPr>
                <w:sz w:val="28"/>
                <w:szCs w:val="28"/>
              </w:rPr>
              <w:t>-Nhóm khác b</w:t>
            </w:r>
            <w:r>
              <w:rPr>
                <w:sz w:val="28"/>
                <w:szCs w:val="28"/>
              </w:rPr>
              <w:t>ổ</w:t>
            </w:r>
            <w:r>
              <w:rPr>
                <w:sz w:val="28"/>
                <w:szCs w:val="28"/>
              </w:rPr>
              <w:t xml:space="preserve"> sung.</w:t>
            </w:r>
          </w:p>
          <w:p w:rsidR="005A02FB" w:rsidRDefault="007F0FED">
            <w:pPr>
              <w:pStyle w:val="NormalWeb"/>
              <w:spacing w:beforeAutospacing="0" w:afterAutospacing="0" w:line="288" w:lineRule="auto"/>
              <w:jc w:val="both"/>
              <w:rPr>
                <w:sz w:val="28"/>
                <w:szCs w:val="28"/>
              </w:rPr>
            </w:pPr>
            <w:r>
              <w:rPr>
                <w:sz w:val="28"/>
                <w:szCs w:val="28"/>
              </w:rPr>
              <w:t>- GV nh</w:t>
            </w:r>
            <w:r>
              <w:rPr>
                <w:sz w:val="28"/>
                <w:szCs w:val="28"/>
              </w:rPr>
              <w:t>ậ</w:t>
            </w:r>
            <w:r>
              <w:rPr>
                <w:sz w:val="28"/>
                <w:szCs w:val="28"/>
              </w:rPr>
              <w:t>n xét tuyên dương.</w:t>
            </w:r>
          </w:p>
          <w:p w:rsidR="005A02FB" w:rsidRDefault="007F0FED">
            <w:pPr>
              <w:pStyle w:val="NormalWeb"/>
              <w:spacing w:beforeAutospacing="0" w:afterAutospacing="0" w:line="288" w:lineRule="auto"/>
              <w:jc w:val="both"/>
              <w:rPr>
                <w:sz w:val="28"/>
                <w:szCs w:val="28"/>
              </w:rPr>
            </w:pPr>
            <w:r>
              <w:rPr>
                <w:sz w:val="28"/>
                <w:szCs w:val="28"/>
              </w:rPr>
              <w:t>. K</w:t>
            </w:r>
            <w:r>
              <w:rPr>
                <w:sz w:val="28"/>
                <w:szCs w:val="28"/>
              </w:rPr>
              <w:t>ế</w:t>
            </w:r>
            <w:r>
              <w:rPr>
                <w:sz w:val="28"/>
                <w:szCs w:val="28"/>
              </w:rPr>
              <w:t>t lu</w:t>
            </w:r>
            <w:r>
              <w:rPr>
                <w:sz w:val="28"/>
                <w:szCs w:val="28"/>
              </w:rPr>
              <w:t>ậ</w:t>
            </w:r>
            <w:r>
              <w:rPr>
                <w:sz w:val="28"/>
                <w:szCs w:val="28"/>
              </w:rPr>
              <w:t>n: Ta c</w:t>
            </w:r>
            <w:r>
              <w:rPr>
                <w:sz w:val="28"/>
                <w:szCs w:val="28"/>
              </w:rPr>
              <w:t>ầ</w:t>
            </w:r>
            <w:r>
              <w:rPr>
                <w:sz w:val="28"/>
                <w:szCs w:val="28"/>
              </w:rPr>
              <w:t>n nh</w:t>
            </w:r>
            <w:r>
              <w:rPr>
                <w:sz w:val="28"/>
                <w:szCs w:val="28"/>
              </w:rPr>
              <w:t>ắ</w:t>
            </w:r>
            <w:r>
              <w:rPr>
                <w:sz w:val="28"/>
                <w:szCs w:val="28"/>
              </w:rPr>
              <w:t>c nhau luôn gi</w:t>
            </w:r>
            <w:r>
              <w:rPr>
                <w:sz w:val="28"/>
                <w:szCs w:val="28"/>
              </w:rPr>
              <w:t>ữ</w:t>
            </w:r>
            <w:r>
              <w:rPr>
                <w:sz w:val="28"/>
                <w:szCs w:val="28"/>
              </w:rPr>
              <w:t xml:space="preserve"> b</w:t>
            </w:r>
            <w:r>
              <w:rPr>
                <w:sz w:val="28"/>
                <w:szCs w:val="28"/>
              </w:rPr>
              <w:t>ế</w:t>
            </w:r>
            <w:r>
              <w:rPr>
                <w:sz w:val="28"/>
                <w:szCs w:val="28"/>
              </w:rPr>
              <w:t>p s</w:t>
            </w:r>
            <w:r>
              <w:rPr>
                <w:sz w:val="28"/>
                <w:szCs w:val="28"/>
              </w:rPr>
              <w:t>ạ</w:t>
            </w:r>
            <w:r>
              <w:rPr>
                <w:sz w:val="28"/>
                <w:szCs w:val="28"/>
              </w:rPr>
              <w:t>ch s</w:t>
            </w:r>
            <w:r>
              <w:rPr>
                <w:sz w:val="28"/>
                <w:szCs w:val="28"/>
              </w:rPr>
              <w:t>ẽ</w:t>
            </w:r>
            <w:r>
              <w:rPr>
                <w:sz w:val="28"/>
                <w:szCs w:val="28"/>
              </w:rPr>
              <w:t>, không t</w:t>
            </w:r>
            <w:r>
              <w:rPr>
                <w:sz w:val="28"/>
                <w:szCs w:val="28"/>
              </w:rPr>
              <w:t>ạ</w:t>
            </w:r>
            <w:r>
              <w:rPr>
                <w:sz w:val="28"/>
                <w:szCs w:val="28"/>
              </w:rPr>
              <w:t>o cơ h</w:t>
            </w:r>
            <w:r>
              <w:rPr>
                <w:sz w:val="28"/>
                <w:szCs w:val="28"/>
              </w:rPr>
              <w:t>ộ</w:t>
            </w:r>
            <w:r>
              <w:rPr>
                <w:sz w:val="28"/>
                <w:szCs w:val="28"/>
              </w:rPr>
              <w:t>i cho vi khu</w:t>
            </w:r>
            <w:r>
              <w:rPr>
                <w:sz w:val="28"/>
                <w:szCs w:val="28"/>
              </w:rPr>
              <w:t>ẩ</w:t>
            </w:r>
            <w:r>
              <w:rPr>
                <w:sz w:val="28"/>
                <w:szCs w:val="28"/>
              </w:rPr>
              <w:t>n, vi</w:t>
            </w:r>
            <w:r>
              <w:rPr>
                <w:sz w:val="28"/>
                <w:szCs w:val="28"/>
              </w:rPr>
              <w:t xml:space="preserve"> trùng phát tri</w:t>
            </w:r>
            <w:r>
              <w:rPr>
                <w:sz w:val="28"/>
                <w:szCs w:val="28"/>
              </w:rPr>
              <w:t>ể</w:t>
            </w:r>
            <w:r>
              <w:rPr>
                <w:sz w:val="28"/>
                <w:szCs w:val="28"/>
              </w:rPr>
              <w:t>n, b</w:t>
            </w:r>
            <w:r>
              <w:rPr>
                <w:sz w:val="28"/>
                <w:szCs w:val="28"/>
              </w:rPr>
              <w:t>ả</w:t>
            </w:r>
            <w:r>
              <w:rPr>
                <w:sz w:val="28"/>
                <w:szCs w:val="28"/>
              </w:rPr>
              <w:t>o v</w:t>
            </w:r>
            <w:r>
              <w:rPr>
                <w:sz w:val="28"/>
                <w:szCs w:val="28"/>
              </w:rPr>
              <w:t>ệ</w:t>
            </w:r>
            <w:r>
              <w:rPr>
                <w:sz w:val="28"/>
                <w:szCs w:val="28"/>
              </w:rPr>
              <w:t xml:space="preserve"> s</w:t>
            </w:r>
            <w:r>
              <w:rPr>
                <w:sz w:val="28"/>
                <w:szCs w:val="28"/>
              </w:rPr>
              <w:t>ự</w:t>
            </w:r>
            <w:r>
              <w:rPr>
                <w:sz w:val="28"/>
                <w:szCs w:val="28"/>
              </w:rPr>
              <w:t xml:space="preserve"> an toàn c</w:t>
            </w:r>
            <w:r>
              <w:rPr>
                <w:sz w:val="28"/>
                <w:szCs w:val="28"/>
              </w:rPr>
              <w:t>ủ</w:t>
            </w:r>
            <w:r>
              <w:rPr>
                <w:sz w:val="28"/>
                <w:szCs w:val="28"/>
              </w:rPr>
              <w:t>a c</w:t>
            </w:r>
            <w:r>
              <w:rPr>
                <w:sz w:val="28"/>
                <w:szCs w:val="28"/>
              </w:rPr>
              <w:t>ả</w:t>
            </w:r>
            <w:r>
              <w:rPr>
                <w:sz w:val="28"/>
                <w:szCs w:val="28"/>
              </w:rPr>
              <w:t xml:space="preserve"> nhà.</w:t>
            </w:r>
          </w:p>
        </w:tc>
        <w:tc>
          <w:tcPr>
            <w:tcW w:w="3876" w:type="dxa"/>
            <w:tcBorders>
              <w:top w:val="dashed" w:sz="4" w:space="0" w:color="auto"/>
              <w:bottom w:val="dashed" w:sz="4" w:space="0" w:color="auto"/>
            </w:tcBorders>
          </w:tcPr>
          <w:p w:rsidR="005A02FB" w:rsidRDefault="005A02FB">
            <w:pPr>
              <w:spacing w:line="288" w:lineRule="auto"/>
              <w:jc w:val="both"/>
              <w:rPr>
                <w:sz w:val="28"/>
                <w:szCs w:val="28"/>
              </w:rPr>
            </w:pPr>
          </w:p>
          <w:p w:rsidR="005A02FB" w:rsidRDefault="005A02FB">
            <w:pPr>
              <w:spacing w:line="288" w:lineRule="auto"/>
              <w:jc w:val="both"/>
              <w:rPr>
                <w:sz w:val="28"/>
                <w:szCs w:val="28"/>
              </w:rPr>
            </w:pPr>
          </w:p>
          <w:p w:rsidR="005A02FB" w:rsidRDefault="005A02FB">
            <w:pPr>
              <w:spacing w:line="288" w:lineRule="auto"/>
              <w:jc w:val="both"/>
              <w:rPr>
                <w:sz w:val="28"/>
                <w:szCs w:val="28"/>
              </w:rPr>
            </w:pPr>
          </w:p>
          <w:p w:rsidR="005A02FB" w:rsidRDefault="007F0FED">
            <w:pPr>
              <w:spacing w:line="288" w:lineRule="auto"/>
              <w:jc w:val="both"/>
              <w:rPr>
                <w:sz w:val="28"/>
                <w:szCs w:val="28"/>
              </w:rPr>
            </w:pPr>
            <w:r>
              <w:rPr>
                <w:sz w:val="28"/>
                <w:szCs w:val="28"/>
              </w:rPr>
              <w:t>- HS đọc yêu cầu</w:t>
            </w:r>
          </w:p>
          <w:p w:rsidR="005A02FB" w:rsidRDefault="007F0FED">
            <w:pPr>
              <w:spacing w:line="288" w:lineRule="auto"/>
              <w:jc w:val="both"/>
              <w:rPr>
                <w:sz w:val="28"/>
                <w:szCs w:val="28"/>
              </w:rPr>
            </w:pPr>
            <w:r>
              <w:rPr>
                <w:sz w:val="28"/>
                <w:szCs w:val="28"/>
              </w:rPr>
              <w:t>- Tiến hành thảo luận nhóm.</w:t>
            </w:r>
          </w:p>
          <w:p w:rsidR="005A02FB" w:rsidRDefault="007F0FED">
            <w:pPr>
              <w:pStyle w:val="NormalWeb"/>
              <w:shd w:val="clear" w:color="auto" w:fill="FFFFFF"/>
              <w:spacing w:beforeAutospacing="0" w:afterAutospacing="0" w:line="288" w:lineRule="auto"/>
              <w:jc w:val="both"/>
              <w:rPr>
                <w:rFonts w:eastAsia="Roboto"/>
                <w:sz w:val="28"/>
                <w:szCs w:val="28"/>
              </w:rPr>
            </w:pPr>
            <w:r>
              <w:rPr>
                <w:rFonts w:eastAsia="Roboto"/>
                <w:sz w:val="28"/>
                <w:szCs w:val="28"/>
                <w:shd w:val="clear" w:color="auto" w:fill="FFFFFF"/>
              </w:rPr>
              <w:t>G</w:t>
            </w:r>
            <w:r>
              <w:rPr>
                <w:rFonts w:eastAsia="Roboto"/>
                <w:sz w:val="28"/>
                <w:szCs w:val="28"/>
                <w:shd w:val="clear" w:color="auto" w:fill="FFFFFF"/>
              </w:rPr>
              <w:t>ợ</w:t>
            </w:r>
            <w:r>
              <w:rPr>
                <w:rFonts w:eastAsia="Roboto"/>
                <w:sz w:val="28"/>
                <w:szCs w:val="28"/>
                <w:shd w:val="clear" w:color="auto" w:fill="FFFFFF"/>
              </w:rPr>
              <w:t>i ý m</w:t>
            </w:r>
            <w:r>
              <w:rPr>
                <w:rFonts w:eastAsia="Roboto"/>
                <w:sz w:val="28"/>
                <w:szCs w:val="28"/>
                <w:shd w:val="clear" w:color="auto" w:fill="FFFFFF"/>
              </w:rPr>
              <w:t>ộ</w:t>
            </w:r>
            <w:r>
              <w:rPr>
                <w:rFonts w:eastAsia="Roboto"/>
                <w:sz w:val="28"/>
                <w:szCs w:val="28"/>
                <w:shd w:val="clear" w:color="auto" w:fill="FFFFFF"/>
              </w:rPr>
              <w:t>t s</w:t>
            </w:r>
            <w:r>
              <w:rPr>
                <w:rFonts w:eastAsia="Roboto"/>
                <w:sz w:val="28"/>
                <w:szCs w:val="28"/>
                <w:shd w:val="clear" w:color="auto" w:fill="FFFFFF"/>
              </w:rPr>
              <w:t>ố</w:t>
            </w:r>
            <w:r>
              <w:rPr>
                <w:rFonts w:eastAsia="Roboto"/>
                <w:sz w:val="28"/>
                <w:szCs w:val="28"/>
                <w:shd w:val="clear" w:color="auto" w:fill="FFFFFF"/>
              </w:rPr>
              <w:t xml:space="preserve"> vi</w:t>
            </w:r>
            <w:r>
              <w:rPr>
                <w:rFonts w:eastAsia="Roboto"/>
                <w:sz w:val="28"/>
                <w:szCs w:val="28"/>
                <w:shd w:val="clear" w:color="auto" w:fill="FFFFFF"/>
              </w:rPr>
              <w:t>ệ</w:t>
            </w:r>
            <w:r>
              <w:rPr>
                <w:rFonts w:eastAsia="Roboto"/>
                <w:sz w:val="28"/>
                <w:szCs w:val="28"/>
                <w:shd w:val="clear" w:color="auto" w:fill="FFFFFF"/>
              </w:rPr>
              <w:t>c c</w:t>
            </w:r>
            <w:r>
              <w:rPr>
                <w:rFonts w:eastAsia="Roboto"/>
                <w:sz w:val="28"/>
                <w:szCs w:val="28"/>
                <w:shd w:val="clear" w:color="auto" w:fill="FFFFFF"/>
              </w:rPr>
              <w:t>ầ</w:t>
            </w:r>
            <w:r>
              <w:rPr>
                <w:rFonts w:eastAsia="Roboto"/>
                <w:sz w:val="28"/>
                <w:szCs w:val="28"/>
                <w:shd w:val="clear" w:color="auto" w:fill="FFFFFF"/>
              </w:rPr>
              <w:t>n làm đ</w:t>
            </w:r>
            <w:r>
              <w:rPr>
                <w:rFonts w:eastAsia="Roboto"/>
                <w:sz w:val="28"/>
                <w:szCs w:val="28"/>
                <w:shd w:val="clear" w:color="auto" w:fill="FFFFFF"/>
              </w:rPr>
              <w:t>ể</w:t>
            </w:r>
            <w:r>
              <w:rPr>
                <w:rFonts w:eastAsia="Roboto"/>
                <w:sz w:val="28"/>
                <w:szCs w:val="28"/>
                <w:shd w:val="clear" w:color="auto" w:fill="FFFFFF"/>
              </w:rPr>
              <w:t xml:space="preserve"> đ</w:t>
            </w:r>
            <w:r>
              <w:rPr>
                <w:rFonts w:eastAsia="Roboto"/>
                <w:sz w:val="28"/>
                <w:szCs w:val="28"/>
                <w:shd w:val="clear" w:color="auto" w:fill="FFFFFF"/>
              </w:rPr>
              <w:t>ả</w:t>
            </w:r>
            <w:r>
              <w:rPr>
                <w:rFonts w:eastAsia="Roboto"/>
                <w:sz w:val="28"/>
                <w:szCs w:val="28"/>
                <w:shd w:val="clear" w:color="auto" w:fill="FFFFFF"/>
              </w:rPr>
              <w:t>m b</w:t>
            </w:r>
            <w:r>
              <w:rPr>
                <w:rFonts w:eastAsia="Roboto"/>
                <w:sz w:val="28"/>
                <w:szCs w:val="28"/>
                <w:shd w:val="clear" w:color="auto" w:fill="FFFFFF"/>
              </w:rPr>
              <w:t>ả</w:t>
            </w:r>
            <w:r>
              <w:rPr>
                <w:rFonts w:eastAsia="Roboto"/>
                <w:sz w:val="28"/>
                <w:szCs w:val="28"/>
                <w:shd w:val="clear" w:color="auto" w:fill="FFFFFF"/>
              </w:rPr>
              <w:t>o v</w:t>
            </w:r>
            <w:r>
              <w:rPr>
                <w:rFonts w:eastAsia="Roboto"/>
                <w:sz w:val="28"/>
                <w:szCs w:val="28"/>
                <w:shd w:val="clear" w:color="auto" w:fill="FFFFFF"/>
              </w:rPr>
              <w:t>ệ</w:t>
            </w:r>
            <w:r>
              <w:rPr>
                <w:rFonts w:eastAsia="Roboto"/>
                <w:sz w:val="28"/>
                <w:szCs w:val="28"/>
                <w:shd w:val="clear" w:color="auto" w:fill="FFFFFF"/>
              </w:rPr>
              <w:t xml:space="preserve"> sinh an toàn trong ăn u</w:t>
            </w:r>
            <w:r>
              <w:rPr>
                <w:rFonts w:eastAsia="Roboto"/>
                <w:sz w:val="28"/>
                <w:szCs w:val="28"/>
                <w:shd w:val="clear" w:color="auto" w:fill="FFFFFF"/>
              </w:rPr>
              <w:t>ố</w:t>
            </w:r>
            <w:r>
              <w:rPr>
                <w:rFonts w:eastAsia="Roboto"/>
                <w:sz w:val="28"/>
                <w:szCs w:val="28"/>
                <w:shd w:val="clear" w:color="auto" w:fill="FFFFFF"/>
              </w:rPr>
              <w:t>ng t</w:t>
            </w:r>
            <w:r>
              <w:rPr>
                <w:rFonts w:eastAsia="Roboto"/>
                <w:sz w:val="28"/>
                <w:szCs w:val="28"/>
                <w:shd w:val="clear" w:color="auto" w:fill="FFFFFF"/>
              </w:rPr>
              <w:t>ạ</w:t>
            </w:r>
            <w:r>
              <w:rPr>
                <w:rFonts w:eastAsia="Roboto"/>
                <w:sz w:val="28"/>
                <w:szCs w:val="28"/>
                <w:shd w:val="clear" w:color="auto" w:fill="FFFFFF"/>
              </w:rPr>
              <w:t>i b</w:t>
            </w:r>
            <w:r>
              <w:rPr>
                <w:rFonts w:eastAsia="Roboto"/>
                <w:sz w:val="28"/>
                <w:szCs w:val="28"/>
                <w:shd w:val="clear" w:color="auto" w:fill="FFFFFF"/>
              </w:rPr>
              <w:t>ế</w:t>
            </w:r>
            <w:r>
              <w:rPr>
                <w:rFonts w:eastAsia="Roboto"/>
                <w:sz w:val="28"/>
                <w:szCs w:val="28"/>
                <w:shd w:val="clear" w:color="auto" w:fill="FFFFFF"/>
              </w:rPr>
              <w:t>p nhà em:</w:t>
            </w:r>
          </w:p>
          <w:p w:rsidR="005A02FB" w:rsidRDefault="007F0FED">
            <w:pPr>
              <w:spacing w:line="288" w:lineRule="auto"/>
              <w:jc w:val="both"/>
              <w:rPr>
                <w:sz w:val="28"/>
                <w:szCs w:val="28"/>
              </w:rPr>
            </w:pPr>
            <w:r>
              <w:rPr>
                <w:rFonts w:eastAsia="Roboto"/>
                <w:sz w:val="28"/>
                <w:szCs w:val="28"/>
                <w:shd w:val="clear" w:color="auto" w:fill="FFFFFF"/>
              </w:rPr>
              <w:t>+ B</w:t>
            </w:r>
            <w:r>
              <w:rPr>
                <w:rFonts w:eastAsia="Roboto"/>
                <w:sz w:val="28"/>
                <w:szCs w:val="28"/>
                <w:shd w:val="clear" w:color="auto" w:fill="FFFFFF"/>
              </w:rPr>
              <w:t>ả</w:t>
            </w:r>
            <w:r>
              <w:rPr>
                <w:rFonts w:eastAsia="Roboto"/>
                <w:sz w:val="28"/>
                <w:szCs w:val="28"/>
                <w:shd w:val="clear" w:color="auto" w:fill="FFFFFF"/>
              </w:rPr>
              <w:t>o qu</w:t>
            </w:r>
            <w:r>
              <w:rPr>
                <w:rFonts w:eastAsia="Roboto"/>
                <w:sz w:val="28"/>
                <w:szCs w:val="28"/>
                <w:shd w:val="clear" w:color="auto" w:fill="FFFFFF"/>
              </w:rPr>
              <w:t>ả</w:t>
            </w:r>
            <w:r>
              <w:rPr>
                <w:rFonts w:eastAsia="Roboto"/>
                <w:sz w:val="28"/>
                <w:szCs w:val="28"/>
                <w:shd w:val="clear" w:color="auto" w:fill="FFFFFF"/>
              </w:rPr>
              <w:t>n th</w:t>
            </w:r>
            <w:r>
              <w:rPr>
                <w:rFonts w:eastAsia="Roboto"/>
                <w:sz w:val="28"/>
                <w:szCs w:val="28"/>
                <w:shd w:val="clear" w:color="auto" w:fill="FFFFFF"/>
              </w:rPr>
              <w:t>ự</w:t>
            </w:r>
            <w:r>
              <w:rPr>
                <w:rFonts w:eastAsia="Roboto"/>
                <w:sz w:val="28"/>
                <w:szCs w:val="28"/>
                <w:shd w:val="clear" w:color="auto" w:fill="FFFFFF"/>
              </w:rPr>
              <w:t>c ph</w:t>
            </w:r>
            <w:r>
              <w:rPr>
                <w:rFonts w:eastAsia="Roboto"/>
                <w:sz w:val="28"/>
                <w:szCs w:val="28"/>
                <w:shd w:val="clear" w:color="auto" w:fill="FFFFFF"/>
              </w:rPr>
              <w:t>ẩ</w:t>
            </w:r>
            <w:r>
              <w:rPr>
                <w:rFonts w:eastAsia="Roboto"/>
                <w:sz w:val="28"/>
                <w:szCs w:val="28"/>
                <w:shd w:val="clear" w:color="auto" w:fill="FFFFFF"/>
              </w:rPr>
              <w:t>m s</w:t>
            </w:r>
            <w:r>
              <w:rPr>
                <w:rFonts w:eastAsia="Roboto"/>
                <w:sz w:val="28"/>
                <w:szCs w:val="28"/>
                <w:shd w:val="clear" w:color="auto" w:fill="FFFFFF"/>
              </w:rPr>
              <w:t>ố</w:t>
            </w:r>
            <w:r>
              <w:rPr>
                <w:rFonts w:eastAsia="Roboto"/>
                <w:sz w:val="28"/>
                <w:szCs w:val="28"/>
                <w:shd w:val="clear" w:color="auto" w:fill="FFFFFF"/>
              </w:rPr>
              <w:t>ng và chín đúng cách.</w:t>
            </w:r>
          </w:p>
          <w:p w:rsidR="005A02FB" w:rsidRDefault="007F0FED">
            <w:pPr>
              <w:spacing w:line="288" w:lineRule="auto"/>
              <w:jc w:val="both"/>
              <w:rPr>
                <w:sz w:val="28"/>
                <w:szCs w:val="28"/>
              </w:rPr>
            </w:pPr>
            <w:r>
              <w:rPr>
                <w:rFonts w:eastAsia="Roboto"/>
                <w:sz w:val="28"/>
                <w:szCs w:val="28"/>
                <w:shd w:val="clear" w:color="auto" w:fill="FFFFFF"/>
              </w:rPr>
              <w:t>+ Thư</w:t>
            </w:r>
            <w:r>
              <w:rPr>
                <w:rFonts w:eastAsia="Roboto"/>
                <w:sz w:val="28"/>
                <w:szCs w:val="28"/>
                <w:shd w:val="clear" w:color="auto" w:fill="FFFFFF"/>
              </w:rPr>
              <w:t>ờ</w:t>
            </w:r>
            <w:r>
              <w:rPr>
                <w:rFonts w:eastAsia="Roboto"/>
                <w:sz w:val="28"/>
                <w:szCs w:val="28"/>
                <w:shd w:val="clear" w:color="auto" w:fill="FFFFFF"/>
              </w:rPr>
              <w:t>ng xuyên ki</w:t>
            </w:r>
            <w:r>
              <w:rPr>
                <w:rFonts w:eastAsia="Roboto"/>
                <w:sz w:val="28"/>
                <w:szCs w:val="28"/>
                <w:shd w:val="clear" w:color="auto" w:fill="FFFFFF"/>
              </w:rPr>
              <w:t>ể</w:t>
            </w:r>
            <w:r>
              <w:rPr>
                <w:rFonts w:eastAsia="Roboto"/>
                <w:sz w:val="28"/>
                <w:szCs w:val="28"/>
                <w:shd w:val="clear" w:color="auto" w:fill="FFFFFF"/>
              </w:rPr>
              <w:t>m tra ch</w:t>
            </w:r>
            <w:r>
              <w:rPr>
                <w:rFonts w:eastAsia="Roboto"/>
                <w:sz w:val="28"/>
                <w:szCs w:val="28"/>
                <w:shd w:val="clear" w:color="auto" w:fill="FFFFFF"/>
              </w:rPr>
              <w:t>ấ</w:t>
            </w:r>
            <w:r>
              <w:rPr>
                <w:rFonts w:eastAsia="Roboto"/>
                <w:sz w:val="28"/>
                <w:szCs w:val="28"/>
                <w:shd w:val="clear" w:color="auto" w:fill="FFFFFF"/>
              </w:rPr>
              <w:t xml:space="preserve">t </w:t>
            </w:r>
            <w:r>
              <w:rPr>
                <w:rFonts w:eastAsia="Roboto"/>
                <w:sz w:val="28"/>
                <w:szCs w:val="28"/>
                <w:shd w:val="clear" w:color="auto" w:fill="FFFFFF"/>
              </w:rPr>
              <w:t>lư</w:t>
            </w:r>
            <w:r>
              <w:rPr>
                <w:rFonts w:eastAsia="Roboto"/>
                <w:sz w:val="28"/>
                <w:szCs w:val="28"/>
                <w:shd w:val="clear" w:color="auto" w:fill="FFFFFF"/>
              </w:rPr>
              <w:t>ợ</w:t>
            </w:r>
            <w:r>
              <w:rPr>
                <w:rFonts w:eastAsia="Roboto"/>
                <w:sz w:val="28"/>
                <w:szCs w:val="28"/>
                <w:shd w:val="clear" w:color="auto" w:fill="FFFFFF"/>
              </w:rPr>
              <w:t>ng và h</w:t>
            </w:r>
            <w:r>
              <w:rPr>
                <w:rFonts w:eastAsia="Roboto"/>
                <w:sz w:val="28"/>
                <w:szCs w:val="28"/>
                <w:shd w:val="clear" w:color="auto" w:fill="FFFFFF"/>
              </w:rPr>
              <w:t>ạ</w:t>
            </w:r>
            <w:r>
              <w:rPr>
                <w:rFonts w:eastAsia="Roboto"/>
                <w:sz w:val="28"/>
                <w:szCs w:val="28"/>
                <w:shd w:val="clear" w:color="auto" w:fill="FFFFFF"/>
              </w:rPr>
              <w:t>n s</w:t>
            </w:r>
            <w:r>
              <w:rPr>
                <w:rFonts w:eastAsia="Roboto"/>
                <w:sz w:val="28"/>
                <w:szCs w:val="28"/>
                <w:shd w:val="clear" w:color="auto" w:fill="FFFFFF"/>
              </w:rPr>
              <w:t>ử</w:t>
            </w:r>
            <w:r>
              <w:rPr>
                <w:rFonts w:eastAsia="Roboto"/>
                <w:sz w:val="28"/>
                <w:szCs w:val="28"/>
                <w:shd w:val="clear" w:color="auto" w:fill="FFFFFF"/>
              </w:rPr>
              <w:t xml:space="preserve"> d</w:t>
            </w:r>
            <w:r>
              <w:rPr>
                <w:rFonts w:eastAsia="Roboto"/>
                <w:sz w:val="28"/>
                <w:szCs w:val="28"/>
                <w:shd w:val="clear" w:color="auto" w:fill="FFFFFF"/>
              </w:rPr>
              <w:t>ụ</w:t>
            </w:r>
            <w:r>
              <w:rPr>
                <w:rFonts w:eastAsia="Roboto"/>
                <w:sz w:val="28"/>
                <w:szCs w:val="28"/>
                <w:shd w:val="clear" w:color="auto" w:fill="FFFFFF"/>
              </w:rPr>
              <w:t>ng c</w:t>
            </w:r>
            <w:r>
              <w:rPr>
                <w:rFonts w:eastAsia="Roboto"/>
                <w:sz w:val="28"/>
                <w:szCs w:val="28"/>
                <w:shd w:val="clear" w:color="auto" w:fill="FFFFFF"/>
              </w:rPr>
              <w:t>ủ</w:t>
            </w:r>
            <w:r>
              <w:rPr>
                <w:rFonts w:eastAsia="Roboto"/>
                <w:sz w:val="28"/>
                <w:szCs w:val="28"/>
                <w:shd w:val="clear" w:color="auto" w:fill="FFFFFF"/>
              </w:rPr>
              <w:t>a các lo</w:t>
            </w:r>
            <w:r>
              <w:rPr>
                <w:rFonts w:eastAsia="Roboto"/>
                <w:sz w:val="28"/>
                <w:szCs w:val="28"/>
                <w:shd w:val="clear" w:color="auto" w:fill="FFFFFF"/>
              </w:rPr>
              <w:t>ạ</w:t>
            </w:r>
            <w:r>
              <w:rPr>
                <w:rFonts w:eastAsia="Roboto"/>
                <w:sz w:val="28"/>
                <w:szCs w:val="28"/>
                <w:shd w:val="clear" w:color="auto" w:fill="FFFFFF"/>
              </w:rPr>
              <w:t>i th</w:t>
            </w:r>
            <w:r>
              <w:rPr>
                <w:rFonts w:eastAsia="Roboto"/>
                <w:sz w:val="28"/>
                <w:szCs w:val="28"/>
                <w:shd w:val="clear" w:color="auto" w:fill="FFFFFF"/>
              </w:rPr>
              <w:t>ự</w:t>
            </w:r>
            <w:r>
              <w:rPr>
                <w:rFonts w:eastAsia="Roboto"/>
                <w:sz w:val="28"/>
                <w:szCs w:val="28"/>
                <w:shd w:val="clear" w:color="auto" w:fill="FFFFFF"/>
              </w:rPr>
              <w:t>c ph</w:t>
            </w:r>
            <w:r>
              <w:rPr>
                <w:rFonts w:eastAsia="Roboto"/>
                <w:sz w:val="28"/>
                <w:szCs w:val="28"/>
                <w:shd w:val="clear" w:color="auto" w:fill="FFFFFF"/>
              </w:rPr>
              <w:t>ẩ</w:t>
            </w:r>
            <w:r>
              <w:rPr>
                <w:rFonts w:eastAsia="Roboto"/>
                <w:sz w:val="28"/>
                <w:szCs w:val="28"/>
                <w:shd w:val="clear" w:color="auto" w:fill="FFFFFF"/>
              </w:rPr>
              <w:t>m trong t</w:t>
            </w:r>
            <w:r>
              <w:rPr>
                <w:rFonts w:eastAsia="Roboto"/>
                <w:sz w:val="28"/>
                <w:szCs w:val="28"/>
                <w:shd w:val="clear" w:color="auto" w:fill="FFFFFF"/>
              </w:rPr>
              <w:t>ủ</w:t>
            </w:r>
            <w:r>
              <w:rPr>
                <w:rFonts w:eastAsia="Roboto"/>
                <w:sz w:val="28"/>
                <w:szCs w:val="28"/>
                <w:shd w:val="clear" w:color="auto" w:fill="FFFFFF"/>
              </w:rPr>
              <w:t xml:space="preserve"> l</w:t>
            </w:r>
            <w:r>
              <w:rPr>
                <w:rFonts w:eastAsia="Roboto"/>
                <w:sz w:val="28"/>
                <w:szCs w:val="28"/>
                <w:shd w:val="clear" w:color="auto" w:fill="FFFFFF"/>
              </w:rPr>
              <w:t>ạ</w:t>
            </w:r>
            <w:r>
              <w:rPr>
                <w:rFonts w:eastAsia="Roboto"/>
                <w:sz w:val="28"/>
                <w:szCs w:val="28"/>
                <w:shd w:val="clear" w:color="auto" w:fill="FFFFFF"/>
              </w:rPr>
              <w:t>nh, t</w:t>
            </w:r>
            <w:r>
              <w:rPr>
                <w:rFonts w:eastAsia="Roboto"/>
                <w:sz w:val="28"/>
                <w:szCs w:val="28"/>
                <w:shd w:val="clear" w:color="auto" w:fill="FFFFFF"/>
              </w:rPr>
              <w:t>ủ</w:t>
            </w:r>
            <w:r>
              <w:rPr>
                <w:rFonts w:eastAsia="Roboto"/>
                <w:sz w:val="28"/>
                <w:szCs w:val="28"/>
                <w:shd w:val="clear" w:color="auto" w:fill="FFFFFF"/>
              </w:rPr>
              <w:t xml:space="preserve"> b</w:t>
            </w:r>
            <w:r>
              <w:rPr>
                <w:rFonts w:eastAsia="Roboto"/>
                <w:sz w:val="28"/>
                <w:szCs w:val="28"/>
                <w:shd w:val="clear" w:color="auto" w:fill="FFFFFF"/>
              </w:rPr>
              <w:t>ế</w:t>
            </w:r>
            <w:r>
              <w:rPr>
                <w:rFonts w:eastAsia="Roboto"/>
                <w:sz w:val="28"/>
                <w:szCs w:val="28"/>
                <w:shd w:val="clear" w:color="auto" w:fill="FFFFFF"/>
              </w:rPr>
              <w:t>p, k</w:t>
            </w:r>
            <w:r>
              <w:rPr>
                <w:rFonts w:eastAsia="Roboto"/>
                <w:sz w:val="28"/>
                <w:szCs w:val="28"/>
                <w:shd w:val="clear" w:color="auto" w:fill="FFFFFF"/>
              </w:rPr>
              <w:t>ệ</w:t>
            </w:r>
            <w:r>
              <w:rPr>
                <w:rFonts w:eastAsia="Roboto"/>
                <w:sz w:val="28"/>
                <w:szCs w:val="28"/>
                <w:shd w:val="clear" w:color="auto" w:fill="FFFFFF"/>
              </w:rPr>
              <w:t>,...</w:t>
            </w:r>
          </w:p>
          <w:p w:rsidR="005A02FB" w:rsidRDefault="007F0FED">
            <w:pPr>
              <w:spacing w:line="288" w:lineRule="auto"/>
              <w:jc w:val="both"/>
              <w:rPr>
                <w:sz w:val="28"/>
                <w:szCs w:val="28"/>
              </w:rPr>
            </w:pPr>
            <w:r>
              <w:rPr>
                <w:rFonts w:eastAsia="Roboto"/>
                <w:sz w:val="28"/>
                <w:szCs w:val="28"/>
                <w:shd w:val="clear" w:color="auto" w:fill="FFFFFF"/>
              </w:rPr>
              <w:t>+ Thư</w:t>
            </w:r>
            <w:r>
              <w:rPr>
                <w:rFonts w:eastAsia="Roboto"/>
                <w:sz w:val="28"/>
                <w:szCs w:val="28"/>
                <w:shd w:val="clear" w:color="auto" w:fill="FFFFFF"/>
              </w:rPr>
              <w:t>ờ</w:t>
            </w:r>
            <w:r>
              <w:rPr>
                <w:rFonts w:eastAsia="Roboto"/>
                <w:sz w:val="28"/>
                <w:szCs w:val="28"/>
                <w:shd w:val="clear" w:color="auto" w:fill="FFFFFF"/>
              </w:rPr>
              <w:t>ng xuyên v</w:t>
            </w:r>
            <w:r>
              <w:rPr>
                <w:rFonts w:eastAsia="Roboto"/>
                <w:sz w:val="28"/>
                <w:szCs w:val="28"/>
                <w:shd w:val="clear" w:color="auto" w:fill="FFFFFF"/>
              </w:rPr>
              <w:t>ệ</w:t>
            </w:r>
            <w:r>
              <w:rPr>
                <w:rFonts w:eastAsia="Roboto"/>
                <w:sz w:val="28"/>
                <w:szCs w:val="28"/>
                <w:shd w:val="clear" w:color="auto" w:fill="FFFFFF"/>
              </w:rPr>
              <w:t xml:space="preserve"> sinh các d</w:t>
            </w:r>
            <w:r>
              <w:rPr>
                <w:rFonts w:eastAsia="Roboto"/>
                <w:sz w:val="28"/>
                <w:szCs w:val="28"/>
                <w:shd w:val="clear" w:color="auto" w:fill="FFFFFF"/>
              </w:rPr>
              <w:t>ụ</w:t>
            </w:r>
            <w:r>
              <w:rPr>
                <w:rFonts w:eastAsia="Roboto"/>
                <w:sz w:val="28"/>
                <w:szCs w:val="28"/>
                <w:shd w:val="clear" w:color="auto" w:fill="FFFFFF"/>
              </w:rPr>
              <w:t>ng c</w:t>
            </w:r>
            <w:r>
              <w:rPr>
                <w:rFonts w:eastAsia="Roboto"/>
                <w:sz w:val="28"/>
                <w:szCs w:val="28"/>
                <w:shd w:val="clear" w:color="auto" w:fill="FFFFFF"/>
              </w:rPr>
              <w:t>ụ</w:t>
            </w:r>
            <w:r>
              <w:rPr>
                <w:rFonts w:eastAsia="Roboto"/>
                <w:sz w:val="28"/>
                <w:szCs w:val="28"/>
                <w:shd w:val="clear" w:color="auto" w:fill="FFFFFF"/>
              </w:rPr>
              <w:t xml:space="preserve"> nhà b</w:t>
            </w:r>
            <w:r>
              <w:rPr>
                <w:rFonts w:eastAsia="Roboto"/>
                <w:sz w:val="28"/>
                <w:szCs w:val="28"/>
                <w:shd w:val="clear" w:color="auto" w:fill="FFFFFF"/>
              </w:rPr>
              <w:t>ế</w:t>
            </w:r>
            <w:r>
              <w:rPr>
                <w:rFonts w:eastAsia="Roboto"/>
                <w:sz w:val="28"/>
                <w:szCs w:val="28"/>
                <w:shd w:val="clear" w:color="auto" w:fill="FFFFFF"/>
              </w:rPr>
              <w:t>p và làm s</w:t>
            </w:r>
            <w:r>
              <w:rPr>
                <w:rFonts w:eastAsia="Roboto"/>
                <w:sz w:val="28"/>
                <w:szCs w:val="28"/>
                <w:shd w:val="clear" w:color="auto" w:fill="FFFFFF"/>
              </w:rPr>
              <w:t>ạ</w:t>
            </w:r>
            <w:r>
              <w:rPr>
                <w:rFonts w:eastAsia="Roboto"/>
                <w:sz w:val="28"/>
                <w:szCs w:val="28"/>
                <w:shd w:val="clear" w:color="auto" w:fill="FFFFFF"/>
              </w:rPr>
              <w:t>ch d</w:t>
            </w:r>
            <w:r>
              <w:rPr>
                <w:rFonts w:eastAsia="Roboto"/>
                <w:sz w:val="28"/>
                <w:szCs w:val="28"/>
                <w:shd w:val="clear" w:color="auto" w:fill="FFFFFF"/>
              </w:rPr>
              <w:t>ụ</w:t>
            </w:r>
            <w:r>
              <w:rPr>
                <w:rFonts w:eastAsia="Roboto"/>
                <w:sz w:val="28"/>
                <w:szCs w:val="28"/>
                <w:shd w:val="clear" w:color="auto" w:fill="FFFFFF"/>
              </w:rPr>
              <w:t>ng c</w:t>
            </w:r>
            <w:r>
              <w:rPr>
                <w:rFonts w:eastAsia="Roboto"/>
                <w:sz w:val="28"/>
                <w:szCs w:val="28"/>
                <w:shd w:val="clear" w:color="auto" w:fill="FFFFFF"/>
              </w:rPr>
              <w:t>ụ</w:t>
            </w:r>
            <w:r>
              <w:rPr>
                <w:rFonts w:eastAsia="Roboto"/>
                <w:sz w:val="28"/>
                <w:szCs w:val="28"/>
                <w:shd w:val="clear" w:color="auto" w:fill="FFFFFF"/>
              </w:rPr>
              <w:t xml:space="preserve"> v</w:t>
            </w:r>
            <w:r>
              <w:rPr>
                <w:rFonts w:eastAsia="Roboto"/>
                <w:sz w:val="28"/>
                <w:szCs w:val="28"/>
                <w:shd w:val="clear" w:color="auto" w:fill="FFFFFF"/>
              </w:rPr>
              <w:t>ệ</w:t>
            </w:r>
            <w:r>
              <w:rPr>
                <w:rFonts w:eastAsia="Roboto"/>
                <w:sz w:val="28"/>
                <w:szCs w:val="28"/>
                <w:shd w:val="clear" w:color="auto" w:fill="FFFFFF"/>
              </w:rPr>
              <w:t xml:space="preserve"> sinh sau khi dùng.</w:t>
            </w:r>
          </w:p>
          <w:p w:rsidR="005A02FB" w:rsidRDefault="007F0FED">
            <w:pPr>
              <w:spacing w:line="288" w:lineRule="auto"/>
              <w:jc w:val="both"/>
              <w:rPr>
                <w:sz w:val="28"/>
                <w:szCs w:val="28"/>
              </w:rPr>
            </w:pPr>
            <w:r>
              <w:rPr>
                <w:rFonts w:eastAsia="Roboto"/>
                <w:sz w:val="28"/>
                <w:szCs w:val="28"/>
                <w:shd w:val="clear" w:color="auto" w:fill="FFFFFF"/>
              </w:rPr>
              <w:t>+ Dán nhãn cho các lo</w:t>
            </w:r>
            <w:r>
              <w:rPr>
                <w:rFonts w:eastAsia="Roboto"/>
                <w:sz w:val="28"/>
                <w:szCs w:val="28"/>
                <w:shd w:val="clear" w:color="auto" w:fill="FFFFFF"/>
              </w:rPr>
              <w:t>ạ</w:t>
            </w:r>
            <w:r>
              <w:rPr>
                <w:rFonts w:eastAsia="Roboto"/>
                <w:sz w:val="28"/>
                <w:szCs w:val="28"/>
                <w:shd w:val="clear" w:color="auto" w:fill="FFFFFF"/>
              </w:rPr>
              <w:t>i h</w:t>
            </w:r>
            <w:r>
              <w:rPr>
                <w:rFonts w:eastAsia="Roboto"/>
                <w:sz w:val="28"/>
                <w:szCs w:val="28"/>
                <w:shd w:val="clear" w:color="auto" w:fill="FFFFFF"/>
              </w:rPr>
              <w:t>ộ</w:t>
            </w:r>
            <w:r>
              <w:rPr>
                <w:rFonts w:eastAsia="Roboto"/>
                <w:sz w:val="28"/>
                <w:szCs w:val="28"/>
                <w:shd w:val="clear" w:color="auto" w:fill="FFFFFF"/>
              </w:rPr>
              <w:t>p, l</w:t>
            </w:r>
            <w:r>
              <w:rPr>
                <w:rFonts w:eastAsia="Roboto"/>
                <w:sz w:val="28"/>
                <w:szCs w:val="28"/>
                <w:shd w:val="clear" w:color="auto" w:fill="FFFFFF"/>
              </w:rPr>
              <w:t>ọ</w:t>
            </w:r>
            <w:r>
              <w:rPr>
                <w:rFonts w:eastAsia="Roboto"/>
                <w:sz w:val="28"/>
                <w:szCs w:val="28"/>
                <w:shd w:val="clear" w:color="auto" w:fill="FFFFFF"/>
              </w:rPr>
              <w:t xml:space="preserve"> và đ</w:t>
            </w:r>
            <w:r>
              <w:rPr>
                <w:rFonts w:eastAsia="Roboto"/>
                <w:sz w:val="28"/>
                <w:szCs w:val="28"/>
                <w:shd w:val="clear" w:color="auto" w:fill="FFFFFF"/>
              </w:rPr>
              <w:t>ậ</w:t>
            </w:r>
            <w:r>
              <w:rPr>
                <w:rFonts w:eastAsia="Roboto"/>
                <w:sz w:val="28"/>
                <w:szCs w:val="28"/>
                <w:shd w:val="clear" w:color="auto" w:fill="FFFFFF"/>
              </w:rPr>
              <w:t>y n</w:t>
            </w:r>
            <w:r>
              <w:rPr>
                <w:rFonts w:eastAsia="Roboto"/>
                <w:sz w:val="28"/>
                <w:szCs w:val="28"/>
                <w:shd w:val="clear" w:color="auto" w:fill="FFFFFF"/>
              </w:rPr>
              <w:t>ắ</w:t>
            </w:r>
            <w:r>
              <w:rPr>
                <w:rFonts w:eastAsia="Roboto"/>
                <w:sz w:val="28"/>
                <w:szCs w:val="28"/>
                <w:shd w:val="clear" w:color="auto" w:fill="FFFFFF"/>
              </w:rPr>
              <w:t>p kín đ</w:t>
            </w:r>
            <w:r>
              <w:rPr>
                <w:rFonts w:eastAsia="Roboto"/>
                <w:sz w:val="28"/>
                <w:szCs w:val="28"/>
                <w:shd w:val="clear" w:color="auto" w:fill="FFFFFF"/>
              </w:rPr>
              <w:t>ể</w:t>
            </w:r>
            <w:r>
              <w:rPr>
                <w:rFonts w:eastAsia="Roboto"/>
                <w:sz w:val="28"/>
                <w:szCs w:val="28"/>
                <w:shd w:val="clear" w:color="auto" w:fill="FFFFFF"/>
              </w:rPr>
              <w:t xml:space="preserve"> b</w:t>
            </w:r>
            <w:r>
              <w:rPr>
                <w:rFonts w:eastAsia="Roboto"/>
                <w:sz w:val="28"/>
                <w:szCs w:val="28"/>
                <w:shd w:val="clear" w:color="auto" w:fill="FFFFFF"/>
              </w:rPr>
              <w:t>ả</w:t>
            </w:r>
            <w:r>
              <w:rPr>
                <w:rFonts w:eastAsia="Roboto"/>
                <w:sz w:val="28"/>
                <w:szCs w:val="28"/>
                <w:shd w:val="clear" w:color="auto" w:fill="FFFFFF"/>
              </w:rPr>
              <w:t>o qu</w:t>
            </w:r>
            <w:r>
              <w:rPr>
                <w:rFonts w:eastAsia="Roboto"/>
                <w:sz w:val="28"/>
                <w:szCs w:val="28"/>
                <w:shd w:val="clear" w:color="auto" w:fill="FFFFFF"/>
              </w:rPr>
              <w:t>ả</w:t>
            </w:r>
            <w:r>
              <w:rPr>
                <w:rFonts w:eastAsia="Roboto"/>
                <w:sz w:val="28"/>
                <w:szCs w:val="28"/>
                <w:shd w:val="clear" w:color="auto" w:fill="FFFFFF"/>
              </w:rPr>
              <w:t>n t</w:t>
            </w:r>
            <w:r>
              <w:rPr>
                <w:rFonts w:eastAsia="Roboto"/>
                <w:sz w:val="28"/>
                <w:szCs w:val="28"/>
                <w:shd w:val="clear" w:color="auto" w:fill="FFFFFF"/>
              </w:rPr>
              <w:t>ố</w:t>
            </w:r>
            <w:r>
              <w:rPr>
                <w:rFonts w:eastAsia="Roboto"/>
                <w:sz w:val="28"/>
                <w:szCs w:val="28"/>
                <w:shd w:val="clear" w:color="auto" w:fill="FFFFFF"/>
              </w:rPr>
              <w:t>t hơn.</w:t>
            </w:r>
          </w:p>
          <w:p w:rsidR="005A02FB" w:rsidRDefault="007F0FED">
            <w:pPr>
              <w:spacing w:line="288" w:lineRule="auto"/>
              <w:jc w:val="both"/>
              <w:rPr>
                <w:rFonts w:eastAsia="Roboto"/>
                <w:sz w:val="28"/>
                <w:szCs w:val="28"/>
                <w:shd w:val="clear" w:color="auto" w:fill="FFFFFF"/>
              </w:rPr>
            </w:pPr>
            <w:r>
              <w:rPr>
                <w:rFonts w:eastAsia="Roboto"/>
                <w:sz w:val="28"/>
                <w:szCs w:val="28"/>
                <w:shd w:val="clear" w:color="auto" w:fill="FFFFFF"/>
              </w:rPr>
              <w:t>+ Không đ</w:t>
            </w:r>
            <w:r>
              <w:rPr>
                <w:rFonts w:eastAsia="Roboto"/>
                <w:sz w:val="28"/>
                <w:szCs w:val="28"/>
                <w:shd w:val="clear" w:color="auto" w:fill="FFFFFF"/>
              </w:rPr>
              <w:t>ể</w:t>
            </w:r>
            <w:r>
              <w:rPr>
                <w:rFonts w:eastAsia="Roboto"/>
                <w:sz w:val="28"/>
                <w:szCs w:val="28"/>
                <w:shd w:val="clear" w:color="auto" w:fill="FFFFFF"/>
              </w:rPr>
              <w:t xml:space="preserve"> th</w:t>
            </w:r>
            <w:r>
              <w:rPr>
                <w:rFonts w:eastAsia="Roboto"/>
                <w:sz w:val="28"/>
                <w:szCs w:val="28"/>
                <w:shd w:val="clear" w:color="auto" w:fill="FFFFFF"/>
              </w:rPr>
              <w:t>ự</w:t>
            </w:r>
            <w:r>
              <w:rPr>
                <w:rFonts w:eastAsia="Roboto"/>
                <w:sz w:val="28"/>
                <w:szCs w:val="28"/>
                <w:shd w:val="clear" w:color="auto" w:fill="FFFFFF"/>
              </w:rPr>
              <w:t>c ph</w:t>
            </w:r>
            <w:r>
              <w:rPr>
                <w:rFonts w:eastAsia="Roboto"/>
                <w:sz w:val="28"/>
                <w:szCs w:val="28"/>
                <w:shd w:val="clear" w:color="auto" w:fill="FFFFFF"/>
              </w:rPr>
              <w:t>ẩ</w:t>
            </w:r>
            <w:r>
              <w:rPr>
                <w:rFonts w:eastAsia="Roboto"/>
                <w:sz w:val="28"/>
                <w:szCs w:val="28"/>
                <w:shd w:val="clear" w:color="auto" w:fill="FFFFFF"/>
              </w:rPr>
              <w:t>m chín trê</w:t>
            </w:r>
            <w:r>
              <w:rPr>
                <w:rFonts w:eastAsia="Roboto"/>
                <w:sz w:val="28"/>
                <w:szCs w:val="28"/>
                <w:shd w:val="clear" w:color="auto" w:fill="FFFFFF"/>
              </w:rPr>
              <w:t>n bàn, mâm mà không có l</w:t>
            </w:r>
            <w:r>
              <w:rPr>
                <w:rFonts w:eastAsia="Roboto"/>
                <w:sz w:val="28"/>
                <w:szCs w:val="28"/>
                <w:shd w:val="clear" w:color="auto" w:fill="FFFFFF"/>
              </w:rPr>
              <w:t>ồ</w:t>
            </w:r>
            <w:r>
              <w:rPr>
                <w:rFonts w:eastAsia="Roboto"/>
                <w:sz w:val="28"/>
                <w:szCs w:val="28"/>
                <w:shd w:val="clear" w:color="auto" w:fill="FFFFFF"/>
              </w:rPr>
              <w:t>ng bàn hay n</w:t>
            </w:r>
            <w:r>
              <w:rPr>
                <w:rFonts w:eastAsia="Roboto"/>
                <w:sz w:val="28"/>
                <w:szCs w:val="28"/>
                <w:shd w:val="clear" w:color="auto" w:fill="FFFFFF"/>
              </w:rPr>
              <w:t>ắ</w:t>
            </w:r>
            <w:r>
              <w:rPr>
                <w:rFonts w:eastAsia="Roboto"/>
                <w:sz w:val="28"/>
                <w:szCs w:val="28"/>
                <w:shd w:val="clear" w:color="auto" w:fill="FFFFFF"/>
              </w:rPr>
              <w:t>p đ</w:t>
            </w:r>
            <w:r>
              <w:rPr>
                <w:rFonts w:eastAsia="Roboto"/>
                <w:sz w:val="28"/>
                <w:szCs w:val="28"/>
                <w:shd w:val="clear" w:color="auto" w:fill="FFFFFF"/>
              </w:rPr>
              <w:t>ậ</w:t>
            </w:r>
            <w:r>
              <w:rPr>
                <w:rFonts w:eastAsia="Roboto"/>
                <w:sz w:val="28"/>
                <w:szCs w:val="28"/>
                <w:shd w:val="clear" w:color="auto" w:fill="FFFFFF"/>
              </w:rPr>
              <w:t>y che ch</w:t>
            </w:r>
            <w:r>
              <w:rPr>
                <w:rFonts w:eastAsia="Roboto"/>
                <w:sz w:val="28"/>
                <w:szCs w:val="28"/>
                <w:shd w:val="clear" w:color="auto" w:fill="FFFFFF"/>
              </w:rPr>
              <w:t>ắ</w:t>
            </w:r>
            <w:r>
              <w:rPr>
                <w:rFonts w:eastAsia="Roboto"/>
                <w:sz w:val="28"/>
                <w:szCs w:val="28"/>
                <w:shd w:val="clear" w:color="auto" w:fill="FFFFFF"/>
              </w:rPr>
              <w:t>n.</w:t>
            </w:r>
          </w:p>
          <w:p w:rsidR="005A02FB" w:rsidRDefault="007F0FED">
            <w:pPr>
              <w:spacing w:line="288" w:lineRule="auto"/>
              <w:jc w:val="both"/>
              <w:rPr>
                <w:rFonts w:eastAsia="Roboto"/>
                <w:sz w:val="28"/>
                <w:szCs w:val="28"/>
                <w:shd w:val="clear" w:color="auto" w:fill="FFFFFF"/>
              </w:rPr>
            </w:pPr>
            <w:r>
              <w:rPr>
                <w:rFonts w:eastAsia="Roboto"/>
                <w:sz w:val="28"/>
                <w:szCs w:val="28"/>
                <w:shd w:val="clear" w:color="auto" w:fill="FFFFFF"/>
              </w:rPr>
              <w:t>- đ</w:t>
            </w:r>
            <w:r>
              <w:rPr>
                <w:rFonts w:eastAsia="Roboto"/>
                <w:sz w:val="28"/>
                <w:szCs w:val="28"/>
                <w:shd w:val="clear" w:color="auto" w:fill="FFFFFF"/>
              </w:rPr>
              <w:t>ạ</w:t>
            </w:r>
            <w:r>
              <w:rPr>
                <w:rFonts w:eastAsia="Roboto"/>
                <w:sz w:val="28"/>
                <w:szCs w:val="28"/>
                <w:shd w:val="clear" w:color="auto" w:fill="FFFFFF"/>
              </w:rPr>
              <w:t>i di</w:t>
            </w:r>
            <w:r>
              <w:rPr>
                <w:rFonts w:eastAsia="Roboto"/>
                <w:sz w:val="28"/>
                <w:szCs w:val="28"/>
                <w:shd w:val="clear" w:color="auto" w:fill="FFFFFF"/>
              </w:rPr>
              <w:t>ệ</w:t>
            </w:r>
            <w:r>
              <w:rPr>
                <w:rFonts w:eastAsia="Roboto"/>
                <w:sz w:val="28"/>
                <w:szCs w:val="28"/>
                <w:shd w:val="clear" w:color="auto" w:fill="FFFFFF"/>
              </w:rPr>
              <w:t>n nhóm lwn trình bày.</w:t>
            </w:r>
          </w:p>
          <w:p w:rsidR="005A02FB" w:rsidRDefault="007F0FED">
            <w:pPr>
              <w:spacing w:line="288" w:lineRule="auto"/>
              <w:jc w:val="both"/>
              <w:rPr>
                <w:rFonts w:eastAsia="Roboto"/>
                <w:sz w:val="28"/>
                <w:szCs w:val="28"/>
                <w:shd w:val="clear" w:color="auto" w:fill="FFFFFF"/>
              </w:rPr>
            </w:pPr>
            <w:r>
              <w:rPr>
                <w:rFonts w:eastAsia="Roboto"/>
                <w:sz w:val="28"/>
                <w:szCs w:val="28"/>
                <w:shd w:val="clear" w:color="auto" w:fill="FFFFFF"/>
              </w:rPr>
              <w:t>- Nhóm khác nh</w:t>
            </w:r>
            <w:r>
              <w:rPr>
                <w:rFonts w:eastAsia="Roboto"/>
                <w:sz w:val="28"/>
                <w:szCs w:val="28"/>
                <w:shd w:val="clear" w:color="auto" w:fill="FFFFFF"/>
              </w:rPr>
              <w:t>ậ</w:t>
            </w:r>
            <w:r>
              <w:rPr>
                <w:rFonts w:eastAsia="Roboto"/>
                <w:sz w:val="28"/>
                <w:szCs w:val="28"/>
                <w:shd w:val="clear" w:color="auto" w:fill="FFFFFF"/>
              </w:rPr>
              <w:t>n xét câu tr</w:t>
            </w:r>
            <w:r>
              <w:rPr>
                <w:rFonts w:eastAsia="Roboto"/>
                <w:sz w:val="28"/>
                <w:szCs w:val="28"/>
                <w:shd w:val="clear" w:color="auto" w:fill="FFFFFF"/>
              </w:rPr>
              <w:t>ả</w:t>
            </w:r>
            <w:r>
              <w:rPr>
                <w:rFonts w:eastAsia="Roboto"/>
                <w:sz w:val="28"/>
                <w:szCs w:val="28"/>
                <w:shd w:val="clear" w:color="auto" w:fill="FFFFFF"/>
              </w:rPr>
              <w:t xml:space="preserve"> </w:t>
            </w:r>
            <w:r>
              <w:rPr>
                <w:rFonts w:eastAsia="Roboto"/>
                <w:sz w:val="28"/>
                <w:szCs w:val="28"/>
                <w:shd w:val="clear" w:color="auto" w:fill="FFFFFF"/>
              </w:rPr>
              <w:lastRenderedPageBreak/>
              <w:t>l</w:t>
            </w:r>
            <w:r>
              <w:rPr>
                <w:rFonts w:eastAsia="Roboto"/>
                <w:sz w:val="28"/>
                <w:szCs w:val="28"/>
                <w:shd w:val="clear" w:color="auto" w:fill="FFFFFF"/>
              </w:rPr>
              <w:t>ờ</w:t>
            </w:r>
            <w:r>
              <w:rPr>
                <w:rFonts w:eastAsia="Roboto"/>
                <w:sz w:val="28"/>
                <w:szCs w:val="28"/>
                <w:shd w:val="clear" w:color="auto" w:fill="FFFFFF"/>
              </w:rPr>
              <w:t>i c</w:t>
            </w:r>
            <w:r>
              <w:rPr>
                <w:rFonts w:eastAsia="Roboto"/>
                <w:sz w:val="28"/>
                <w:szCs w:val="28"/>
                <w:shd w:val="clear" w:color="auto" w:fill="FFFFFF"/>
              </w:rPr>
              <w:t>ủ</w:t>
            </w:r>
            <w:r>
              <w:rPr>
                <w:rFonts w:eastAsia="Roboto"/>
                <w:sz w:val="28"/>
                <w:szCs w:val="28"/>
                <w:shd w:val="clear" w:color="auto" w:fill="FFFFFF"/>
              </w:rPr>
              <w:t>a b</w:t>
            </w:r>
            <w:r>
              <w:rPr>
                <w:rFonts w:eastAsia="Roboto"/>
                <w:sz w:val="28"/>
                <w:szCs w:val="28"/>
                <w:shd w:val="clear" w:color="auto" w:fill="FFFFFF"/>
              </w:rPr>
              <w:t>ạ</w:t>
            </w:r>
            <w:r>
              <w:rPr>
                <w:rFonts w:eastAsia="Roboto"/>
                <w:sz w:val="28"/>
                <w:szCs w:val="28"/>
                <w:shd w:val="clear" w:color="auto" w:fill="FFFFFF"/>
              </w:rPr>
              <w:t>n.</w:t>
            </w:r>
          </w:p>
          <w:p w:rsidR="005A02FB" w:rsidRDefault="007F0FED">
            <w:pPr>
              <w:pStyle w:val="NormalWeb"/>
              <w:shd w:val="clear" w:color="auto" w:fill="FFFFFF"/>
              <w:spacing w:beforeAutospacing="0" w:afterAutospacing="0" w:line="288" w:lineRule="auto"/>
              <w:jc w:val="both"/>
              <w:rPr>
                <w:rFonts w:eastAsia="Roboto"/>
                <w:sz w:val="28"/>
                <w:szCs w:val="28"/>
              </w:rPr>
            </w:pPr>
            <w:r>
              <w:rPr>
                <w:rFonts w:eastAsia="Roboto"/>
                <w:sz w:val="28"/>
                <w:szCs w:val="28"/>
                <w:shd w:val="clear" w:color="auto" w:fill="FFFFFF"/>
              </w:rPr>
              <w:t> </w:t>
            </w:r>
          </w:p>
          <w:p w:rsidR="005A02FB" w:rsidRDefault="005A02FB">
            <w:pPr>
              <w:spacing w:line="288" w:lineRule="auto"/>
              <w:jc w:val="both"/>
              <w:rPr>
                <w:sz w:val="28"/>
                <w:szCs w:val="28"/>
              </w:rPr>
            </w:pPr>
          </w:p>
        </w:tc>
      </w:tr>
      <w:tr w:rsidR="005A02FB">
        <w:tc>
          <w:tcPr>
            <w:tcW w:w="9738" w:type="dxa"/>
            <w:gridSpan w:val="2"/>
            <w:tcBorders>
              <w:top w:val="dashed" w:sz="4" w:space="0" w:color="auto"/>
              <w:bottom w:val="dashed" w:sz="4" w:space="0" w:color="auto"/>
            </w:tcBorders>
          </w:tcPr>
          <w:p w:rsidR="005A02FB" w:rsidRDefault="007F0FED">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5A02FB">
        <w:tc>
          <w:tcPr>
            <w:tcW w:w="5862" w:type="dxa"/>
            <w:tcBorders>
              <w:top w:val="dashed" w:sz="4" w:space="0" w:color="auto"/>
              <w:bottom w:val="dashed" w:sz="4" w:space="0" w:color="auto"/>
            </w:tcBorders>
          </w:tcPr>
          <w:p w:rsidR="005A02FB" w:rsidRDefault="007F0FED">
            <w:pPr>
              <w:spacing w:line="288" w:lineRule="auto"/>
              <w:jc w:val="both"/>
              <w:rPr>
                <w:b/>
                <w:sz w:val="28"/>
                <w:szCs w:val="28"/>
                <w:lang w:val="nl-NL"/>
              </w:rPr>
            </w:pPr>
            <w:r>
              <w:rPr>
                <w:b/>
                <w:sz w:val="28"/>
                <w:szCs w:val="28"/>
                <w:lang w:val="nl-NL"/>
              </w:rPr>
              <w:t xml:space="preserve">Hoạt động 2. </w:t>
            </w:r>
            <w:r>
              <w:rPr>
                <w:rFonts w:eastAsia="SimSun"/>
                <w:b/>
                <w:sz w:val="28"/>
                <w:szCs w:val="28"/>
              </w:rPr>
              <w:t>M</w:t>
            </w:r>
            <w:r>
              <w:rPr>
                <w:rFonts w:eastAsia="SimSun"/>
                <w:b/>
                <w:sz w:val="28"/>
                <w:szCs w:val="28"/>
              </w:rPr>
              <w:t>ở</w:t>
            </w:r>
            <w:r>
              <w:rPr>
                <w:rFonts w:eastAsia="SimSun"/>
                <w:b/>
                <w:sz w:val="28"/>
                <w:szCs w:val="28"/>
              </w:rPr>
              <w:t xml:space="preserve"> r</w:t>
            </w:r>
            <w:r>
              <w:rPr>
                <w:rFonts w:eastAsia="SimSun"/>
                <w:b/>
                <w:sz w:val="28"/>
                <w:szCs w:val="28"/>
              </w:rPr>
              <w:t>ộ</w:t>
            </w:r>
            <w:r>
              <w:rPr>
                <w:rFonts w:eastAsia="SimSun"/>
                <w:b/>
                <w:sz w:val="28"/>
                <w:szCs w:val="28"/>
              </w:rPr>
              <w:t>ng và t</w:t>
            </w:r>
            <w:r>
              <w:rPr>
                <w:rFonts w:eastAsia="SimSun"/>
                <w:b/>
                <w:sz w:val="28"/>
                <w:szCs w:val="28"/>
              </w:rPr>
              <w:t>ổ</w:t>
            </w:r>
            <w:r>
              <w:rPr>
                <w:rFonts w:eastAsia="SimSun"/>
                <w:b/>
                <w:sz w:val="28"/>
                <w:szCs w:val="28"/>
              </w:rPr>
              <w:t>ng k</w:t>
            </w:r>
            <w:r>
              <w:rPr>
                <w:rFonts w:eastAsia="SimSun"/>
                <w:b/>
                <w:sz w:val="28"/>
                <w:szCs w:val="28"/>
              </w:rPr>
              <w:t>ế</w:t>
            </w:r>
            <w:r>
              <w:rPr>
                <w:rFonts w:eastAsia="SimSun"/>
                <w:b/>
                <w:sz w:val="28"/>
                <w:szCs w:val="28"/>
              </w:rPr>
              <w:t>t ch</w:t>
            </w:r>
            <w:r>
              <w:rPr>
                <w:rFonts w:eastAsia="SimSun"/>
                <w:b/>
                <w:sz w:val="28"/>
                <w:szCs w:val="28"/>
              </w:rPr>
              <w:t>ủ</w:t>
            </w:r>
            <w:r>
              <w:rPr>
                <w:rFonts w:eastAsia="SimSun"/>
                <w:b/>
                <w:sz w:val="28"/>
                <w:szCs w:val="28"/>
              </w:rPr>
              <w:t xml:space="preserve"> đ</w:t>
            </w:r>
            <w:r>
              <w:rPr>
                <w:rFonts w:eastAsia="SimSun"/>
                <w:b/>
                <w:sz w:val="28"/>
                <w:szCs w:val="28"/>
              </w:rPr>
              <w:t>ề</w:t>
            </w:r>
            <w:r>
              <w:rPr>
                <w:rFonts w:eastAsia="SimSun"/>
                <w:b/>
                <w:sz w:val="28"/>
                <w:szCs w:val="28"/>
              </w:rPr>
              <w:t xml:space="preserve"> </w:t>
            </w:r>
            <w:r>
              <w:rPr>
                <w:b/>
                <w:sz w:val="28"/>
                <w:szCs w:val="28"/>
                <w:lang w:val="nl-NL"/>
              </w:rPr>
              <w:t xml:space="preserve">(Làm </w:t>
            </w:r>
            <w:r>
              <w:rPr>
                <w:b/>
                <w:sz w:val="28"/>
                <w:szCs w:val="28"/>
              </w:rPr>
              <w:t>cá nhân</w:t>
            </w:r>
            <w:r>
              <w:rPr>
                <w:b/>
                <w:sz w:val="28"/>
                <w:szCs w:val="28"/>
                <w:lang w:val="nl-NL"/>
              </w:rPr>
              <w:t>)</w:t>
            </w:r>
          </w:p>
          <w:p w:rsidR="005A02FB" w:rsidRDefault="007F0FED">
            <w:pPr>
              <w:pStyle w:val="NormalWeb"/>
              <w:spacing w:beforeAutospacing="0" w:afterAutospacing="0" w:line="288" w:lineRule="auto"/>
              <w:rPr>
                <w:sz w:val="28"/>
                <w:szCs w:val="28"/>
              </w:rPr>
            </w:pPr>
            <w:r>
              <w:rPr>
                <w:sz w:val="28"/>
                <w:szCs w:val="28"/>
              </w:rPr>
              <w:t>- GV và HS vi</w:t>
            </w:r>
            <w:r>
              <w:rPr>
                <w:sz w:val="28"/>
                <w:szCs w:val="28"/>
              </w:rPr>
              <w:t>ế</w:t>
            </w:r>
            <w:r>
              <w:rPr>
                <w:sz w:val="28"/>
                <w:szCs w:val="28"/>
              </w:rPr>
              <w:t>t vào v</w:t>
            </w:r>
            <w:r>
              <w:rPr>
                <w:sz w:val="28"/>
                <w:szCs w:val="28"/>
              </w:rPr>
              <w:t>ở</w:t>
            </w:r>
            <w:r>
              <w:rPr>
                <w:sz w:val="28"/>
                <w:szCs w:val="28"/>
              </w:rPr>
              <w:t xml:space="preserve"> bài t</w:t>
            </w:r>
            <w:r>
              <w:rPr>
                <w:sz w:val="28"/>
                <w:szCs w:val="28"/>
              </w:rPr>
              <w:t>ậ</w:t>
            </w:r>
            <w:r>
              <w:rPr>
                <w:sz w:val="28"/>
                <w:szCs w:val="28"/>
              </w:rPr>
              <w:t>p ho</w:t>
            </w:r>
            <w:r>
              <w:rPr>
                <w:sz w:val="28"/>
                <w:szCs w:val="28"/>
              </w:rPr>
              <w:t>ặ</w:t>
            </w:r>
            <w:r>
              <w:rPr>
                <w:sz w:val="28"/>
                <w:szCs w:val="28"/>
              </w:rPr>
              <w:t>c t</w:t>
            </w:r>
            <w:r>
              <w:rPr>
                <w:sz w:val="28"/>
                <w:szCs w:val="28"/>
              </w:rPr>
              <w:t>ờ</w:t>
            </w:r>
            <w:r>
              <w:rPr>
                <w:sz w:val="28"/>
                <w:szCs w:val="28"/>
              </w:rPr>
              <w:t xml:space="preserve"> gi</w:t>
            </w:r>
            <w:r>
              <w:rPr>
                <w:sz w:val="28"/>
                <w:szCs w:val="28"/>
              </w:rPr>
              <w:t>ấ</w:t>
            </w:r>
            <w:r>
              <w:rPr>
                <w:sz w:val="28"/>
                <w:szCs w:val="28"/>
              </w:rPr>
              <w:t>y nh</w:t>
            </w:r>
            <w:r>
              <w:rPr>
                <w:sz w:val="28"/>
                <w:szCs w:val="28"/>
              </w:rPr>
              <w:t>ữ</w:t>
            </w:r>
            <w:r>
              <w:rPr>
                <w:sz w:val="28"/>
                <w:szCs w:val="28"/>
              </w:rPr>
              <w:t>ng vi</w:t>
            </w:r>
            <w:r>
              <w:rPr>
                <w:sz w:val="28"/>
                <w:szCs w:val="28"/>
              </w:rPr>
              <w:t>ệ</w:t>
            </w:r>
            <w:r>
              <w:rPr>
                <w:sz w:val="28"/>
                <w:szCs w:val="28"/>
              </w:rPr>
              <w:t>c mình s</w:t>
            </w:r>
            <w:r>
              <w:rPr>
                <w:sz w:val="28"/>
                <w:szCs w:val="28"/>
              </w:rPr>
              <w:t>ẽ</w:t>
            </w:r>
            <w:r>
              <w:rPr>
                <w:sz w:val="28"/>
                <w:szCs w:val="28"/>
              </w:rPr>
              <w:t xml:space="preserve"> th</w:t>
            </w:r>
            <w:r>
              <w:rPr>
                <w:sz w:val="28"/>
                <w:szCs w:val="28"/>
              </w:rPr>
              <w:t>ự</w:t>
            </w:r>
            <w:r>
              <w:rPr>
                <w:sz w:val="28"/>
                <w:szCs w:val="28"/>
              </w:rPr>
              <w:t>c hi</w:t>
            </w:r>
            <w:r>
              <w:rPr>
                <w:sz w:val="28"/>
                <w:szCs w:val="28"/>
              </w:rPr>
              <w:t>ệ</w:t>
            </w:r>
            <w:r>
              <w:rPr>
                <w:sz w:val="28"/>
                <w:szCs w:val="28"/>
              </w:rPr>
              <w:t>n trong m</w:t>
            </w:r>
            <w:r>
              <w:rPr>
                <w:sz w:val="28"/>
                <w:szCs w:val="28"/>
              </w:rPr>
              <w:t>ộ</w:t>
            </w:r>
            <w:r>
              <w:rPr>
                <w:sz w:val="28"/>
                <w:szCs w:val="28"/>
              </w:rPr>
              <w:t>t hai ngày t</w:t>
            </w:r>
            <w:r>
              <w:rPr>
                <w:sz w:val="28"/>
                <w:szCs w:val="28"/>
              </w:rPr>
              <w:t>ớ</w:t>
            </w:r>
            <w:r>
              <w:rPr>
                <w:sz w:val="28"/>
                <w:szCs w:val="28"/>
              </w:rPr>
              <w:t xml:space="preserve">i. </w:t>
            </w:r>
          </w:p>
          <w:p w:rsidR="005A02FB" w:rsidRDefault="007F0FED">
            <w:pPr>
              <w:pStyle w:val="NormalWeb"/>
              <w:spacing w:beforeAutospacing="0" w:afterAutospacing="0" w:line="288" w:lineRule="auto"/>
              <w:rPr>
                <w:sz w:val="28"/>
                <w:szCs w:val="28"/>
              </w:rPr>
            </w:pPr>
            <w:r>
              <w:rPr>
                <w:sz w:val="28"/>
                <w:szCs w:val="28"/>
              </w:rPr>
              <w:t>- M</w:t>
            </w:r>
            <w:r>
              <w:rPr>
                <w:sz w:val="28"/>
                <w:szCs w:val="28"/>
              </w:rPr>
              <w:t>ờ</w:t>
            </w:r>
            <w:r>
              <w:rPr>
                <w:sz w:val="28"/>
                <w:szCs w:val="28"/>
              </w:rPr>
              <w:t>i HS lên đ</w:t>
            </w:r>
            <w:r>
              <w:rPr>
                <w:sz w:val="28"/>
                <w:szCs w:val="28"/>
              </w:rPr>
              <w:t>ọ</w:t>
            </w:r>
            <w:r>
              <w:rPr>
                <w:sz w:val="28"/>
                <w:szCs w:val="28"/>
              </w:rPr>
              <w:t>c k</w:t>
            </w:r>
            <w:r>
              <w:rPr>
                <w:sz w:val="28"/>
                <w:szCs w:val="28"/>
              </w:rPr>
              <w:t>ế</w:t>
            </w:r>
            <w:r>
              <w:rPr>
                <w:sz w:val="28"/>
                <w:szCs w:val="28"/>
              </w:rPr>
              <w:t xml:space="preserve"> ho</w:t>
            </w:r>
            <w:r>
              <w:rPr>
                <w:sz w:val="28"/>
                <w:szCs w:val="28"/>
              </w:rPr>
              <w:t>ạ</w:t>
            </w:r>
            <w:r>
              <w:rPr>
                <w:sz w:val="28"/>
                <w:szCs w:val="28"/>
              </w:rPr>
              <w:t>ch ho</w:t>
            </w:r>
            <w:r>
              <w:rPr>
                <w:sz w:val="28"/>
                <w:szCs w:val="28"/>
              </w:rPr>
              <w:t>ạ</w:t>
            </w:r>
            <w:r>
              <w:rPr>
                <w:sz w:val="28"/>
                <w:szCs w:val="28"/>
              </w:rPr>
              <w:t>t đ</w:t>
            </w:r>
            <w:r>
              <w:rPr>
                <w:sz w:val="28"/>
                <w:szCs w:val="28"/>
              </w:rPr>
              <w:t>ộ</w:t>
            </w:r>
            <w:r>
              <w:rPr>
                <w:sz w:val="28"/>
                <w:szCs w:val="28"/>
              </w:rPr>
              <w:t>ng c</w:t>
            </w:r>
            <w:r>
              <w:rPr>
                <w:sz w:val="28"/>
                <w:szCs w:val="28"/>
              </w:rPr>
              <w:t>ủ</w:t>
            </w:r>
            <w:r>
              <w:rPr>
                <w:sz w:val="28"/>
                <w:szCs w:val="28"/>
              </w:rPr>
              <w:t>a mình.</w:t>
            </w:r>
          </w:p>
          <w:p w:rsidR="005A02FB" w:rsidRDefault="007F0FED">
            <w:pPr>
              <w:pStyle w:val="NormalWeb"/>
              <w:spacing w:beforeAutospacing="0" w:afterAutospacing="0" w:line="288" w:lineRule="auto"/>
              <w:rPr>
                <w:sz w:val="28"/>
                <w:szCs w:val="28"/>
              </w:rPr>
            </w:pPr>
            <w:r>
              <w:rPr>
                <w:sz w:val="28"/>
                <w:szCs w:val="28"/>
              </w:rPr>
              <w:t>K</w:t>
            </w:r>
            <w:r>
              <w:rPr>
                <w:sz w:val="28"/>
                <w:szCs w:val="28"/>
              </w:rPr>
              <w:t>Ế</w:t>
            </w:r>
            <w:r>
              <w:rPr>
                <w:sz w:val="28"/>
                <w:szCs w:val="28"/>
              </w:rPr>
              <w:t xml:space="preserve"> HO</w:t>
            </w:r>
            <w:r>
              <w:rPr>
                <w:sz w:val="28"/>
                <w:szCs w:val="28"/>
              </w:rPr>
              <w:t>Ạ</w:t>
            </w:r>
            <w:r>
              <w:rPr>
                <w:sz w:val="28"/>
                <w:szCs w:val="28"/>
              </w:rPr>
              <w:t>CH HÀNH Đ</w:t>
            </w:r>
            <w:r>
              <w:rPr>
                <w:sz w:val="28"/>
                <w:szCs w:val="28"/>
              </w:rPr>
              <w:t>Ộ</w:t>
            </w:r>
            <w:r>
              <w:rPr>
                <w:sz w:val="28"/>
                <w:szCs w:val="28"/>
              </w:rPr>
              <w:t>NG</w:t>
            </w:r>
          </w:p>
          <w:p w:rsidR="005A02FB" w:rsidRDefault="007F0FED">
            <w:pPr>
              <w:pStyle w:val="NormalWeb"/>
              <w:spacing w:beforeAutospacing="0" w:afterAutospacing="0" w:line="288" w:lineRule="auto"/>
              <w:rPr>
                <w:sz w:val="28"/>
                <w:szCs w:val="28"/>
              </w:rPr>
            </w:pPr>
            <w:r>
              <w:rPr>
                <w:sz w:val="28"/>
                <w:szCs w:val="28"/>
              </w:rPr>
              <w:t xml:space="preserve"> Mình s</w:t>
            </w:r>
            <w:r>
              <w:rPr>
                <w:sz w:val="28"/>
                <w:szCs w:val="28"/>
              </w:rPr>
              <w:t>ẽ</w:t>
            </w:r>
            <w:r>
              <w:rPr>
                <w:sz w:val="28"/>
                <w:szCs w:val="28"/>
              </w:rPr>
              <w:t xml:space="preserve"> th</w:t>
            </w:r>
            <w:r>
              <w:rPr>
                <w:sz w:val="28"/>
                <w:szCs w:val="28"/>
              </w:rPr>
              <w:t>ự</w:t>
            </w:r>
            <w:r>
              <w:rPr>
                <w:sz w:val="28"/>
                <w:szCs w:val="28"/>
              </w:rPr>
              <w:t>c hi</w:t>
            </w:r>
            <w:r>
              <w:rPr>
                <w:sz w:val="28"/>
                <w:szCs w:val="28"/>
              </w:rPr>
              <w:t>ệ</w:t>
            </w:r>
            <w:r>
              <w:rPr>
                <w:sz w:val="28"/>
                <w:szCs w:val="28"/>
              </w:rPr>
              <w:t>n nh</w:t>
            </w:r>
            <w:r>
              <w:rPr>
                <w:sz w:val="28"/>
                <w:szCs w:val="28"/>
              </w:rPr>
              <w:t>ữ</w:t>
            </w:r>
            <w:r>
              <w:rPr>
                <w:sz w:val="28"/>
                <w:szCs w:val="28"/>
              </w:rPr>
              <w:t>ng vi</w:t>
            </w:r>
            <w:r>
              <w:rPr>
                <w:sz w:val="28"/>
                <w:szCs w:val="28"/>
              </w:rPr>
              <w:t>ệ</w:t>
            </w:r>
            <w:r>
              <w:rPr>
                <w:sz w:val="28"/>
                <w:szCs w:val="28"/>
              </w:rPr>
              <w:t>c sau vào bu</w:t>
            </w:r>
            <w:r>
              <w:rPr>
                <w:sz w:val="28"/>
                <w:szCs w:val="28"/>
              </w:rPr>
              <w:t>ổ</w:t>
            </w:r>
            <w:r>
              <w:rPr>
                <w:sz w:val="28"/>
                <w:szCs w:val="28"/>
              </w:rPr>
              <w:t>i t</w:t>
            </w:r>
            <w:r>
              <w:rPr>
                <w:sz w:val="28"/>
                <w:szCs w:val="28"/>
              </w:rPr>
              <w:t>ố</w:t>
            </w:r>
            <w:r>
              <w:rPr>
                <w:sz w:val="28"/>
                <w:szCs w:val="28"/>
              </w:rPr>
              <w:t xml:space="preserve">i ngày 20 tháng 12 </w:t>
            </w:r>
          </w:p>
          <w:p w:rsidR="005A02FB" w:rsidRDefault="007F0FED">
            <w:pPr>
              <w:pStyle w:val="NormalWeb"/>
              <w:numPr>
                <w:ilvl w:val="0"/>
                <w:numId w:val="11"/>
              </w:numPr>
              <w:spacing w:beforeAutospacing="0" w:afterAutospacing="0" w:line="288" w:lineRule="auto"/>
              <w:ind w:left="560" w:hanging="560"/>
              <w:rPr>
                <w:sz w:val="28"/>
                <w:szCs w:val="28"/>
              </w:rPr>
            </w:pPr>
            <w:r>
              <w:rPr>
                <w:sz w:val="28"/>
                <w:szCs w:val="28"/>
              </w:rPr>
              <w:t>Cùng m</w:t>
            </w:r>
            <w:r>
              <w:rPr>
                <w:sz w:val="28"/>
                <w:szCs w:val="28"/>
              </w:rPr>
              <w:t>ẹ</w:t>
            </w:r>
            <w:r>
              <w:rPr>
                <w:sz w:val="28"/>
                <w:szCs w:val="28"/>
              </w:rPr>
              <w:t xml:space="preserve"> ki</w:t>
            </w:r>
            <w:r>
              <w:rPr>
                <w:sz w:val="28"/>
                <w:szCs w:val="28"/>
              </w:rPr>
              <w:t>ể</w:t>
            </w:r>
            <w:r>
              <w:rPr>
                <w:sz w:val="28"/>
                <w:szCs w:val="28"/>
              </w:rPr>
              <w:t>m tra t</w:t>
            </w:r>
            <w:r>
              <w:rPr>
                <w:sz w:val="28"/>
                <w:szCs w:val="28"/>
              </w:rPr>
              <w:t>ủ</w:t>
            </w:r>
            <w:r>
              <w:rPr>
                <w:sz w:val="28"/>
                <w:szCs w:val="28"/>
              </w:rPr>
              <w:t xml:space="preserve"> l</w:t>
            </w:r>
            <w:r>
              <w:rPr>
                <w:sz w:val="28"/>
                <w:szCs w:val="28"/>
              </w:rPr>
              <w:t>ạ</w:t>
            </w:r>
            <w:r>
              <w:rPr>
                <w:sz w:val="28"/>
                <w:szCs w:val="28"/>
              </w:rPr>
              <w:t xml:space="preserve">nh. </w:t>
            </w:r>
          </w:p>
          <w:p w:rsidR="005A02FB" w:rsidRDefault="007F0FED">
            <w:pPr>
              <w:pStyle w:val="NormalWeb"/>
              <w:numPr>
                <w:ilvl w:val="0"/>
                <w:numId w:val="11"/>
              </w:numPr>
              <w:spacing w:beforeAutospacing="0" w:afterAutospacing="0" w:line="288" w:lineRule="auto"/>
              <w:ind w:left="560" w:hanging="560"/>
              <w:rPr>
                <w:sz w:val="28"/>
                <w:szCs w:val="28"/>
              </w:rPr>
            </w:pPr>
            <w:r>
              <w:rPr>
                <w:sz w:val="28"/>
                <w:szCs w:val="28"/>
              </w:rPr>
              <w:t xml:space="preserve"> </w:t>
            </w:r>
            <w:r>
              <w:rPr>
                <w:sz w:val="28"/>
                <w:szCs w:val="28"/>
              </w:rPr>
              <w:t>S</w:t>
            </w:r>
            <w:r>
              <w:rPr>
                <w:sz w:val="28"/>
                <w:szCs w:val="28"/>
              </w:rPr>
              <w:t>ắ</w:t>
            </w:r>
            <w:r>
              <w:rPr>
                <w:sz w:val="28"/>
                <w:szCs w:val="28"/>
              </w:rPr>
              <w:t>p x</w:t>
            </w:r>
            <w:r>
              <w:rPr>
                <w:sz w:val="28"/>
                <w:szCs w:val="28"/>
              </w:rPr>
              <w:t>ế</w:t>
            </w:r>
            <w:r>
              <w:rPr>
                <w:sz w:val="28"/>
                <w:szCs w:val="28"/>
              </w:rPr>
              <w:t>p l</w:t>
            </w:r>
            <w:r>
              <w:rPr>
                <w:sz w:val="28"/>
                <w:szCs w:val="28"/>
              </w:rPr>
              <w:t>ạ</w:t>
            </w:r>
            <w:r>
              <w:rPr>
                <w:sz w:val="28"/>
                <w:szCs w:val="28"/>
              </w:rPr>
              <w:t>i th</w:t>
            </w:r>
            <w:r>
              <w:rPr>
                <w:sz w:val="28"/>
                <w:szCs w:val="28"/>
              </w:rPr>
              <w:t>ứ</w:t>
            </w:r>
            <w:r>
              <w:rPr>
                <w:sz w:val="28"/>
                <w:szCs w:val="28"/>
              </w:rPr>
              <w:t>c ăn trong t</w:t>
            </w:r>
            <w:r>
              <w:rPr>
                <w:sz w:val="28"/>
                <w:szCs w:val="28"/>
              </w:rPr>
              <w:t>ủ</w:t>
            </w:r>
            <w:r>
              <w:rPr>
                <w:sz w:val="28"/>
                <w:szCs w:val="28"/>
              </w:rPr>
              <w:t xml:space="preserve"> l</w:t>
            </w:r>
            <w:r>
              <w:rPr>
                <w:sz w:val="28"/>
                <w:szCs w:val="28"/>
              </w:rPr>
              <w:t>ạ</w:t>
            </w:r>
            <w:r>
              <w:rPr>
                <w:sz w:val="28"/>
                <w:szCs w:val="28"/>
              </w:rPr>
              <w:t xml:space="preserve">nh. </w:t>
            </w:r>
          </w:p>
          <w:p w:rsidR="005A02FB" w:rsidRDefault="007F0FED">
            <w:pPr>
              <w:pStyle w:val="NormalWeb"/>
              <w:numPr>
                <w:ilvl w:val="0"/>
                <w:numId w:val="11"/>
              </w:numPr>
              <w:spacing w:beforeAutospacing="0" w:afterAutospacing="0" w:line="288" w:lineRule="auto"/>
              <w:ind w:left="560" w:hanging="560"/>
              <w:rPr>
                <w:sz w:val="28"/>
                <w:szCs w:val="28"/>
              </w:rPr>
            </w:pPr>
            <w:r>
              <w:rPr>
                <w:sz w:val="28"/>
                <w:szCs w:val="28"/>
              </w:rPr>
              <w:t>. Lau d</w:t>
            </w:r>
            <w:r>
              <w:rPr>
                <w:sz w:val="28"/>
                <w:szCs w:val="28"/>
              </w:rPr>
              <w:t>ọ</w:t>
            </w:r>
            <w:r>
              <w:rPr>
                <w:sz w:val="28"/>
                <w:szCs w:val="28"/>
              </w:rPr>
              <w:t>n t</w:t>
            </w:r>
            <w:r>
              <w:rPr>
                <w:sz w:val="28"/>
                <w:szCs w:val="28"/>
              </w:rPr>
              <w:t>ủ</w:t>
            </w:r>
            <w:r>
              <w:rPr>
                <w:sz w:val="28"/>
                <w:szCs w:val="28"/>
              </w:rPr>
              <w:t xml:space="preserve"> l</w:t>
            </w:r>
            <w:r>
              <w:rPr>
                <w:sz w:val="28"/>
                <w:szCs w:val="28"/>
              </w:rPr>
              <w:t>ạ</w:t>
            </w:r>
            <w:r>
              <w:rPr>
                <w:sz w:val="28"/>
                <w:szCs w:val="28"/>
              </w:rPr>
              <w:t>nh.</w:t>
            </w:r>
          </w:p>
          <w:p w:rsidR="005A02FB" w:rsidRDefault="007F0FED">
            <w:pPr>
              <w:spacing w:line="288" w:lineRule="auto"/>
              <w:jc w:val="both"/>
              <w:rPr>
                <w:sz w:val="28"/>
                <w:szCs w:val="28"/>
                <w:lang w:val="nl-NL"/>
              </w:rPr>
            </w:pPr>
            <w:r>
              <w:rPr>
                <w:sz w:val="28"/>
                <w:szCs w:val="28"/>
                <w:lang w:val="nl-NL"/>
              </w:rPr>
              <w:t xml:space="preserve">- GV mời các </w:t>
            </w:r>
            <w:r>
              <w:rPr>
                <w:sz w:val="28"/>
                <w:szCs w:val="28"/>
              </w:rPr>
              <w:t xml:space="preserve">HS </w:t>
            </w:r>
            <w:r>
              <w:rPr>
                <w:sz w:val="28"/>
                <w:szCs w:val="28"/>
                <w:lang w:val="nl-NL"/>
              </w:rPr>
              <w:t>khác nhận xét.</w:t>
            </w:r>
          </w:p>
          <w:p w:rsidR="005A02FB" w:rsidRDefault="007F0FED">
            <w:pPr>
              <w:spacing w:line="288" w:lineRule="auto"/>
              <w:jc w:val="both"/>
              <w:rPr>
                <w:sz w:val="28"/>
                <w:szCs w:val="28"/>
                <w:lang w:val="nl-NL"/>
              </w:rPr>
            </w:pPr>
            <w:r>
              <w:rPr>
                <w:sz w:val="28"/>
                <w:szCs w:val="28"/>
                <w:lang w:val="nl-NL"/>
              </w:rPr>
              <w:t>- GV nhận xét chung, tuyên dương.</w:t>
            </w:r>
          </w:p>
          <w:p w:rsidR="005A02FB" w:rsidRDefault="007F0FED">
            <w:pPr>
              <w:pStyle w:val="NormalWeb"/>
              <w:spacing w:beforeAutospacing="0" w:afterAutospacing="0" w:line="288" w:lineRule="auto"/>
              <w:rPr>
                <w:sz w:val="28"/>
                <w:szCs w:val="28"/>
                <w:lang w:val="nl-NL"/>
              </w:rPr>
            </w:pPr>
            <w:r>
              <w:rPr>
                <w:sz w:val="28"/>
                <w:szCs w:val="28"/>
              </w:rPr>
              <w:t>K</w:t>
            </w:r>
            <w:r>
              <w:rPr>
                <w:sz w:val="28"/>
                <w:szCs w:val="28"/>
              </w:rPr>
              <w:t>ế</w:t>
            </w:r>
            <w:r>
              <w:rPr>
                <w:sz w:val="28"/>
                <w:szCs w:val="28"/>
              </w:rPr>
              <w:t>t lu</w:t>
            </w:r>
            <w:r>
              <w:rPr>
                <w:sz w:val="28"/>
                <w:szCs w:val="28"/>
              </w:rPr>
              <w:t>ậ</w:t>
            </w:r>
            <w:r>
              <w:rPr>
                <w:sz w:val="28"/>
                <w:szCs w:val="28"/>
              </w:rPr>
              <w:t>n: HS trao đ</w:t>
            </w:r>
            <w:r>
              <w:rPr>
                <w:sz w:val="28"/>
                <w:szCs w:val="28"/>
              </w:rPr>
              <w:t>ổ</w:t>
            </w:r>
            <w:r>
              <w:rPr>
                <w:sz w:val="28"/>
                <w:szCs w:val="28"/>
              </w:rPr>
              <w:t>i v</w:t>
            </w:r>
            <w:r>
              <w:rPr>
                <w:sz w:val="28"/>
                <w:szCs w:val="28"/>
              </w:rPr>
              <w:t>ớ</w:t>
            </w:r>
            <w:r>
              <w:rPr>
                <w:sz w:val="28"/>
                <w:szCs w:val="28"/>
              </w:rPr>
              <w:t>i b</w:t>
            </w:r>
            <w:r>
              <w:rPr>
                <w:sz w:val="28"/>
                <w:szCs w:val="28"/>
              </w:rPr>
              <w:t>ạ</w:t>
            </w:r>
            <w:r>
              <w:rPr>
                <w:sz w:val="28"/>
                <w:szCs w:val="28"/>
              </w:rPr>
              <w:t>n bên c</w:t>
            </w:r>
            <w:r>
              <w:rPr>
                <w:sz w:val="28"/>
                <w:szCs w:val="28"/>
              </w:rPr>
              <w:t>ạ</w:t>
            </w:r>
            <w:r>
              <w:rPr>
                <w:sz w:val="28"/>
                <w:szCs w:val="28"/>
              </w:rPr>
              <w:t>nh và t</w:t>
            </w:r>
            <w:r>
              <w:rPr>
                <w:sz w:val="28"/>
                <w:szCs w:val="28"/>
              </w:rPr>
              <w:t>ự</w:t>
            </w:r>
            <w:r>
              <w:rPr>
                <w:sz w:val="28"/>
                <w:szCs w:val="28"/>
              </w:rPr>
              <w:t xml:space="preserve"> cam k</w:t>
            </w:r>
            <w:r>
              <w:rPr>
                <w:sz w:val="28"/>
                <w:szCs w:val="28"/>
              </w:rPr>
              <w:t>ế</w:t>
            </w:r>
            <w:r>
              <w:rPr>
                <w:sz w:val="28"/>
                <w:szCs w:val="28"/>
              </w:rPr>
              <w:t>t s</w:t>
            </w:r>
            <w:r>
              <w:rPr>
                <w:sz w:val="28"/>
                <w:szCs w:val="28"/>
              </w:rPr>
              <w:t>ẽ</w:t>
            </w:r>
            <w:r>
              <w:rPr>
                <w:sz w:val="28"/>
                <w:szCs w:val="28"/>
              </w:rPr>
              <w:t xml:space="preserve"> th</w:t>
            </w:r>
            <w:r>
              <w:rPr>
                <w:sz w:val="28"/>
                <w:szCs w:val="28"/>
              </w:rPr>
              <w:t>ự</w:t>
            </w:r>
            <w:r>
              <w:rPr>
                <w:sz w:val="28"/>
                <w:szCs w:val="28"/>
              </w:rPr>
              <w:t>c hi</w:t>
            </w:r>
            <w:r>
              <w:rPr>
                <w:sz w:val="28"/>
                <w:szCs w:val="28"/>
              </w:rPr>
              <w:t>ệ</w:t>
            </w:r>
            <w:r>
              <w:rPr>
                <w:sz w:val="28"/>
                <w:szCs w:val="28"/>
              </w:rPr>
              <w:t>n.</w:t>
            </w:r>
          </w:p>
        </w:tc>
        <w:tc>
          <w:tcPr>
            <w:tcW w:w="3876" w:type="dxa"/>
            <w:tcBorders>
              <w:top w:val="dashed" w:sz="4" w:space="0" w:color="auto"/>
              <w:bottom w:val="dashed" w:sz="4" w:space="0" w:color="auto"/>
            </w:tcBorders>
          </w:tcPr>
          <w:p w:rsidR="005A02FB" w:rsidRDefault="005A02FB">
            <w:pPr>
              <w:spacing w:line="288" w:lineRule="auto"/>
              <w:rPr>
                <w:sz w:val="28"/>
                <w:szCs w:val="28"/>
                <w:lang w:val="nl-NL"/>
              </w:rPr>
            </w:pPr>
          </w:p>
          <w:p w:rsidR="005A02FB" w:rsidRDefault="005A02FB">
            <w:pPr>
              <w:spacing w:line="288" w:lineRule="auto"/>
              <w:rPr>
                <w:sz w:val="28"/>
                <w:szCs w:val="28"/>
                <w:lang w:val="nl-NL"/>
              </w:rPr>
            </w:pPr>
          </w:p>
          <w:p w:rsidR="005A02FB" w:rsidRDefault="007F0FED">
            <w:pPr>
              <w:spacing w:line="288" w:lineRule="auto"/>
              <w:rPr>
                <w:sz w:val="28"/>
                <w:szCs w:val="28"/>
                <w:lang w:val="nl-NL"/>
              </w:rPr>
            </w:pPr>
            <w:r>
              <w:rPr>
                <w:sz w:val="28"/>
                <w:szCs w:val="28"/>
                <w:lang w:val="nl-NL"/>
              </w:rPr>
              <w:t xml:space="preserve">- Học sinh đọc yêu cầu bài và tiến hành </w:t>
            </w:r>
            <w:r>
              <w:rPr>
                <w:sz w:val="28"/>
                <w:szCs w:val="28"/>
              </w:rPr>
              <w:t>viết vào vở hoặc giấy</w:t>
            </w:r>
            <w:r>
              <w:rPr>
                <w:sz w:val="28"/>
                <w:szCs w:val="28"/>
                <w:lang w:val="nl-NL"/>
              </w:rPr>
              <w:t>.</w:t>
            </w:r>
          </w:p>
          <w:p w:rsidR="005A02FB" w:rsidRDefault="007F0FED">
            <w:pPr>
              <w:spacing w:line="288" w:lineRule="auto"/>
              <w:jc w:val="both"/>
              <w:rPr>
                <w:sz w:val="28"/>
                <w:szCs w:val="28"/>
              </w:rPr>
            </w:pPr>
            <w:r>
              <w:rPr>
                <w:sz w:val="28"/>
                <w:szCs w:val="28"/>
                <w:lang w:val="nl-NL"/>
              </w:rPr>
              <w:t xml:space="preserve">- </w:t>
            </w:r>
            <w:r>
              <w:rPr>
                <w:sz w:val="28"/>
                <w:szCs w:val="28"/>
              </w:rPr>
              <w:t>Học sinh lên đọc kế hoạch của mình cho các bạn nghe.</w:t>
            </w:r>
          </w:p>
          <w:p w:rsidR="005A02FB" w:rsidRDefault="005A02FB">
            <w:pPr>
              <w:spacing w:line="288" w:lineRule="auto"/>
              <w:jc w:val="both"/>
              <w:rPr>
                <w:sz w:val="28"/>
                <w:szCs w:val="28"/>
                <w:lang w:val="nl-NL"/>
              </w:rPr>
            </w:pPr>
          </w:p>
          <w:p w:rsidR="005A02FB" w:rsidRDefault="005A02FB">
            <w:pPr>
              <w:spacing w:line="288" w:lineRule="auto"/>
              <w:jc w:val="both"/>
              <w:rPr>
                <w:sz w:val="28"/>
                <w:szCs w:val="28"/>
                <w:lang w:val="nl-NL"/>
              </w:rPr>
            </w:pPr>
          </w:p>
          <w:p w:rsidR="005A02FB" w:rsidRDefault="005A02FB">
            <w:pPr>
              <w:spacing w:line="288" w:lineRule="auto"/>
              <w:jc w:val="both"/>
              <w:rPr>
                <w:sz w:val="28"/>
                <w:szCs w:val="28"/>
                <w:lang w:val="nl-NL"/>
              </w:rPr>
            </w:pPr>
          </w:p>
          <w:p w:rsidR="005A02FB" w:rsidRDefault="005A02FB">
            <w:pPr>
              <w:spacing w:line="288" w:lineRule="auto"/>
              <w:jc w:val="both"/>
              <w:rPr>
                <w:sz w:val="28"/>
                <w:szCs w:val="28"/>
                <w:lang w:val="nl-NL"/>
              </w:rPr>
            </w:pPr>
          </w:p>
          <w:p w:rsidR="005A02FB" w:rsidRDefault="005A02FB">
            <w:pPr>
              <w:spacing w:line="288" w:lineRule="auto"/>
              <w:jc w:val="both"/>
              <w:rPr>
                <w:sz w:val="28"/>
                <w:szCs w:val="28"/>
                <w:lang w:val="nl-NL"/>
              </w:rPr>
            </w:pPr>
          </w:p>
          <w:p w:rsidR="005A02FB" w:rsidRDefault="005A02FB">
            <w:pPr>
              <w:spacing w:line="288" w:lineRule="auto"/>
              <w:jc w:val="both"/>
              <w:rPr>
                <w:sz w:val="28"/>
                <w:szCs w:val="28"/>
                <w:lang w:val="nl-NL"/>
              </w:rPr>
            </w:pPr>
          </w:p>
          <w:p w:rsidR="005A02FB" w:rsidRDefault="007F0FED">
            <w:pPr>
              <w:spacing w:line="288" w:lineRule="auto"/>
              <w:jc w:val="both"/>
              <w:rPr>
                <w:sz w:val="28"/>
                <w:szCs w:val="28"/>
                <w:lang w:val="nl-NL"/>
              </w:rPr>
            </w:pPr>
            <w:r>
              <w:rPr>
                <w:sz w:val="28"/>
                <w:szCs w:val="28"/>
                <w:lang w:val="nl-NL"/>
              </w:rPr>
              <w:t xml:space="preserve">- Các </w:t>
            </w:r>
            <w:r>
              <w:rPr>
                <w:sz w:val="28"/>
                <w:szCs w:val="28"/>
              </w:rPr>
              <w:t>HS</w:t>
            </w:r>
            <w:r>
              <w:rPr>
                <w:sz w:val="28"/>
                <w:szCs w:val="28"/>
                <w:lang w:val="nl-NL"/>
              </w:rPr>
              <w:t xml:space="preserve"> nhận xét.</w:t>
            </w:r>
          </w:p>
          <w:p w:rsidR="005A02FB" w:rsidRDefault="007F0FED">
            <w:pPr>
              <w:spacing w:line="288" w:lineRule="auto"/>
              <w:jc w:val="both"/>
              <w:rPr>
                <w:sz w:val="28"/>
                <w:szCs w:val="28"/>
                <w:lang w:val="nl-NL"/>
              </w:rPr>
            </w:pPr>
            <w:r>
              <w:rPr>
                <w:sz w:val="28"/>
                <w:szCs w:val="28"/>
                <w:lang w:val="nl-NL"/>
              </w:rPr>
              <w:t>- Lắng nghe, rút kinh nghiệm.</w:t>
            </w:r>
          </w:p>
        </w:tc>
      </w:tr>
      <w:tr w:rsidR="005A02FB">
        <w:tc>
          <w:tcPr>
            <w:tcW w:w="9738" w:type="dxa"/>
            <w:gridSpan w:val="2"/>
            <w:tcBorders>
              <w:top w:val="dashed" w:sz="4" w:space="0" w:color="auto"/>
              <w:bottom w:val="dashed" w:sz="4" w:space="0" w:color="auto"/>
            </w:tcBorders>
          </w:tcPr>
          <w:p w:rsidR="005A02FB" w:rsidRDefault="007F0FED">
            <w:pPr>
              <w:spacing w:line="288" w:lineRule="auto"/>
              <w:jc w:val="both"/>
              <w:rPr>
                <w:sz w:val="28"/>
                <w:szCs w:val="28"/>
                <w:lang w:val="nl-NL"/>
              </w:rPr>
            </w:pPr>
            <w:r>
              <w:rPr>
                <w:b/>
                <w:sz w:val="28"/>
                <w:szCs w:val="28"/>
                <w:lang w:val="nl-NL"/>
              </w:rPr>
              <w:t>4. Vận dụng.</w:t>
            </w:r>
          </w:p>
        </w:tc>
      </w:tr>
      <w:tr w:rsidR="005A02FB">
        <w:tc>
          <w:tcPr>
            <w:tcW w:w="5862" w:type="dxa"/>
            <w:tcBorders>
              <w:top w:val="dashed" w:sz="4" w:space="0" w:color="auto"/>
              <w:bottom w:val="dashed" w:sz="4" w:space="0" w:color="auto"/>
            </w:tcBorders>
          </w:tcPr>
          <w:p w:rsidR="005A02FB" w:rsidRDefault="007F0FED">
            <w:pPr>
              <w:spacing w:line="288" w:lineRule="auto"/>
              <w:jc w:val="both"/>
              <w:rPr>
                <w:sz w:val="28"/>
                <w:szCs w:val="28"/>
                <w:lang w:val="nl-NL"/>
              </w:rPr>
            </w:pPr>
            <w:r>
              <w:rPr>
                <w:sz w:val="28"/>
                <w:szCs w:val="28"/>
                <w:lang w:val="nl-NL"/>
              </w:rPr>
              <w:t>- GV nêu yêu cầu và hướng dẫn học sinh về nhà cùng với người thân:</w:t>
            </w:r>
          </w:p>
          <w:p w:rsidR="005A02FB" w:rsidRDefault="007F0FED">
            <w:pPr>
              <w:spacing w:line="288" w:lineRule="auto"/>
              <w:jc w:val="both"/>
              <w:rPr>
                <w:sz w:val="28"/>
                <w:szCs w:val="28"/>
              </w:rPr>
            </w:pPr>
            <w:r>
              <w:rPr>
                <w:sz w:val="28"/>
                <w:szCs w:val="28"/>
                <w:lang w:val="nl-NL"/>
              </w:rPr>
              <w:t xml:space="preserve">+ </w:t>
            </w:r>
            <w:r>
              <w:rPr>
                <w:sz w:val="28"/>
                <w:szCs w:val="28"/>
              </w:rPr>
              <w:t>Kiểm tra nhãn chai, lọ</w:t>
            </w:r>
          </w:p>
          <w:p w:rsidR="005A02FB" w:rsidRDefault="007F0FED">
            <w:pPr>
              <w:spacing w:line="288" w:lineRule="auto"/>
              <w:jc w:val="both"/>
              <w:rPr>
                <w:sz w:val="28"/>
                <w:szCs w:val="28"/>
              </w:rPr>
            </w:pPr>
            <w:r>
              <w:rPr>
                <w:sz w:val="28"/>
                <w:szCs w:val="28"/>
              </w:rPr>
              <w:t>+ Kiểm tra thực phẩm trong tủ lạnh.</w:t>
            </w:r>
          </w:p>
          <w:p w:rsidR="005A02FB" w:rsidRDefault="007F0FED">
            <w:pPr>
              <w:spacing w:line="288" w:lineRule="auto"/>
              <w:jc w:val="both"/>
              <w:rPr>
                <w:sz w:val="28"/>
                <w:szCs w:val="28"/>
              </w:rPr>
            </w:pPr>
            <w:r>
              <w:rPr>
                <w:sz w:val="28"/>
                <w:szCs w:val="28"/>
              </w:rPr>
              <w:t>+ Bảo</w:t>
            </w:r>
            <w:r>
              <w:rPr>
                <w:sz w:val="28"/>
                <w:szCs w:val="28"/>
              </w:rPr>
              <w:t xml:space="preserve"> quản thực phẩm sống và chín trong bếp đúng cách.</w:t>
            </w:r>
          </w:p>
          <w:p w:rsidR="005A02FB" w:rsidRDefault="007F0FED">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5A02FB" w:rsidRDefault="005A02FB">
            <w:pPr>
              <w:spacing w:line="288" w:lineRule="auto"/>
              <w:jc w:val="both"/>
              <w:rPr>
                <w:sz w:val="28"/>
                <w:szCs w:val="28"/>
                <w:lang w:val="nl-NL"/>
              </w:rPr>
            </w:pPr>
          </w:p>
          <w:p w:rsidR="005A02FB" w:rsidRDefault="007F0FED">
            <w:pPr>
              <w:spacing w:line="288" w:lineRule="auto"/>
              <w:jc w:val="both"/>
              <w:rPr>
                <w:sz w:val="28"/>
                <w:szCs w:val="28"/>
                <w:lang w:val="nl-NL"/>
              </w:rPr>
            </w:pPr>
            <w:r>
              <w:rPr>
                <w:sz w:val="28"/>
                <w:szCs w:val="28"/>
                <w:lang w:val="nl-NL"/>
              </w:rPr>
              <w:t>- Học sinh tiếp nhận thông tin và yêu cầu để về nhà ứng dụng.</w:t>
            </w:r>
          </w:p>
          <w:p w:rsidR="005A02FB" w:rsidRDefault="005A02FB">
            <w:pPr>
              <w:spacing w:line="288" w:lineRule="auto"/>
              <w:jc w:val="both"/>
              <w:rPr>
                <w:sz w:val="28"/>
                <w:szCs w:val="28"/>
                <w:lang w:val="nl-NL"/>
              </w:rPr>
            </w:pPr>
          </w:p>
          <w:p w:rsidR="005A02FB" w:rsidRDefault="007F0FED">
            <w:pPr>
              <w:spacing w:line="288" w:lineRule="auto"/>
              <w:jc w:val="both"/>
              <w:rPr>
                <w:sz w:val="28"/>
                <w:szCs w:val="28"/>
                <w:lang w:val="nl-NL"/>
              </w:rPr>
            </w:pPr>
            <w:r>
              <w:rPr>
                <w:sz w:val="28"/>
                <w:szCs w:val="28"/>
                <w:lang w:val="nl-NL"/>
              </w:rPr>
              <w:t>- HS lắng nghe, rút kinh nghiệm</w:t>
            </w:r>
          </w:p>
        </w:tc>
      </w:tr>
      <w:tr w:rsidR="005A02FB">
        <w:tc>
          <w:tcPr>
            <w:tcW w:w="9738" w:type="dxa"/>
            <w:gridSpan w:val="2"/>
            <w:tcBorders>
              <w:top w:val="dashed" w:sz="4" w:space="0" w:color="auto"/>
            </w:tcBorders>
          </w:tcPr>
          <w:p w:rsidR="005A02FB" w:rsidRDefault="005A02FB">
            <w:pPr>
              <w:spacing w:line="288" w:lineRule="auto"/>
              <w:rPr>
                <w:sz w:val="28"/>
                <w:szCs w:val="28"/>
                <w:lang w:val="nl-NL"/>
              </w:rPr>
            </w:pPr>
          </w:p>
        </w:tc>
      </w:tr>
    </w:tbl>
    <w:p w:rsidR="005A02FB" w:rsidRDefault="005A02FB">
      <w:pPr>
        <w:spacing w:line="288" w:lineRule="auto"/>
        <w:rPr>
          <w:sz w:val="28"/>
          <w:szCs w:val="28"/>
        </w:rPr>
      </w:pPr>
    </w:p>
    <w:p w:rsidR="005A02FB" w:rsidRDefault="007F0FED">
      <w:pPr>
        <w:spacing w:line="288" w:lineRule="auto"/>
        <w:ind w:left="720" w:hanging="720"/>
        <w:rPr>
          <w:sz w:val="28"/>
          <w:szCs w:val="28"/>
        </w:rPr>
      </w:pPr>
      <w:r>
        <w:rPr>
          <w:sz w:val="28"/>
          <w:szCs w:val="28"/>
        </w:rPr>
        <w:br w:type="page"/>
      </w:r>
    </w:p>
    <w:p w:rsidR="005A02FB" w:rsidRDefault="005A02FB">
      <w:pPr>
        <w:spacing w:line="288" w:lineRule="auto"/>
        <w:ind w:left="720" w:hanging="720"/>
        <w:rPr>
          <w:sz w:val="28"/>
          <w:szCs w:val="28"/>
        </w:rPr>
      </w:pPr>
    </w:p>
    <w:p w:rsidR="005A02FB" w:rsidRDefault="007F0FED">
      <w:pPr>
        <w:spacing w:line="288" w:lineRule="auto"/>
        <w:ind w:firstLine="360"/>
        <w:jc w:val="both"/>
        <w:outlineLvl w:val="0"/>
        <w:rPr>
          <w:b/>
          <w:bCs/>
          <w:color w:val="FF0000"/>
          <w:sz w:val="28"/>
          <w:szCs w:val="28"/>
          <w:u w:val="single"/>
        </w:rPr>
      </w:pPr>
      <w:r>
        <w:rPr>
          <w:b/>
          <w:sz w:val="28"/>
          <w:szCs w:val="28"/>
        </w:rPr>
        <w:t xml:space="preserve"> HOẠT ĐỘNG DẠY HỌC</w:t>
      </w:r>
      <w:r>
        <w:rPr>
          <w:b/>
          <w:sz w:val="28"/>
          <w:szCs w:val="28"/>
        </w:rPr>
        <w:t xml:space="preserve"> </w:t>
      </w:r>
      <w:r>
        <w:rPr>
          <w:b/>
          <w:color w:val="FF0000"/>
          <w:sz w:val="28"/>
          <w:szCs w:val="28"/>
        </w:rPr>
        <w:t>Tiết 3: Ngày dạy: 02/02/2024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5A02FB">
        <w:tc>
          <w:tcPr>
            <w:tcW w:w="5862" w:type="dxa"/>
            <w:tcBorders>
              <w:bottom w:val="dashed" w:sz="4" w:space="0" w:color="auto"/>
            </w:tcBorders>
          </w:tcPr>
          <w:p w:rsidR="005A02FB" w:rsidRDefault="007F0FED">
            <w:pPr>
              <w:spacing w:line="288" w:lineRule="auto"/>
              <w:jc w:val="center"/>
              <w:rPr>
                <w:b/>
                <w:sz w:val="28"/>
                <w:szCs w:val="28"/>
                <w:lang w:val="nl-NL"/>
              </w:rPr>
            </w:pPr>
            <w:r>
              <w:rPr>
                <w:b/>
                <w:sz w:val="28"/>
                <w:szCs w:val="28"/>
                <w:lang w:val="nl-NL"/>
              </w:rPr>
              <w:t xml:space="preserve">Hoạt động của </w:t>
            </w:r>
            <w:r>
              <w:rPr>
                <w:b/>
                <w:sz w:val="28"/>
                <w:szCs w:val="28"/>
                <w:lang w:val="nl-NL"/>
              </w:rPr>
              <w:t>giáo viên</w:t>
            </w:r>
          </w:p>
        </w:tc>
        <w:tc>
          <w:tcPr>
            <w:tcW w:w="3876" w:type="dxa"/>
            <w:tcBorders>
              <w:bottom w:val="dashed" w:sz="4" w:space="0" w:color="auto"/>
            </w:tcBorders>
          </w:tcPr>
          <w:p w:rsidR="005A02FB" w:rsidRDefault="007F0FED">
            <w:pPr>
              <w:spacing w:line="288" w:lineRule="auto"/>
              <w:jc w:val="center"/>
              <w:rPr>
                <w:b/>
                <w:sz w:val="28"/>
                <w:szCs w:val="28"/>
                <w:lang w:val="nl-NL"/>
              </w:rPr>
            </w:pPr>
            <w:r>
              <w:rPr>
                <w:b/>
                <w:sz w:val="28"/>
                <w:szCs w:val="28"/>
                <w:lang w:val="nl-NL"/>
              </w:rPr>
              <w:t>Hoạt động của học sinh</w:t>
            </w:r>
          </w:p>
        </w:tc>
      </w:tr>
      <w:tr w:rsidR="005A02FB">
        <w:tc>
          <w:tcPr>
            <w:tcW w:w="9738" w:type="dxa"/>
            <w:gridSpan w:val="2"/>
            <w:tcBorders>
              <w:bottom w:val="dashed" w:sz="4" w:space="0" w:color="auto"/>
            </w:tcBorders>
          </w:tcPr>
          <w:p w:rsidR="005A02FB" w:rsidRDefault="007F0FED">
            <w:pPr>
              <w:spacing w:line="288" w:lineRule="auto"/>
              <w:jc w:val="both"/>
              <w:rPr>
                <w:sz w:val="28"/>
                <w:szCs w:val="28"/>
                <w:lang w:val="nl-NL"/>
              </w:rPr>
            </w:pPr>
            <w:r>
              <w:rPr>
                <w:b/>
                <w:bCs/>
                <w:sz w:val="28"/>
                <w:szCs w:val="28"/>
                <w:lang w:val="nl-NL"/>
              </w:rPr>
              <w:t>1. Khởi động:</w:t>
            </w:r>
          </w:p>
        </w:tc>
      </w:tr>
      <w:tr w:rsidR="005A02FB">
        <w:tc>
          <w:tcPr>
            <w:tcW w:w="5862" w:type="dxa"/>
            <w:tcBorders>
              <w:bottom w:val="dashed" w:sz="4" w:space="0" w:color="auto"/>
            </w:tcBorders>
          </w:tcPr>
          <w:p w:rsidR="005A02FB" w:rsidRDefault="007F0FED">
            <w:pPr>
              <w:spacing w:line="288" w:lineRule="auto"/>
              <w:jc w:val="both"/>
              <w:outlineLvl w:val="0"/>
              <w:rPr>
                <w:bCs/>
                <w:sz w:val="28"/>
                <w:szCs w:val="28"/>
                <w:lang w:val="nl-NL"/>
              </w:rPr>
            </w:pPr>
            <w:r>
              <w:rPr>
                <w:bCs/>
                <w:sz w:val="28"/>
                <w:szCs w:val="28"/>
                <w:lang w:val="nl-NL"/>
              </w:rPr>
              <w:t xml:space="preserve">- GV tổ chức </w:t>
            </w:r>
            <w:r>
              <w:rPr>
                <w:bCs/>
                <w:sz w:val="28"/>
                <w:szCs w:val="28"/>
              </w:rPr>
              <w:t xml:space="preserve">hát </w:t>
            </w:r>
            <w:r>
              <w:rPr>
                <w:bCs/>
                <w:sz w:val="28"/>
                <w:szCs w:val="28"/>
                <w:lang w:val="nl-NL"/>
              </w:rPr>
              <w:t xml:space="preserve">để khởi động bài học. </w:t>
            </w:r>
          </w:p>
          <w:p w:rsidR="005A02FB" w:rsidRDefault="007F0FED">
            <w:pPr>
              <w:spacing w:line="288" w:lineRule="auto"/>
              <w:jc w:val="both"/>
              <w:outlineLvl w:val="0"/>
              <w:rPr>
                <w:bCs/>
                <w:sz w:val="28"/>
                <w:szCs w:val="28"/>
                <w:lang w:val="nl-NL"/>
              </w:rPr>
            </w:pPr>
            <w:r>
              <w:rPr>
                <w:bCs/>
                <w:sz w:val="28"/>
                <w:szCs w:val="28"/>
                <w:lang w:val="nl-NL"/>
              </w:rPr>
              <w:t xml:space="preserve">+ </w:t>
            </w:r>
            <w:r>
              <w:rPr>
                <w:bCs/>
                <w:sz w:val="28"/>
                <w:szCs w:val="28"/>
              </w:rPr>
              <w:t xml:space="preserve"> Cho HS hát theo giai điệu bài hát </w:t>
            </w:r>
            <w:r>
              <w:rPr>
                <w:bCs/>
                <w:sz w:val="28"/>
                <w:szCs w:val="28"/>
                <w:lang w:val="nl-NL"/>
              </w:rPr>
              <w:t>“</w:t>
            </w:r>
            <w:r>
              <w:rPr>
                <w:bCs/>
                <w:sz w:val="28"/>
                <w:szCs w:val="28"/>
              </w:rPr>
              <w:t>Bàn tay mẹ</w:t>
            </w:r>
            <w:r>
              <w:rPr>
                <w:bCs/>
                <w:sz w:val="28"/>
                <w:szCs w:val="28"/>
                <w:lang w:val="nl-NL"/>
              </w:rPr>
              <w:t>”</w:t>
            </w:r>
          </w:p>
          <w:p w:rsidR="005A02FB" w:rsidRDefault="007F0FED">
            <w:pPr>
              <w:spacing w:line="288" w:lineRule="auto"/>
              <w:jc w:val="both"/>
              <w:outlineLvl w:val="0"/>
              <w:rPr>
                <w:bCs/>
                <w:sz w:val="28"/>
                <w:szCs w:val="28"/>
              </w:rPr>
            </w:pPr>
            <w:r>
              <w:rPr>
                <w:bCs/>
                <w:sz w:val="28"/>
                <w:szCs w:val="28"/>
              </w:rPr>
              <w:t>+ Cơm con ăn và nước con uống từ đâu?</w:t>
            </w:r>
          </w:p>
          <w:p w:rsidR="005A02FB" w:rsidRDefault="007F0FED">
            <w:pPr>
              <w:spacing w:line="288" w:lineRule="auto"/>
              <w:jc w:val="both"/>
              <w:outlineLvl w:val="0"/>
              <w:rPr>
                <w:bCs/>
                <w:sz w:val="28"/>
                <w:szCs w:val="28"/>
              </w:rPr>
            </w:pPr>
            <w:r>
              <w:rPr>
                <w:bCs/>
                <w:sz w:val="28"/>
                <w:szCs w:val="28"/>
              </w:rPr>
              <w:t>+ Mẹ nấu ăn ở đâu?</w:t>
            </w:r>
          </w:p>
          <w:p w:rsidR="005A02FB" w:rsidRDefault="005A02FB">
            <w:pPr>
              <w:spacing w:line="288" w:lineRule="auto"/>
              <w:jc w:val="both"/>
              <w:outlineLvl w:val="0"/>
              <w:rPr>
                <w:bCs/>
                <w:sz w:val="28"/>
                <w:szCs w:val="28"/>
              </w:rPr>
            </w:pPr>
          </w:p>
          <w:p w:rsidR="005A02FB" w:rsidRDefault="007F0FED">
            <w:pPr>
              <w:spacing w:line="288" w:lineRule="auto"/>
              <w:jc w:val="both"/>
              <w:outlineLvl w:val="0"/>
              <w:rPr>
                <w:bCs/>
                <w:sz w:val="28"/>
                <w:szCs w:val="28"/>
                <w:lang w:val="nl-NL"/>
              </w:rPr>
            </w:pPr>
            <w:r>
              <w:rPr>
                <w:bCs/>
                <w:sz w:val="28"/>
                <w:szCs w:val="28"/>
                <w:lang w:val="nl-NL"/>
              </w:rPr>
              <w:t>- GV Nhận xét, tuyên dương.</w:t>
            </w:r>
          </w:p>
          <w:p w:rsidR="005A02FB" w:rsidRDefault="007F0FED">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5A02FB" w:rsidRDefault="007F0FED">
            <w:pPr>
              <w:spacing w:line="288" w:lineRule="auto"/>
              <w:jc w:val="both"/>
              <w:rPr>
                <w:sz w:val="28"/>
                <w:szCs w:val="28"/>
                <w:lang w:val="nl-NL"/>
              </w:rPr>
            </w:pPr>
            <w:r>
              <w:rPr>
                <w:sz w:val="28"/>
                <w:szCs w:val="28"/>
                <w:lang w:val="nl-NL"/>
              </w:rPr>
              <w:t xml:space="preserve">- HS </w:t>
            </w:r>
            <w:r>
              <w:rPr>
                <w:sz w:val="28"/>
                <w:szCs w:val="28"/>
                <w:lang w:val="nl-NL"/>
              </w:rPr>
              <w:t>lắng nghe.</w:t>
            </w:r>
          </w:p>
          <w:p w:rsidR="005A02FB" w:rsidRDefault="005A02FB">
            <w:pPr>
              <w:spacing w:line="288" w:lineRule="auto"/>
              <w:jc w:val="both"/>
              <w:rPr>
                <w:sz w:val="28"/>
                <w:szCs w:val="28"/>
                <w:lang w:val="nl-NL"/>
              </w:rPr>
            </w:pPr>
          </w:p>
          <w:p w:rsidR="005A02FB" w:rsidRDefault="007F0FED">
            <w:pPr>
              <w:pStyle w:val="NormalWeb"/>
              <w:spacing w:beforeAutospacing="0" w:after="100" w:afterAutospacing="0" w:line="21" w:lineRule="atLeast"/>
              <w:jc w:val="both"/>
              <w:rPr>
                <w:bCs/>
                <w:sz w:val="28"/>
                <w:szCs w:val="28"/>
              </w:rPr>
            </w:pPr>
            <w:r>
              <w:rPr>
                <w:sz w:val="28"/>
                <w:szCs w:val="28"/>
                <w:lang w:val="nl-NL"/>
              </w:rPr>
              <w:t xml:space="preserve">- </w:t>
            </w:r>
            <w:r>
              <w:rPr>
                <w:bCs/>
                <w:sz w:val="28"/>
                <w:szCs w:val="28"/>
              </w:rPr>
              <w:t>Cơm con ăn t</w:t>
            </w:r>
            <w:r>
              <w:rPr>
                <w:bCs/>
                <w:sz w:val="28"/>
                <w:szCs w:val="28"/>
              </w:rPr>
              <w:t>ừ</w:t>
            </w:r>
            <w:r>
              <w:rPr>
                <w:bCs/>
                <w:sz w:val="28"/>
                <w:szCs w:val="28"/>
              </w:rPr>
              <w:t xml:space="preserve"> tay m</w:t>
            </w:r>
            <w:r>
              <w:rPr>
                <w:bCs/>
                <w:sz w:val="28"/>
                <w:szCs w:val="28"/>
              </w:rPr>
              <w:t>ẹ</w:t>
            </w:r>
            <w:r>
              <w:rPr>
                <w:bCs/>
                <w:sz w:val="28"/>
                <w:szCs w:val="28"/>
              </w:rPr>
              <w:t xml:space="preserve"> n</w:t>
            </w:r>
            <w:r>
              <w:rPr>
                <w:bCs/>
                <w:sz w:val="28"/>
                <w:szCs w:val="28"/>
              </w:rPr>
              <w:t>ấ</w:t>
            </w:r>
            <w:r>
              <w:rPr>
                <w:bCs/>
                <w:sz w:val="28"/>
                <w:szCs w:val="28"/>
              </w:rPr>
              <w:t>u và nư</w:t>
            </w:r>
            <w:r>
              <w:rPr>
                <w:bCs/>
                <w:sz w:val="28"/>
                <w:szCs w:val="28"/>
              </w:rPr>
              <w:t>ớ</w:t>
            </w:r>
            <w:r>
              <w:rPr>
                <w:bCs/>
                <w:sz w:val="28"/>
                <w:szCs w:val="28"/>
              </w:rPr>
              <w:t>c con u</w:t>
            </w:r>
            <w:r>
              <w:rPr>
                <w:bCs/>
                <w:sz w:val="28"/>
                <w:szCs w:val="28"/>
              </w:rPr>
              <w:t>ố</w:t>
            </w:r>
            <w:r>
              <w:rPr>
                <w:bCs/>
                <w:sz w:val="28"/>
                <w:szCs w:val="28"/>
              </w:rPr>
              <w:t>ng t</w:t>
            </w:r>
            <w:r>
              <w:rPr>
                <w:bCs/>
                <w:sz w:val="28"/>
                <w:szCs w:val="28"/>
              </w:rPr>
              <w:t>ừ</w:t>
            </w:r>
            <w:r>
              <w:rPr>
                <w:bCs/>
                <w:sz w:val="28"/>
                <w:szCs w:val="28"/>
              </w:rPr>
              <w:t xml:space="preserve"> tay m</w:t>
            </w:r>
            <w:r>
              <w:rPr>
                <w:bCs/>
                <w:sz w:val="28"/>
                <w:szCs w:val="28"/>
              </w:rPr>
              <w:t>ẹ</w:t>
            </w:r>
            <w:r>
              <w:rPr>
                <w:bCs/>
                <w:sz w:val="28"/>
                <w:szCs w:val="28"/>
              </w:rPr>
              <w:t xml:space="preserve"> đun.</w:t>
            </w:r>
          </w:p>
          <w:p w:rsidR="005A02FB" w:rsidRDefault="007F0FED">
            <w:pPr>
              <w:pStyle w:val="NormalWeb"/>
              <w:spacing w:beforeAutospacing="0" w:after="100" w:afterAutospacing="0" w:line="21" w:lineRule="atLeast"/>
              <w:jc w:val="both"/>
              <w:rPr>
                <w:bCs/>
                <w:sz w:val="28"/>
                <w:szCs w:val="28"/>
              </w:rPr>
            </w:pPr>
            <w:r>
              <w:rPr>
                <w:bCs/>
                <w:sz w:val="28"/>
                <w:szCs w:val="28"/>
              </w:rPr>
              <w:t>- M</w:t>
            </w:r>
            <w:r>
              <w:rPr>
                <w:bCs/>
                <w:sz w:val="28"/>
                <w:szCs w:val="28"/>
              </w:rPr>
              <w:t>ẹ</w:t>
            </w:r>
            <w:r>
              <w:rPr>
                <w:bCs/>
                <w:sz w:val="28"/>
                <w:szCs w:val="28"/>
              </w:rPr>
              <w:t xml:space="preserve"> n</w:t>
            </w:r>
            <w:r>
              <w:rPr>
                <w:bCs/>
                <w:sz w:val="28"/>
                <w:szCs w:val="28"/>
              </w:rPr>
              <w:t>ấ</w:t>
            </w:r>
            <w:r>
              <w:rPr>
                <w:bCs/>
                <w:sz w:val="28"/>
                <w:szCs w:val="28"/>
              </w:rPr>
              <w:t xml:space="preserve">u ăn </w:t>
            </w:r>
            <w:r>
              <w:rPr>
                <w:bCs/>
                <w:sz w:val="28"/>
                <w:szCs w:val="28"/>
              </w:rPr>
              <w:t>ở</w:t>
            </w:r>
            <w:r>
              <w:rPr>
                <w:bCs/>
                <w:sz w:val="28"/>
                <w:szCs w:val="28"/>
              </w:rPr>
              <w:t xml:space="preserve"> trong b</w:t>
            </w:r>
            <w:r>
              <w:rPr>
                <w:bCs/>
                <w:sz w:val="28"/>
                <w:szCs w:val="28"/>
              </w:rPr>
              <w:t>ế</w:t>
            </w:r>
            <w:r>
              <w:rPr>
                <w:bCs/>
                <w:sz w:val="28"/>
                <w:szCs w:val="28"/>
              </w:rPr>
              <w:t>p</w:t>
            </w:r>
          </w:p>
        </w:tc>
      </w:tr>
      <w:tr w:rsidR="005A02FB">
        <w:tc>
          <w:tcPr>
            <w:tcW w:w="9738" w:type="dxa"/>
            <w:gridSpan w:val="2"/>
            <w:tcBorders>
              <w:top w:val="dashed" w:sz="4" w:space="0" w:color="auto"/>
              <w:bottom w:val="dashed" w:sz="4" w:space="0" w:color="auto"/>
            </w:tcBorders>
          </w:tcPr>
          <w:p w:rsidR="005A02FB" w:rsidRDefault="007F0FED">
            <w:pPr>
              <w:spacing w:line="288" w:lineRule="auto"/>
              <w:jc w:val="both"/>
              <w:rPr>
                <w:sz w:val="28"/>
                <w:szCs w:val="28"/>
                <w:lang w:val="nl-NL"/>
              </w:rPr>
            </w:pPr>
            <w:r>
              <w:rPr>
                <w:b/>
                <w:bCs/>
                <w:iCs/>
                <w:sz w:val="28"/>
                <w:szCs w:val="28"/>
                <w:lang w:val="nl-NL"/>
              </w:rPr>
              <w:t>2. Sinh hoạt cuối tuần</w:t>
            </w:r>
            <w:r>
              <w:rPr>
                <w:bCs/>
                <w:i/>
                <w:iCs/>
                <w:sz w:val="28"/>
                <w:szCs w:val="28"/>
                <w:lang w:val="nl-NL"/>
              </w:rPr>
              <w:t>:</w:t>
            </w:r>
          </w:p>
        </w:tc>
      </w:tr>
      <w:tr w:rsidR="005A02FB">
        <w:tc>
          <w:tcPr>
            <w:tcW w:w="5862" w:type="dxa"/>
            <w:tcBorders>
              <w:top w:val="dashed" w:sz="4" w:space="0" w:color="auto"/>
              <w:bottom w:val="dashed" w:sz="4" w:space="0" w:color="auto"/>
            </w:tcBorders>
          </w:tcPr>
          <w:p w:rsidR="005A02FB" w:rsidRDefault="007F0FED">
            <w:pPr>
              <w:spacing w:line="288" w:lineRule="auto"/>
              <w:jc w:val="both"/>
              <w:rPr>
                <w:b/>
                <w:sz w:val="28"/>
                <w:szCs w:val="28"/>
                <w:lang w:val="nl-NL"/>
              </w:rPr>
            </w:pPr>
            <w:r>
              <w:rPr>
                <w:b/>
                <w:sz w:val="28"/>
                <w:szCs w:val="28"/>
                <w:lang w:val="nl-NL"/>
              </w:rPr>
              <w:t xml:space="preserve">* Hoạt động </w:t>
            </w:r>
            <w:r>
              <w:rPr>
                <w:b/>
                <w:sz w:val="28"/>
                <w:szCs w:val="28"/>
              </w:rPr>
              <w:t>1</w:t>
            </w:r>
            <w:r>
              <w:rPr>
                <w:b/>
                <w:sz w:val="28"/>
                <w:szCs w:val="28"/>
                <w:lang w:val="nl-NL"/>
              </w:rPr>
              <w:t>: Đánh giá kết quả cuối tuần. (Làm việc nhóm 2)</w:t>
            </w:r>
          </w:p>
          <w:p w:rsidR="005A02FB" w:rsidRDefault="007F0FED">
            <w:pPr>
              <w:spacing w:line="288" w:lineRule="auto"/>
              <w:jc w:val="both"/>
              <w:rPr>
                <w:sz w:val="28"/>
                <w:szCs w:val="28"/>
                <w:lang w:val="nl-NL"/>
              </w:rPr>
            </w:pPr>
            <w:r>
              <w:rPr>
                <w:b/>
                <w:sz w:val="28"/>
                <w:szCs w:val="28"/>
                <w:lang w:val="nl-NL"/>
              </w:rPr>
              <w:t xml:space="preserve">- </w:t>
            </w:r>
            <w:r>
              <w:rPr>
                <w:sz w:val="28"/>
                <w:szCs w:val="28"/>
                <w:lang w:val="nl-NL"/>
              </w:rPr>
              <w:t xml:space="preserve">GV yêu cầu lớp Trưởng (hoặc lớp phó học tập) đánh giá kết quả hoạt động </w:t>
            </w:r>
            <w:r>
              <w:rPr>
                <w:sz w:val="28"/>
                <w:szCs w:val="28"/>
                <w:lang w:val="nl-NL"/>
              </w:rPr>
              <w:t>cuối tuần. Yêu cầu các nhóm thảo luận, nhận xét, bổ sung các nội dung trong tuần.</w:t>
            </w:r>
          </w:p>
          <w:p w:rsidR="005A02FB" w:rsidRDefault="007F0FED">
            <w:pPr>
              <w:spacing w:line="288" w:lineRule="auto"/>
              <w:jc w:val="both"/>
              <w:rPr>
                <w:sz w:val="28"/>
                <w:szCs w:val="28"/>
                <w:lang w:val="nl-NL"/>
              </w:rPr>
            </w:pPr>
            <w:r>
              <w:rPr>
                <w:sz w:val="28"/>
                <w:szCs w:val="28"/>
                <w:lang w:val="nl-NL"/>
              </w:rPr>
              <w:t>+ Kết quả sinh hoạt nền nếp.</w:t>
            </w:r>
          </w:p>
          <w:p w:rsidR="005A02FB" w:rsidRDefault="007F0FED">
            <w:pPr>
              <w:spacing w:line="288" w:lineRule="auto"/>
              <w:jc w:val="both"/>
              <w:rPr>
                <w:sz w:val="28"/>
                <w:szCs w:val="28"/>
                <w:lang w:val="nl-NL"/>
              </w:rPr>
            </w:pPr>
            <w:r>
              <w:rPr>
                <w:sz w:val="28"/>
                <w:szCs w:val="28"/>
                <w:lang w:val="nl-NL"/>
              </w:rPr>
              <w:t>+ Kết quả học tập.</w:t>
            </w:r>
          </w:p>
          <w:p w:rsidR="005A02FB" w:rsidRDefault="007F0FED">
            <w:pPr>
              <w:spacing w:line="288" w:lineRule="auto"/>
              <w:jc w:val="both"/>
              <w:rPr>
                <w:sz w:val="28"/>
                <w:szCs w:val="28"/>
                <w:lang w:val="nl-NL"/>
              </w:rPr>
            </w:pPr>
            <w:r>
              <w:rPr>
                <w:sz w:val="28"/>
                <w:szCs w:val="28"/>
                <w:lang w:val="nl-NL"/>
              </w:rPr>
              <w:t>+ Kết quả hoạt động các phong trào.</w:t>
            </w:r>
          </w:p>
          <w:p w:rsidR="005A02FB" w:rsidRDefault="007F0FED">
            <w:pPr>
              <w:spacing w:line="288" w:lineRule="auto"/>
              <w:jc w:val="both"/>
              <w:rPr>
                <w:sz w:val="28"/>
                <w:szCs w:val="28"/>
                <w:lang w:val="nl-NL"/>
              </w:rPr>
            </w:pPr>
            <w:r>
              <w:rPr>
                <w:sz w:val="28"/>
                <w:szCs w:val="28"/>
                <w:lang w:val="nl-NL"/>
              </w:rPr>
              <w:t>- GV mời các nhóm nhận xét, bổ sung.</w:t>
            </w:r>
          </w:p>
          <w:p w:rsidR="005A02FB" w:rsidRDefault="005A02FB">
            <w:pPr>
              <w:spacing w:line="288" w:lineRule="auto"/>
              <w:jc w:val="both"/>
              <w:rPr>
                <w:sz w:val="28"/>
                <w:szCs w:val="28"/>
                <w:lang w:val="nl-NL"/>
              </w:rPr>
            </w:pPr>
          </w:p>
          <w:p w:rsidR="005A02FB" w:rsidRDefault="007F0FED">
            <w:pPr>
              <w:spacing w:line="288" w:lineRule="auto"/>
              <w:jc w:val="both"/>
              <w:rPr>
                <w:sz w:val="28"/>
                <w:szCs w:val="28"/>
                <w:lang w:val="nl-NL"/>
              </w:rPr>
            </w:pPr>
            <w:r>
              <w:rPr>
                <w:sz w:val="28"/>
                <w:szCs w:val="28"/>
                <w:lang w:val="nl-NL"/>
              </w:rPr>
              <w:t>- GV nhận xét chung, tuyên dương. (Có thể khen, thưở</w:t>
            </w:r>
            <w:r>
              <w:rPr>
                <w:sz w:val="28"/>
                <w:szCs w:val="28"/>
                <w:lang w:val="nl-NL"/>
              </w:rPr>
              <w:t>ng,...tuỳ vào kết quả trong tuần)</w:t>
            </w:r>
          </w:p>
          <w:p w:rsidR="005A02FB" w:rsidRDefault="007F0FED">
            <w:pPr>
              <w:spacing w:line="288" w:lineRule="auto"/>
              <w:jc w:val="both"/>
              <w:rPr>
                <w:b/>
                <w:sz w:val="28"/>
                <w:szCs w:val="28"/>
                <w:lang w:val="nl-NL"/>
              </w:rPr>
            </w:pPr>
            <w:r>
              <w:rPr>
                <w:b/>
                <w:sz w:val="28"/>
                <w:szCs w:val="28"/>
                <w:lang w:val="nl-NL"/>
              </w:rPr>
              <w:t>* Hoạt động 2: Kế hoạch tuần tới. (Làm việc nhóm 4)</w:t>
            </w:r>
          </w:p>
          <w:p w:rsidR="005A02FB" w:rsidRDefault="007F0FED">
            <w:pPr>
              <w:spacing w:line="288" w:lineRule="auto"/>
              <w:jc w:val="both"/>
              <w:rPr>
                <w:sz w:val="28"/>
                <w:szCs w:val="28"/>
                <w:lang w:val="nl-NL"/>
              </w:rPr>
            </w:pPr>
            <w:r>
              <w:rPr>
                <w:sz w:val="28"/>
                <w:szCs w:val="28"/>
                <w:lang w:val="nl-NL"/>
              </w:rPr>
              <w:t xml:space="preserve"> </w:t>
            </w:r>
            <w:r>
              <w:rPr>
                <w:b/>
                <w:sz w:val="28"/>
                <w:szCs w:val="28"/>
                <w:lang w:val="nl-NL"/>
              </w:rPr>
              <w:t xml:space="preserve">- </w:t>
            </w:r>
            <w:r>
              <w:rPr>
                <w:sz w:val="28"/>
                <w:szCs w:val="28"/>
                <w:lang w:val="nl-NL"/>
              </w:rPr>
              <w:t>GV yêu cầu lớp Trưởng (hoặc lớp phó học tập) triển khai kế hoạch hoạt động tuần tới. Yêu cầu các nhóm thảo luận, nhận xét, bổ sung các nội dung trong kế hoạch.</w:t>
            </w:r>
          </w:p>
          <w:p w:rsidR="005A02FB" w:rsidRDefault="007F0FED">
            <w:pPr>
              <w:spacing w:line="288" w:lineRule="auto"/>
              <w:jc w:val="both"/>
              <w:rPr>
                <w:sz w:val="28"/>
                <w:szCs w:val="28"/>
                <w:lang w:val="nl-NL"/>
              </w:rPr>
            </w:pPr>
            <w:r>
              <w:rPr>
                <w:sz w:val="28"/>
                <w:szCs w:val="28"/>
                <w:lang w:val="nl-NL"/>
              </w:rPr>
              <w:t xml:space="preserve">+ Thực </w:t>
            </w:r>
            <w:r>
              <w:rPr>
                <w:sz w:val="28"/>
                <w:szCs w:val="28"/>
                <w:lang w:val="nl-NL"/>
              </w:rPr>
              <w:t>hiện nền nếp trong tuần.</w:t>
            </w:r>
          </w:p>
          <w:p w:rsidR="005A02FB" w:rsidRDefault="007F0FED">
            <w:pPr>
              <w:spacing w:line="288" w:lineRule="auto"/>
              <w:jc w:val="both"/>
              <w:rPr>
                <w:sz w:val="28"/>
                <w:szCs w:val="28"/>
                <w:lang w:val="nl-NL"/>
              </w:rPr>
            </w:pPr>
            <w:r>
              <w:rPr>
                <w:sz w:val="28"/>
                <w:szCs w:val="28"/>
                <w:lang w:val="nl-NL"/>
              </w:rPr>
              <w:t>+ Thi đua học tập tốt.</w:t>
            </w:r>
          </w:p>
          <w:p w:rsidR="005A02FB" w:rsidRDefault="007F0FED">
            <w:pPr>
              <w:spacing w:line="288" w:lineRule="auto"/>
              <w:jc w:val="both"/>
              <w:rPr>
                <w:sz w:val="28"/>
                <w:szCs w:val="28"/>
                <w:lang w:val="nl-NL"/>
              </w:rPr>
            </w:pPr>
            <w:r>
              <w:rPr>
                <w:sz w:val="28"/>
                <w:szCs w:val="28"/>
                <w:lang w:val="nl-NL"/>
              </w:rPr>
              <w:t>+ Thực hiện các hoạt động các phong trào.</w:t>
            </w:r>
          </w:p>
          <w:p w:rsidR="005A02FB" w:rsidRDefault="007F0FED">
            <w:pPr>
              <w:spacing w:line="288" w:lineRule="auto"/>
              <w:jc w:val="both"/>
              <w:rPr>
                <w:sz w:val="28"/>
                <w:szCs w:val="28"/>
                <w:lang w:val="nl-NL"/>
              </w:rPr>
            </w:pPr>
            <w:r>
              <w:rPr>
                <w:sz w:val="28"/>
                <w:szCs w:val="28"/>
                <w:lang w:val="nl-NL"/>
              </w:rPr>
              <w:t>- GV mời các nhóm nhận xét, bổ sung.</w:t>
            </w:r>
          </w:p>
          <w:p w:rsidR="005A02FB" w:rsidRDefault="005A02FB">
            <w:pPr>
              <w:spacing w:line="288" w:lineRule="auto"/>
              <w:jc w:val="both"/>
              <w:rPr>
                <w:sz w:val="28"/>
                <w:szCs w:val="28"/>
                <w:lang w:val="nl-NL"/>
              </w:rPr>
            </w:pPr>
          </w:p>
          <w:p w:rsidR="005A02FB" w:rsidRDefault="007F0FED">
            <w:pPr>
              <w:spacing w:line="288" w:lineRule="auto"/>
              <w:jc w:val="both"/>
              <w:rPr>
                <w:i/>
                <w:sz w:val="28"/>
                <w:szCs w:val="28"/>
                <w:lang w:val="nl-NL"/>
              </w:rPr>
            </w:pPr>
            <w:r>
              <w:rPr>
                <w:sz w:val="28"/>
                <w:szCs w:val="28"/>
                <w:lang w:val="nl-NL"/>
              </w:rPr>
              <w:t xml:space="preserve">- GV nhận xét chung, thống nhất, và biểu quyết </w:t>
            </w:r>
            <w:r>
              <w:rPr>
                <w:sz w:val="28"/>
                <w:szCs w:val="28"/>
                <w:lang w:val="nl-NL"/>
              </w:rPr>
              <w:lastRenderedPageBreak/>
              <w:t>hành động.</w:t>
            </w:r>
          </w:p>
        </w:tc>
        <w:tc>
          <w:tcPr>
            <w:tcW w:w="3876" w:type="dxa"/>
            <w:tcBorders>
              <w:top w:val="dashed" w:sz="4" w:space="0" w:color="auto"/>
              <w:bottom w:val="dashed" w:sz="4" w:space="0" w:color="auto"/>
            </w:tcBorders>
          </w:tcPr>
          <w:p w:rsidR="005A02FB" w:rsidRDefault="005A02FB">
            <w:pPr>
              <w:spacing w:line="288" w:lineRule="auto"/>
              <w:jc w:val="both"/>
              <w:rPr>
                <w:sz w:val="28"/>
                <w:szCs w:val="28"/>
                <w:lang w:val="nl-NL"/>
              </w:rPr>
            </w:pPr>
          </w:p>
          <w:p w:rsidR="005A02FB" w:rsidRDefault="005A02FB">
            <w:pPr>
              <w:spacing w:line="288" w:lineRule="auto"/>
              <w:jc w:val="both"/>
              <w:rPr>
                <w:sz w:val="28"/>
                <w:szCs w:val="28"/>
                <w:lang w:val="nl-NL"/>
              </w:rPr>
            </w:pPr>
          </w:p>
          <w:p w:rsidR="005A02FB" w:rsidRDefault="007F0FED">
            <w:pPr>
              <w:spacing w:line="288" w:lineRule="auto"/>
              <w:jc w:val="both"/>
              <w:rPr>
                <w:sz w:val="28"/>
                <w:szCs w:val="28"/>
                <w:lang w:val="nl-NL"/>
              </w:rPr>
            </w:pPr>
            <w:r>
              <w:rPr>
                <w:sz w:val="28"/>
                <w:szCs w:val="28"/>
                <w:lang w:val="nl-NL"/>
              </w:rPr>
              <w:t xml:space="preserve">- Lớp Trưởng (hoặc lớp phó học tập) đánh giá kết quả hoạt động cuối </w:t>
            </w:r>
            <w:r>
              <w:rPr>
                <w:sz w:val="28"/>
                <w:szCs w:val="28"/>
                <w:lang w:val="nl-NL"/>
              </w:rPr>
              <w:t>tuần.</w:t>
            </w:r>
          </w:p>
          <w:p w:rsidR="005A02FB" w:rsidRDefault="007F0FED">
            <w:pPr>
              <w:spacing w:line="288" w:lineRule="auto"/>
              <w:jc w:val="both"/>
              <w:rPr>
                <w:sz w:val="28"/>
                <w:szCs w:val="28"/>
                <w:lang w:val="nl-NL"/>
              </w:rPr>
            </w:pPr>
            <w:r>
              <w:rPr>
                <w:sz w:val="28"/>
                <w:szCs w:val="28"/>
                <w:lang w:val="nl-NL"/>
              </w:rPr>
              <w:t>- HS thảo luận nhóm 2: nhận xét, bổ sung các nội dung trong tuần.</w:t>
            </w:r>
          </w:p>
          <w:p w:rsidR="005A02FB" w:rsidRDefault="005A02FB">
            <w:pPr>
              <w:spacing w:line="288" w:lineRule="auto"/>
              <w:jc w:val="both"/>
              <w:rPr>
                <w:sz w:val="28"/>
                <w:szCs w:val="28"/>
                <w:lang w:val="nl-NL"/>
              </w:rPr>
            </w:pPr>
          </w:p>
          <w:p w:rsidR="005A02FB" w:rsidRDefault="007F0FED">
            <w:pPr>
              <w:spacing w:line="288" w:lineRule="auto"/>
              <w:jc w:val="both"/>
              <w:rPr>
                <w:sz w:val="28"/>
                <w:szCs w:val="28"/>
                <w:lang w:val="nl-NL"/>
              </w:rPr>
            </w:pPr>
            <w:r>
              <w:rPr>
                <w:sz w:val="28"/>
                <w:szCs w:val="28"/>
                <w:lang w:val="nl-NL"/>
              </w:rPr>
              <w:t>- Một số nhóm nhận xét, bổ sung.</w:t>
            </w:r>
          </w:p>
          <w:p w:rsidR="005A02FB" w:rsidRDefault="007F0FED">
            <w:pPr>
              <w:spacing w:line="288" w:lineRule="auto"/>
              <w:jc w:val="both"/>
              <w:rPr>
                <w:sz w:val="28"/>
                <w:szCs w:val="28"/>
                <w:lang w:val="nl-NL"/>
              </w:rPr>
            </w:pPr>
            <w:r>
              <w:rPr>
                <w:sz w:val="28"/>
                <w:szCs w:val="28"/>
                <w:lang w:val="nl-NL"/>
              </w:rPr>
              <w:t>- Lắng nghe rút kinh nghiệm.</w:t>
            </w:r>
          </w:p>
          <w:p w:rsidR="005A02FB" w:rsidRDefault="007F0FED">
            <w:pPr>
              <w:spacing w:line="288" w:lineRule="auto"/>
              <w:jc w:val="both"/>
              <w:rPr>
                <w:sz w:val="28"/>
                <w:szCs w:val="28"/>
                <w:lang w:val="nl-NL"/>
              </w:rPr>
            </w:pPr>
            <w:r>
              <w:rPr>
                <w:sz w:val="28"/>
                <w:szCs w:val="28"/>
                <w:lang w:val="nl-NL"/>
              </w:rPr>
              <w:t>- 1 HS nêu lại  nội dung.</w:t>
            </w:r>
          </w:p>
          <w:p w:rsidR="005A02FB" w:rsidRDefault="005A02FB">
            <w:pPr>
              <w:spacing w:line="288" w:lineRule="auto"/>
              <w:jc w:val="both"/>
              <w:rPr>
                <w:sz w:val="28"/>
                <w:szCs w:val="28"/>
                <w:lang w:val="nl-NL"/>
              </w:rPr>
            </w:pPr>
          </w:p>
          <w:p w:rsidR="005A02FB" w:rsidRDefault="005A02FB">
            <w:pPr>
              <w:spacing w:line="288" w:lineRule="auto"/>
              <w:jc w:val="both"/>
              <w:rPr>
                <w:sz w:val="28"/>
                <w:szCs w:val="28"/>
                <w:lang w:val="nl-NL"/>
              </w:rPr>
            </w:pPr>
          </w:p>
          <w:p w:rsidR="005A02FB" w:rsidRDefault="007F0FED">
            <w:pPr>
              <w:spacing w:line="288" w:lineRule="auto"/>
              <w:jc w:val="both"/>
              <w:rPr>
                <w:sz w:val="28"/>
                <w:szCs w:val="28"/>
                <w:lang w:val="nl-NL"/>
              </w:rPr>
            </w:pPr>
            <w:r>
              <w:rPr>
                <w:sz w:val="28"/>
                <w:szCs w:val="28"/>
                <w:lang w:val="nl-NL"/>
              </w:rPr>
              <w:t>- Lớp Trưởng (hoặc lớp phó học tập) triển khai kế hoạt động tuần tới.</w:t>
            </w:r>
          </w:p>
          <w:p w:rsidR="005A02FB" w:rsidRDefault="007F0FED">
            <w:pPr>
              <w:spacing w:line="288" w:lineRule="auto"/>
              <w:jc w:val="both"/>
              <w:rPr>
                <w:sz w:val="28"/>
                <w:szCs w:val="28"/>
                <w:lang w:val="nl-NL"/>
              </w:rPr>
            </w:pPr>
            <w:r>
              <w:rPr>
                <w:sz w:val="28"/>
                <w:szCs w:val="28"/>
                <w:lang w:val="nl-NL"/>
              </w:rPr>
              <w:t xml:space="preserve">- HS thảo luận nhóm 4: </w:t>
            </w:r>
            <w:r>
              <w:rPr>
                <w:sz w:val="28"/>
                <w:szCs w:val="28"/>
                <w:lang w:val="nl-NL"/>
              </w:rPr>
              <w:t>Xem xét các nội dung trong tuần tới, bổ sung nếu cần.</w:t>
            </w:r>
          </w:p>
          <w:p w:rsidR="005A02FB" w:rsidRDefault="005A02FB">
            <w:pPr>
              <w:spacing w:line="288" w:lineRule="auto"/>
              <w:jc w:val="both"/>
              <w:rPr>
                <w:sz w:val="28"/>
                <w:szCs w:val="28"/>
                <w:lang w:val="nl-NL"/>
              </w:rPr>
            </w:pPr>
          </w:p>
          <w:p w:rsidR="005A02FB" w:rsidRDefault="007F0FED">
            <w:pPr>
              <w:spacing w:line="288" w:lineRule="auto"/>
              <w:jc w:val="both"/>
              <w:rPr>
                <w:sz w:val="28"/>
                <w:szCs w:val="28"/>
                <w:lang w:val="nl-NL"/>
              </w:rPr>
            </w:pPr>
            <w:r>
              <w:rPr>
                <w:sz w:val="28"/>
                <w:szCs w:val="28"/>
                <w:lang w:val="nl-NL"/>
              </w:rPr>
              <w:t>- Một số nhóm nhận xét, bổ sung.</w:t>
            </w:r>
          </w:p>
          <w:p w:rsidR="005A02FB" w:rsidRDefault="007F0FED">
            <w:pPr>
              <w:spacing w:line="288" w:lineRule="auto"/>
              <w:jc w:val="both"/>
              <w:rPr>
                <w:sz w:val="28"/>
                <w:szCs w:val="28"/>
              </w:rPr>
            </w:pPr>
            <w:r>
              <w:rPr>
                <w:sz w:val="28"/>
                <w:szCs w:val="28"/>
                <w:lang w:val="nl-NL"/>
              </w:rPr>
              <w:t xml:space="preserve">- Cả lớp biểu quyết hành động </w:t>
            </w:r>
            <w:r>
              <w:rPr>
                <w:sz w:val="28"/>
                <w:szCs w:val="28"/>
                <w:lang w:val="nl-NL"/>
              </w:rPr>
              <w:lastRenderedPageBreak/>
              <w:t>bằng giơ tay.</w:t>
            </w:r>
          </w:p>
        </w:tc>
      </w:tr>
      <w:tr w:rsidR="005A02FB">
        <w:tc>
          <w:tcPr>
            <w:tcW w:w="9738" w:type="dxa"/>
            <w:gridSpan w:val="2"/>
            <w:tcBorders>
              <w:top w:val="dashed" w:sz="4" w:space="0" w:color="auto"/>
              <w:bottom w:val="dashed" w:sz="4" w:space="0" w:color="auto"/>
            </w:tcBorders>
          </w:tcPr>
          <w:p w:rsidR="005A02FB" w:rsidRDefault="007F0FED">
            <w:pPr>
              <w:spacing w:line="288" w:lineRule="auto"/>
              <w:jc w:val="both"/>
              <w:rPr>
                <w:sz w:val="28"/>
                <w:szCs w:val="28"/>
                <w:lang w:val="nl-NL"/>
              </w:rPr>
            </w:pPr>
            <w:r>
              <w:rPr>
                <w:b/>
                <w:bCs/>
                <w:iCs/>
                <w:sz w:val="28"/>
                <w:szCs w:val="28"/>
                <w:lang w:val="nl-NL"/>
              </w:rPr>
              <w:lastRenderedPageBreak/>
              <w:t xml:space="preserve">3. </w:t>
            </w:r>
            <w:r>
              <w:rPr>
                <w:b/>
                <w:bCs/>
                <w:iCs/>
                <w:sz w:val="28"/>
                <w:szCs w:val="28"/>
              </w:rPr>
              <w:t>Sinh hoạt theo chủ đề</w:t>
            </w:r>
            <w:r>
              <w:rPr>
                <w:bCs/>
                <w:i/>
                <w:iCs/>
                <w:sz w:val="28"/>
                <w:szCs w:val="28"/>
                <w:lang w:val="nl-NL"/>
              </w:rPr>
              <w:t>:</w:t>
            </w:r>
          </w:p>
        </w:tc>
      </w:tr>
      <w:tr w:rsidR="005A02FB">
        <w:tc>
          <w:tcPr>
            <w:tcW w:w="5862" w:type="dxa"/>
            <w:tcBorders>
              <w:top w:val="dashed" w:sz="4" w:space="0" w:color="auto"/>
              <w:bottom w:val="dashed" w:sz="4" w:space="0" w:color="auto"/>
            </w:tcBorders>
          </w:tcPr>
          <w:p w:rsidR="005A02FB" w:rsidRDefault="007F0FED">
            <w:pPr>
              <w:spacing w:line="288" w:lineRule="auto"/>
              <w:jc w:val="both"/>
              <w:rPr>
                <w:b/>
                <w:bCs/>
                <w:sz w:val="28"/>
                <w:szCs w:val="28"/>
              </w:rPr>
            </w:pPr>
            <w:r>
              <w:rPr>
                <w:b/>
                <w:sz w:val="28"/>
                <w:szCs w:val="28"/>
                <w:lang w:val="nl-NL"/>
              </w:rPr>
              <w:t xml:space="preserve">Hoạt động </w:t>
            </w:r>
            <w:r>
              <w:rPr>
                <w:b/>
                <w:sz w:val="28"/>
                <w:szCs w:val="28"/>
              </w:rPr>
              <w:t>3</w:t>
            </w:r>
            <w:r>
              <w:rPr>
                <w:b/>
                <w:sz w:val="28"/>
                <w:szCs w:val="28"/>
                <w:lang w:val="nl-NL"/>
              </w:rPr>
              <w:t xml:space="preserve">. </w:t>
            </w:r>
            <w:r>
              <w:rPr>
                <w:b/>
                <w:bCs/>
                <w:sz w:val="28"/>
                <w:szCs w:val="28"/>
              </w:rPr>
              <w:t>CHIA SẺ THU HOẠCH SAU TRẢI NGHIỆM (làm việc nhóm 2)</w:t>
            </w:r>
          </w:p>
          <w:p w:rsidR="005A02FB" w:rsidRDefault="007F0FED">
            <w:pPr>
              <w:spacing w:line="288" w:lineRule="auto"/>
              <w:jc w:val="both"/>
              <w:rPr>
                <w:rFonts w:eastAsia="SimSun"/>
                <w:sz w:val="28"/>
                <w:szCs w:val="28"/>
              </w:rPr>
            </w:pPr>
            <w:r>
              <w:rPr>
                <w:sz w:val="28"/>
                <w:szCs w:val="28"/>
              </w:rPr>
              <w:t xml:space="preserve">- GV yêu cầu HS chia sẻ với bạn những việc em đã làm </w:t>
            </w:r>
            <w:r>
              <w:rPr>
                <w:rFonts w:eastAsia="SimSun"/>
                <w:sz w:val="28"/>
                <w:szCs w:val="28"/>
              </w:rPr>
              <w:t>cùng ngư</w:t>
            </w:r>
            <w:r>
              <w:rPr>
                <w:rFonts w:eastAsia="SimSun"/>
                <w:sz w:val="28"/>
                <w:szCs w:val="28"/>
              </w:rPr>
              <w:t>ờ</w:t>
            </w:r>
            <w:r>
              <w:rPr>
                <w:rFonts w:eastAsia="SimSun"/>
                <w:sz w:val="28"/>
                <w:szCs w:val="28"/>
              </w:rPr>
              <w:t>i thân đ</w:t>
            </w:r>
            <w:r>
              <w:rPr>
                <w:rFonts w:eastAsia="SimSun"/>
                <w:sz w:val="28"/>
                <w:szCs w:val="28"/>
              </w:rPr>
              <w:t>ể</w:t>
            </w:r>
            <w:r>
              <w:rPr>
                <w:rFonts w:eastAsia="SimSun"/>
                <w:sz w:val="28"/>
                <w:szCs w:val="28"/>
              </w:rPr>
              <w:t xml:space="preserve"> đ</w:t>
            </w:r>
            <w:r>
              <w:rPr>
                <w:rFonts w:eastAsia="SimSun"/>
                <w:sz w:val="28"/>
                <w:szCs w:val="28"/>
              </w:rPr>
              <w:t>ả</w:t>
            </w:r>
            <w:r>
              <w:rPr>
                <w:rFonts w:eastAsia="SimSun"/>
                <w:sz w:val="28"/>
                <w:szCs w:val="28"/>
              </w:rPr>
              <w:t>m b</w:t>
            </w:r>
            <w:r>
              <w:rPr>
                <w:rFonts w:eastAsia="SimSun"/>
                <w:sz w:val="28"/>
                <w:szCs w:val="28"/>
              </w:rPr>
              <w:t>ả</w:t>
            </w:r>
            <w:r>
              <w:rPr>
                <w:rFonts w:eastAsia="SimSun"/>
                <w:sz w:val="28"/>
                <w:szCs w:val="28"/>
              </w:rPr>
              <w:t>o v</w:t>
            </w:r>
            <w:r>
              <w:rPr>
                <w:rFonts w:eastAsia="SimSun"/>
                <w:sz w:val="28"/>
                <w:szCs w:val="28"/>
              </w:rPr>
              <w:t>ệ</w:t>
            </w:r>
            <w:r>
              <w:rPr>
                <w:rFonts w:eastAsia="SimSun"/>
                <w:sz w:val="28"/>
                <w:szCs w:val="28"/>
              </w:rPr>
              <w:t xml:space="preserve"> sinh an toàn th</w:t>
            </w:r>
            <w:r>
              <w:rPr>
                <w:rFonts w:eastAsia="SimSun"/>
                <w:sz w:val="28"/>
                <w:szCs w:val="28"/>
              </w:rPr>
              <w:t>ự</w:t>
            </w:r>
            <w:r>
              <w:rPr>
                <w:rFonts w:eastAsia="SimSun"/>
                <w:sz w:val="28"/>
                <w:szCs w:val="28"/>
              </w:rPr>
              <w:t>c ph</w:t>
            </w:r>
            <w:r>
              <w:rPr>
                <w:rFonts w:eastAsia="SimSun"/>
                <w:sz w:val="28"/>
                <w:szCs w:val="28"/>
              </w:rPr>
              <w:t>ẩ</w:t>
            </w:r>
            <w:r>
              <w:rPr>
                <w:rFonts w:eastAsia="SimSun"/>
                <w:sz w:val="28"/>
                <w:szCs w:val="28"/>
              </w:rPr>
              <w:t xml:space="preserve">m </w:t>
            </w:r>
          </w:p>
          <w:p w:rsidR="005A02FB" w:rsidRDefault="007F0FED">
            <w:pPr>
              <w:spacing w:line="288" w:lineRule="auto"/>
              <w:jc w:val="both"/>
              <w:rPr>
                <w:rFonts w:eastAsia="SimSun"/>
                <w:sz w:val="28"/>
                <w:szCs w:val="28"/>
              </w:rPr>
            </w:pPr>
            <w:r>
              <w:rPr>
                <w:rFonts w:eastAsia="SimSun"/>
                <w:sz w:val="28"/>
                <w:szCs w:val="28"/>
              </w:rPr>
              <w:t>- Ghi ra A2 nh</w:t>
            </w:r>
            <w:r>
              <w:rPr>
                <w:rFonts w:eastAsia="SimSun"/>
                <w:sz w:val="28"/>
                <w:szCs w:val="28"/>
              </w:rPr>
              <w:t>ữ</w:t>
            </w:r>
            <w:r>
              <w:rPr>
                <w:rFonts w:eastAsia="SimSun"/>
                <w:sz w:val="28"/>
                <w:szCs w:val="28"/>
              </w:rPr>
              <w:t>ng vi</w:t>
            </w:r>
            <w:r>
              <w:rPr>
                <w:rFonts w:eastAsia="SimSun"/>
                <w:sz w:val="28"/>
                <w:szCs w:val="28"/>
              </w:rPr>
              <w:t>ệ</w:t>
            </w:r>
            <w:r>
              <w:rPr>
                <w:rFonts w:eastAsia="SimSun"/>
                <w:sz w:val="28"/>
                <w:szCs w:val="28"/>
              </w:rPr>
              <w:t>c đã làm đư</w:t>
            </w:r>
            <w:r>
              <w:rPr>
                <w:rFonts w:eastAsia="SimSun"/>
                <w:sz w:val="28"/>
                <w:szCs w:val="28"/>
              </w:rPr>
              <w:t>ợ</w:t>
            </w:r>
            <w:r>
              <w:rPr>
                <w:rFonts w:eastAsia="SimSun"/>
                <w:sz w:val="28"/>
                <w:szCs w:val="28"/>
              </w:rPr>
              <w:t>c</w:t>
            </w:r>
          </w:p>
          <w:p w:rsidR="005A02FB" w:rsidRDefault="007F0FED">
            <w:pPr>
              <w:spacing w:line="288" w:lineRule="auto"/>
              <w:jc w:val="both"/>
              <w:rPr>
                <w:rFonts w:eastAsia="SimSun"/>
                <w:sz w:val="28"/>
                <w:szCs w:val="28"/>
              </w:rPr>
            </w:pPr>
            <w:r>
              <w:rPr>
                <w:rFonts w:eastAsia="SimSun"/>
                <w:sz w:val="28"/>
                <w:szCs w:val="28"/>
              </w:rPr>
              <w:t>G</w:t>
            </w:r>
            <w:r>
              <w:rPr>
                <w:rFonts w:eastAsia="SimSun"/>
                <w:sz w:val="28"/>
                <w:szCs w:val="28"/>
              </w:rPr>
              <w:t>ợ</w:t>
            </w:r>
            <w:r>
              <w:rPr>
                <w:rFonts w:eastAsia="SimSun"/>
                <w:sz w:val="28"/>
                <w:szCs w:val="28"/>
              </w:rPr>
              <w:t>i ý.</w:t>
            </w:r>
          </w:p>
          <w:p w:rsidR="005A02FB" w:rsidRDefault="007F0FED">
            <w:pPr>
              <w:spacing w:line="288" w:lineRule="auto"/>
              <w:jc w:val="both"/>
              <w:rPr>
                <w:rFonts w:eastAsia="SimSun"/>
                <w:sz w:val="28"/>
                <w:szCs w:val="28"/>
              </w:rPr>
            </w:pPr>
            <w:r>
              <w:rPr>
                <w:rFonts w:eastAsia="SimSun"/>
                <w:sz w:val="28"/>
                <w:szCs w:val="28"/>
              </w:rPr>
              <w:t>+  Em và ngư</w:t>
            </w:r>
            <w:r>
              <w:rPr>
                <w:rFonts w:eastAsia="SimSun"/>
                <w:sz w:val="28"/>
                <w:szCs w:val="28"/>
              </w:rPr>
              <w:t>ờ</w:t>
            </w:r>
            <w:r>
              <w:rPr>
                <w:rFonts w:eastAsia="SimSun"/>
                <w:sz w:val="28"/>
                <w:szCs w:val="28"/>
              </w:rPr>
              <w:t>i thân đã ki</w:t>
            </w:r>
            <w:r>
              <w:rPr>
                <w:rFonts w:eastAsia="SimSun"/>
                <w:sz w:val="28"/>
                <w:szCs w:val="28"/>
              </w:rPr>
              <w:t>ể</w:t>
            </w:r>
            <w:r>
              <w:rPr>
                <w:rFonts w:eastAsia="SimSun"/>
                <w:sz w:val="28"/>
                <w:szCs w:val="28"/>
              </w:rPr>
              <w:t>m tra nh</w:t>
            </w:r>
            <w:r>
              <w:rPr>
                <w:rFonts w:eastAsia="SimSun"/>
                <w:sz w:val="28"/>
                <w:szCs w:val="28"/>
              </w:rPr>
              <w:t>ữ</w:t>
            </w:r>
            <w:r>
              <w:rPr>
                <w:rFonts w:eastAsia="SimSun"/>
                <w:sz w:val="28"/>
                <w:szCs w:val="28"/>
              </w:rPr>
              <w:t>ng gì trong b</w:t>
            </w:r>
            <w:r>
              <w:rPr>
                <w:rFonts w:eastAsia="SimSun"/>
                <w:sz w:val="28"/>
                <w:szCs w:val="28"/>
              </w:rPr>
              <w:t>ế</w:t>
            </w:r>
            <w:r>
              <w:rPr>
                <w:rFonts w:eastAsia="SimSun"/>
                <w:sz w:val="28"/>
                <w:szCs w:val="28"/>
              </w:rPr>
              <w:t xml:space="preserve">p </w:t>
            </w:r>
          </w:p>
          <w:p w:rsidR="005A02FB" w:rsidRDefault="007F0FED">
            <w:pPr>
              <w:spacing w:line="288" w:lineRule="auto"/>
              <w:jc w:val="both"/>
              <w:rPr>
                <w:rFonts w:eastAsia="SimSun"/>
                <w:sz w:val="28"/>
                <w:szCs w:val="28"/>
              </w:rPr>
            </w:pPr>
            <w:r>
              <w:rPr>
                <w:rFonts w:eastAsia="SimSun"/>
                <w:sz w:val="28"/>
                <w:szCs w:val="28"/>
              </w:rPr>
              <w:t>+ Đã s</w:t>
            </w:r>
            <w:r>
              <w:rPr>
                <w:rFonts w:eastAsia="SimSun"/>
                <w:sz w:val="28"/>
                <w:szCs w:val="28"/>
              </w:rPr>
              <w:t>ắ</w:t>
            </w:r>
            <w:r>
              <w:rPr>
                <w:rFonts w:eastAsia="SimSun"/>
                <w:sz w:val="28"/>
                <w:szCs w:val="28"/>
              </w:rPr>
              <w:t>p x</w:t>
            </w:r>
            <w:r>
              <w:rPr>
                <w:rFonts w:eastAsia="SimSun"/>
                <w:sz w:val="28"/>
                <w:szCs w:val="28"/>
              </w:rPr>
              <w:t>ế</w:t>
            </w:r>
            <w:r>
              <w:rPr>
                <w:rFonts w:eastAsia="SimSun"/>
                <w:sz w:val="28"/>
                <w:szCs w:val="28"/>
              </w:rPr>
              <w:t>p l</w:t>
            </w:r>
            <w:r>
              <w:rPr>
                <w:rFonts w:eastAsia="SimSun"/>
                <w:sz w:val="28"/>
                <w:szCs w:val="28"/>
              </w:rPr>
              <w:t>ạ</w:t>
            </w:r>
            <w:r>
              <w:rPr>
                <w:rFonts w:eastAsia="SimSun"/>
                <w:sz w:val="28"/>
                <w:szCs w:val="28"/>
              </w:rPr>
              <w:t>i các v</w:t>
            </w:r>
            <w:r>
              <w:rPr>
                <w:rFonts w:eastAsia="SimSun"/>
                <w:sz w:val="28"/>
                <w:szCs w:val="28"/>
              </w:rPr>
              <w:t>ậ</w:t>
            </w:r>
            <w:r>
              <w:rPr>
                <w:rFonts w:eastAsia="SimSun"/>
                <w:sz w:val="28"/>
                <w:szCs w:val="28"/>
              </w:rPr>
              <w:t>t d</w:t>
            </w:r>
            <w:r>
              <w:rPr>
                <w:rFonts w:eastAsia="SimSun"/>
                <w:sz w:val="28"/>
                <w:szCs w:val="28"/>
              </w:rPr>
              <w:t>ụ</w:t>
            </w:r>
            <w:r>
              <w:rPr>
                <w:rFonts w:eastAsia="SimSun"/>
                <w:sz w:val="28"/>
                <w:szCs w:val="28"/>
              </w:rPr>
              <w:t xml:space="preserve">ng nào? </w:t>
            </w:r>
          </w:p>
          <w:p w:rsidR="005A02FB" w:rsidRDefault="007F0FED">
            <w:pPr>
              <w:spacing w:line="288" w:lineRule="auto"/>
              <w:jc w:val="both"/>
              <w:rPr>
                <w:rFonts w:eastAsia="SimSun"/>
                <w:sz w:val="28"/>
                <w:szCs w:val="28"/>
              </w:rPr>
            </w:pPr>
            <w:r>
              <w:rPr>
                <w:rFonts w:eastAsia="SimSun"/>
                <w:sz w:val="28"/>
                <w:szCs w:val="28"/>
              </w:rPr>
              <w:t>+Có ki</w:t>
            </w:r>
            <w:r>
              <w:rPr>
                <w:rFonts w:eastAsia="SimSun"/>
                <w:sz w:val="28"/>
                <w:szCs w:val="28"/>
              </w:rPr>
              <w:t>ể</w:t>
            </w:r>
            <w:r>
              <w:rPr>
                <w:rFonts w:eastAsia="SimSun"/>
                <w:sz w:val="28"/>
                <w:szCs w:val="28"/>
              </w:rPr>
              <w:t>m tra th</w:t>
            </w:r>
            <w:r>
              <w:rPr>
                <w:rFonts w:eastAsia="SimSun"/>
                <w:sz w:val="28"/>
                <w:szCs w:val="28"/>
              </w:rPr>
              <w:t>ứ</w:t>
            </w:r>
            <w:r>
              <w:rPr>
                <w:rFonts w:eastAsia="SimSun"/>
                <w:sz w:val="28"/>
                <w:szCs w:val="28"/>
              </w:rPr>
              <w:t>c ă</w:t>
            </w:r>
            <w:r>
              <w:rPr>
                <w:rFonts w:eastAsia="SimSun"/>
                <w:sz w:val="28"/>
                <w:szCs w:val="28"/>
              </w:rPr>
              <w:t>n s</w:t>
            </w:r>
            <w:r>
              <w:rPr>
                <w:rFonts w:eastAsia="SimSun"/>
                <w:sz w:val="28"/>
                <w:szCs w:val="28"/>
              </w:rPr>
              <w:t>ố</w:t>
            </w:r>
            <w:r>
              <w:rPr>
                <w:rFonts w:eastAsia="SimSun"/>
                <w:sz w:val="28"/>
                <w:szCs w:val="28"/>
              </w:rPr>
              <w:t>ng, th</w:t>
            </w:r>
            <w:r>
              <w:rPr>
                <w:rFonts w:eastAsia="SimSun"/>
                <w:sz w:val="28"/>
                <w:szCs w:val="28"/>
              </w:rPr>
              <w:t>ứ</w:t>
            </w:r>
            <w:r>
              <w:rPr>
                <w:rFonts w:eastAsia="SimSun"/>
                <w:sz w:val="28"/>
                <w:szCs w:val="28"/>
              </w:rPr>
              <w:t xml:space="preserve">c ăn chín không? </w:t>
            </w:r>
          </w:p>
          <w:p w:rsidR="005A02FB" w:rsidRDefault="007F0FED">
            <w:pPr>
              <w:spacing w:line="288" w:lineRule="auto"/>
              <w:jc w:val="both"/>
              <w:rPr>
                <w:rFonts w:eastAsia="SimSun"/>
                <w:sz w:val="28"/>
                <w:szCs w:val="28"/>
              </w:rPr>
            </w:pPr>
            <w:r>
              <w:rPr>
                <w:rFonts w:eastAsia="SimSun"/>
                <w:sz w:val="28"/>
                <w:szCs w:val="28"/>
              </w:rPr>
              <w:t>+ Có lau d</w:t>
            </w:r>
            <w:r>
              <w:rPr>
                <w:rFonts w:eastAsia="SimSun"/>
                <w:sz w:val="28"/>
                <w:szCs w:val="28"/>
              </w:rPr>
              <w:t>ọ</w:t>
            </w:r>
            <w:r>
              <w:rPr>
                <w:rFonts w:eastAsia="SimSun"/>
                <w:sz w:val="28"/>
                <w:szCs w:val="28"/>
              </w:rPr>
              <w:t>n t</w:t>
            </w:r>
            <w:r>
              <w:rPr>
                <w:rFonts w:eastAsia="SimSun"/>
                <w:sz w:val="28"/>
                <w:szCs w:val="28"/>
              </w:rPr>
              <w:t>ủ</w:t>
            </w:r>
            <w:r>
              <w:rPr>
                <w:rFonts w:eastAsia="SimSun"/>
                <w:sz w:val="28"/>
                <w:szCs w:val="28"/>
              </w:rPr>
              <w:t xml:space="preserve"> l</w:t>
            </w:r>
            <w:r>
              <w:rPr>
                <w:rFonts w:eastAsia="SimSun"/>
                <w:sz w:val="28"/>
                <w:szCs w:val="28"/>
              </w:rPr>
              <w:t>ạ</w:t>
            </w:r>
            <w:r>
              <w:rPr>
                <w:rFonts w:eastAsia="SimSun"/>
                <w:sz w:val="28"/>
                <w:szCs w:val="28"/>
              </w:rPr>
              <w:t xml:space="preserve">nh không? </w:t>
            </w:r>
          </w:p>
          <w:p w:rsidR="005A02FB" w:rsidRDefault="007F0FED">
            <w:pPr>
              <w:spacing w:line="288" w:lineRule="auto"/>
              <w:jc w:val="both"/>
              <w:rPr>
                <w:rFonts w:eastAsia="SimSun"/>
                <w:sz w:val="28"/>
                <w:szCs w:val="28"/>
              </w:rPr>
            </w:pPr>
            <w:r>
              <w:rPr>
                <w:rFonts w:eastAsia="SimSun"/>
                <w:sz w:val="28"/>
                <w:szCs w:val="28"/>
              </w:rPr>
              <w:t>+ Có phát hi</w:t>
            </w:r>
            <w:r>
              <w:rPr>
                <w:rFonts w:eastAsia="SimSun"/>
                <w:sz w:val="28"/>
                <w:szCs w:val="28"/>
              </w:rPr>
              <w:t>ệ</w:t>
            </w:r>
            <w:r>
              <w:rPr>
                <w:rFonts w:eastAsia="SimSun"/>
                <w:sz w:val="28"/>
                <w:szCs w:val="28"/>
              </w:rPr>
              <w:t>n ra nhi</w:t>
            </w:r>
            <w:r>
              <w:rPr>
                <w:rFonts w:eastAsia="SimSun"/>
                <w:sz w:val="28"/>
                <w:szCs w:val="28"/>
              </w:rPr>
              <w:t>ề</w:t>
            </w:r>
            <w:r>
              <w:rPr>
                <w:rFonts w:eastAsia="SimSun"/>
                <w:sz w:val="28"/>
                <w:szCs w:val="28"/>
              </w:rPr>
              <w:t>u th</w:t>
            </w:r>
            <w:r>
              <w:rPr>
                <w:rFonts w:eastAsia="SimSun"/>
                <w:sz w:val="28"/>
                <w:szCs w:val="28"/>
              </w:rPr>
              <w:t>ử</w:t>
            </w:r>
            <w:r>
              <w:rPr>
                <w:rFonts w:eastAsia="SimSun"/>
                <w:sz w:val="28"/>
                <w:szCs w:val="28"/>
              </w:rPr>
              <w:t xml:space="preserve"> có nguy cơ m</w:t>
            </w:r>
            <w:r>
              <w:rPr>
                <w:rFonts w:eastAsia="SimSun"/>
                <w:sz w:val="28"/>
                <w:szCs w:val="28"/>
              </w:rPr>
              <w:t>ấ</w:t>
            </w:r>
            <w:r>
              <w:rPr>
                <w:rFonts w:eastAsia="SimSun"/>
                <w:sz w:val="28"/>
                <w:szCs w:val="28"/>
              </w:rPr>
              <w:t>t an toàn v</w:t>
            </w:r>
            <w:r>
              <w:rPr>
                <w:rFonts w:eastAsia="SimSun"/>
                <w:sz w:val="28"/>
                <w:szCs w:val="28"/>
              </w:rPr>
              <w:t>ệ</w:t>
            </w:r>
            <w:r>
              <w:rPr>
                <w:rFonts w:eastAsia="SimSun"/>
                <w:sz w:val="28"/>
                <w:szCs w:val="28"/>
              </w:rPr>
              <w:t xml:space="preserve"> sinh th</w:t>
            </w:r>
            <w:r>
              <w:rPr>
                <w:rFonts w:eastAsia="SimSun"/>
                <w:sz w:val="28"/>
                <w:szCs w:val="28"/>
              </w:rPr>
              <w:t>ự</w:t>
            </w:r>
            <w:r>
              <w:rPr>
                <w:rFonts w:eastAsia="SimSun"/>
                <w:sz w:val="28"/>
                <w:szCs w:val="28"/>
              </w:rPr>
              <w:t>c ph</w:t>
            </w:r>
            <w:r>
              <w:rPr>
                <w:rFonts w:eastAsia="SimSun"/>
                <w:sz w:val="28"/>
                <w:szCs w:val="28"/>
              </w:rPr>
              <w:t>ẩ</w:t>
            </w:r>
            <w:r>
              <w:rPr>
                <w:rFonts w:eastAsia="SimSun"/>
                <w:sz w:val="28"/>
                <w:szCs w:val="28"/>
              </w:rPr>
              <w:t>m không? (VD Th</w:t>
            </w:r>
            <w:r>
              <w:rPr>
                <w:rFonts w:eastAsia="SimSun"/>
                <w:sz w:val="28"/>
                <w:szCs w:val="28"/>
              </w:rPr>
              <w:t>ứ</w:t>
            </w:r>
            <w:r>
              <w:rPr>
                <w:rFonts w:eastAsia="SimSun"/>
                <w:sz w:val="28"/>
                <w:szCs w:val="28"/>
              </w:rPr>
              <w:t>c ăn quá h</w:t>
            </w:r>
            <w:r>
              <w:rPr>
                <w:rFonts w:eastAsia="SimSun"/>
                <w:sz w:val="28"/>
                <w:szCs w:val="28"/>
              </w:rPr>
              <w:t>ạ</w:t>
            </w:r>
            <w:r>
              <w:rPr>
                <w:rFonts w:eastAsia="SimSun"/>
                <w:sz w:val="28"/>
                <w:szCs w:val="28"/>
              </w:rPr>
              <w:t>n s</w:t>
            </w:r>
            <w:r>
              <w:rPr>
                <w:rFonts w:eastAsia="SimSun"/>
                <w:sz w:val="28"/>
                <w:szCs w:val="28"/>
              </w:rPr>
              <w:t>ử</w:t>
            </w:r>
            <w:r>
              <w:rPr>
                <w:rFonts w:eastAsia="SimSun"/>
                <w:sz w:val="28"/>
                <w:szCs w:val="28"/>
              </w:rPr>
              <w:t xml:space="preserve"> d</w:t>
            </w:r>
            <w:r>
              <w:rPr>
                <w:rFonts w:eastAsia="SimSun"/>
                <w:sz w:val="28"/>
                <w:szCs w:val="28"/>
              </w:rPr>
              <w:t>ụ</w:t>
            </w:r>
            <w:r>
              <w:rPr>
                <w:rFonts w:eastAsia="SimSun"/>
                <w:sz w:val="28"/>
                <w:szCs w:val="28"/>
              </w:rPr>
              <w:t>ng ph</w:t>
            </w:r>
            <w:r>
              <w:rPr>
                <w:rFonts w:eastAsia="SimSun"/>
                <w:sz w:val="28"/>
                <w:szCs w:val="28"/>
              </w:rPr>
              <w:t>ả</w:t>
            </w:r>
            <w:r>
              <w:rPr>
                <w:rFonts w:eastAsia="SimSun"/>
                <w:sz w:val="28"/>
                <w:szCs w:val="28"/>
              </w:rPr>
              <w:t>i b</w:t>
            </w:r>
            <w:r>
              <w:rPr>
                <w:rFonts w:eastAsia="SimSun"/>
                <w:sz w:val="28"/>
                <w:szCs w:val="28"/>
              </w:rPr>
              <w:t>ỏ</w:t>
            </w:r>
            <w:r>
              <w:rPr>
                <w:rFonts w:eastAsia="SimSun"/>
                <w:sz w:val="28"/>
                <w:szCs w:val="28"/>
              </w:rPr>
              <w:t xml:space="preserve"> đi, th</w:t>
            </w:r>
            <w:r>
              <w:rPr>
                <w:rFonts w:eastAsia="SimSun"/>
                <w:sz w:val="28"/>
                <w:szCs w:val="28"/>
              </w:rPr>
              <w:t>ứ</w:t>
            </w:r>
            <w:r>
              <w:rPr>
                <w:rFonts w:eastAsia="SimSun"/>
                <w:sz w:val="28"/>
                <w:szCs w:val="28"/>
              </w:rPr>
              <w:t>c ăn quên không đáy, b</w:t>
            </w:r>
            <w:r>
              <w:rPr>
                <w:rFonts w:eastAsia="SimSun"/>
                <w:sz w:val="28"/>
                <w:szCs w:val="28"/>
              </w:rPr>
              <w:t>ị</w:t>
            </w:r>
            <w:r>
              <w:rPr>
                <w:rFonts w:eastAsia="SimSun"/>
                <w:sz w:val="28"/>
                <w:szCs w:val="28"/>
              </w:rPr>
              <w:t xml:space="preserve"> m</w:t>
            </w:r>
            <w:r>
              <w:rPr>
                <w:rFonts w:eastAsia="SimSun"/>
                <w:sz w:val="28"/>
                <w:szCs w:val="28"/>
              </w:rPr>
              <w:t>ố</w:t>
            </w:r>
            <w:r>
              <w:rPr>
                <w:rFonts w:eastAsia="SimSun"/>
                <w:sz w:val="28"/>
                <w:szCs w:val="28"/>
              </w:rPr>
              <w:t xml:space="preserve">c, thiu,..) </w:t>
            </w:r>
          </w:p>
          <w:p w:rsidR="005A02FB" w:rsidRDefault="007F0FED">
            <w:pPr>
              <w:spacing w:line="288" w:lineRule="auto"/>
              <w:jc w:val="both"/>
              <w:rPr>
                <w:sz w:val="28"/>
                <w:szCs w:val="28"/>
                <w:lang w:val="nl-NL"/>
              </w:rPr>
            </w:pPr>
            <w:r>
              <w:rPr>
                <w:sz w:val="28"/>
                <w:szCs w:val="28"/>
              </w:rPr>
              <w:t xml:space="preserve">- </w:t>
            </w:r>
            <w:r>
              <w:rPr>
                <w:sz w:val="28"/>
                <w:szCs w:val="28"/>
                <w:lang w:val="nl-NL"/>
              </w:rPr>
              <w:t>GV mời các nhóm khác nhận xét.</w:t>
            </w:r>
          </w:p>
          <w:p w:rsidR="005A02FB" w:rsidRDefault="007F0FED">
            <w:pPr>
              <w:spacing w:line="288" w:lineRule="auto"/>
              <w:jc w:val="both"/>
              <w:rPr>
                <w:sz w:val="28"/>
                <w:szCs w:val="28"/>
                <w:lang w:val="nl-NL"/>
              </w:rPr>
            </w:pPr>
            <w:r>
              <w:rPr>
                <w:sz w:val="28"/>
                <w:szCs w:val="28"/>
                <w:lang w:val="nl-NL"/>
              </w:rPr>
              <w:t>- GV nh</w:t>
            </w:r>
            <w:r>
              <w:rPr>
                <w:sz w:val="28"/>
                <w:szCs w:val="28"/>
                <w:lang w:val="nl-NL"/>
              </w:rPr>
              <w:t>ận xét chung, tuyên dương.</w:t>
            </w:r>
          </w:p>
          <w:p w:rsidR="005A02FB" w:rsidRDefault="007F0FED">
            <w:pPr>
              <w:spacing w:line="288" w:lineRule="auto"/>
              <w:jc w:val="both"/>
              <w:rPr>
                <w:sz w:val="28"/>
                <w:szCs w:val="28"/>
              </w:rPr>
            </w:pPr>
            <w:r>
              <w:rPr>
                <w:rFonts w:eastAsia="SimSun"/>
                <w:sz w:val="28"/>
                <w:szCs w:val="28"/>
              </w:rPr>
              <w:t>K</w:t>
            </w:r>
            <w:r>
              <w:rPr>
                <w:rFonts w:eastAsia="SimSun"/>
                <w:sz w:val="28"/>
                <w:szCs w:val="28"/>
              </w:rPr>
              <w:t>ế</w:t>
            </w:r>
            <w:r>
              <w:rPr>
                <w:rFonts w:eastAsia="SimSun"/>
                <w:sz w:val="28"/>
                <w:szCs w:val="28"/>
              </w:rPr>
              <w:t>t lu</w:t>
            </w:r>
            <w:r>
              <w:rPr>
                <w:rFonts w:eastAsia="SimSun"/>
                <w:sz w:val="28"/>
                <w:szCs w:val="28"/>
              </w:rPr>
              <w:t>ậ</w:t>
            </w:r>
            <w:r>
              <w:rPr>
                <w:rFonts w:eastAsia="SimSun"/>
                <w:sz w:val="28"/>
                <w:szCs w:val="28"/>
              </w:rPr>
              <w:t>n: GV M</w:t>
            </w:r>
            <w:r>
              <w:rPr>
                <w:rFonts w:eastAsia="SimSun"/>
                <w:sz w:val="28"/>
                <w:szCs w:val="28"/>
              </w:rPr>
              <w:t>ờ</w:t>
            </w:r>
            <w:r>
              <w:rPr>
                <w:rFonts w:eastAsia="SimSun"/>
                <w:sz w:val="28"/>
                <w:szCs w:val="28"/>
              </w:rPr>
              <w:t>i m</w:t>
            </w:r>
            <w:r>
              <w:rPr>
                <w:rFonts w:eastAsia="SimSun"/>
                <w:sz w:val="28"/>
                <w:szCs w:val="28"/>
              </w:rPr>
              <w:t>ộ</w:t>
            </w:r>
            <w:r>
              <w:rPr>
                <w:rFonts w:eastAsia="SimSun"/>
                <w:sz w:val="28"/>
                <w:szCs w:val="28"/>
              </w:rPr>
              <w:t>t vài HS chia s</w:t>
            </w:r>
            <w:r>
              <w:rPr>
                <w:rFonts w:eastAsia="SimSun"/>
                <w:sz w:val="28"/>
                <w:szCs w:val="28"/>
              </w:rPr>
              <w:t>ẻ</w:t>
            </w:r>
            <w:r>
              <w:rPr>
                <w:rFonts w:eastAsia="SimSun"/>
                <w:sz w:val="28"/>
                <w:szCs w:val="28"/>
              </w:rPr>
              <w:t xml:space="preserve"> c</w:t>
            </w:r>
            <w:r>
              <w:rPr>
                <w:rFonts w:eastAsia="SimSun"/>
                <w:sz w:val="28"/>
                <w:szCs w:val="28"/>
              </w:rPr>
              <w:t>ả</w:t>
            </w:r>
            <w:r>
              <w:rPr>
                <w:rFonts w:eastAsia="SimSun"/>
                <w:sz w:val="28"/>
                <w:szCs w:val="28"/>
              </w:rPr>
              <w:t>m xúc khi cùng ngư</w:t>
            </w:r>
            <w:r>
              <w:rPr>
                <w:rFonts w:eastAsia="SimSun"/>
                <w:sz w:val="28"/>
                <w:szCs w:val="28"/>
              </w:rPr>
              <w:t>ờ</w:t>
            </w:r>
            <w:r>
              <w:rPr>
                <w:rFonts w:eastAsia="SimSun"/>
                <w:sz w:val="28"/>
                <w:szCs w:val="28"/>
              </w:rPr>
              <w:t>i thân ki</w:t>
            </w:r>
            <w:r>
              <w:rPr>
                <w:rFonts w:eastAsia="SimSun"/>
                <w:sz w:val="28"/>
                <w:szCs w:val="28"/>
              </w:rPr>
              <w:t>ể</w:t>
            </w:r>
            <w:r>
              <w:rPr>
                <w:rFonts w:eastAsia="SimSun"/>
                <w:sz w:val="28"/>
                <w:szCs w:val="28"/>
              </w:rPr>
              <w:t>m tra, s</w:t>
            </w:r>
            <w:r>
              <w:rPr>
                <w:rFonts w:eastAsia="SimSun"/>
                <w:sz w:val="28"/>
                <w:szCs w:val="28"/>
              </w:rPr>
              <w:t>ắ</w:t>
            </w:r>
            <w:r>
              <w:rPr>
                <w:rFonts w:eastAsia="SimSun"/>
                <w:sz w:val="28"/>
                <w:szCs w:val="28"/>
              </w:rPr>
              <w:t>p x</w:t>
            </w:r>
            <w:r>
              <w:rPr>
                <w:rFonts w:eastAsia="SimSun"/>
                <w:sz w:val="28"/>
                <w:szCs w:val="28"/>
              </w:rPr>
              <w:t>ế</w:t>
            </w:r>
            <w:r>
              <w:rPr>
                <w:rFonts w:eastAsia="SimSun"/>
                <w:sz w:val="28"/>
                <w:szCs w:val="28"/>
              </w:rPr>
              <w:t>p l</w:t>
            </w:r>
            <w:r>
              <w:rPr>
                <w:rFonts w:eastAsia="SimSun"/>
                <w:sz w:val="28"/>
                <w:szCs w:val="28"/>
              </w:rPr>
              <w:t>ạ</w:t>
            </w:r>
            <w:r>
              <w:rPr>
                <w:rFonts w:eastAsia="SimSun"/>
                <w:sz w:val="28"/>
                <w:szCs w:val="28"/>
              </w:rPr>
              <w:t xml:space="preserve">i th </w:t>
            </w:r>
            <w:r>
              <w:rPr>
                <w:rFonts w:eastAsia="SimSun"/>
                <w:sz w:val="28"/>
                <w:szCs w:val="28"/>
              </w:rPr>
              <w:t>ự</w:t>
            </w:r>
            <w:r>
              <w:rPr>
                <w:rFonts w:eastAsia="SimSun"/>
                <w:sz w:val="28"/>
                <w:szCs w:val="28"/>
              </w:rPr>
              <w:t>c ph</w:t>
            </w:r>
            <w:r>
              <w:rPr>
                <w:rFonts w:eastAsia="SimSun"/>
                <w:sz w:val="28"/>
                <w:szCs w:val="28"/>
              </w:rPr>
              <w:t>ẩ</w:t>
            </w:r>
            <w:r>
              <w:rPr>
                <w:rFonts w:eastAsia="SimSun"/>
                <w:sz w:val="28"/>
                <w:szCs w:val="28"/>
              </w:rPr>
              <w:t>m, đ</w:t>
            </w:r>
            <w:r>
              <w:rPr>
                <w:rFonts w:eastAsia="SimSun"/>
                <w:sz w:val="28"/>
                <w:szCs w:val="28"/>
              </w:rPr>
              <w:t>ồ</w:t>
            </w:r>
            <w:r>
              <w:rPr>
                <w:rFonts w:eastAsia="SimSun"/>
                <w:sz w:val="28"/>
                <w:szCs w:val="28"/>
              </w:rPr>
              <w:t xml:space="preserve"> dùng trong b</w:t>
            </w:r>
            <w:r>
              <w:rPr>
                <w:rFonts w:eastAsia="SimSun"/>
                <w:sz w:val="28"/>
                <w:szCs w:val="28"/>
              </w:rPr>
              <w:t>ế</w:t>
            </w:r>
            <w:r>
              <w:rPr>
                <w:rFonts w:eastAsia="SimSun"/>
                <w:sz w:val="28"/>
                <w:szCs w:val="28"/>
              </w:rPr>
              <w:t>p.</w:t>
            </w:r>
          </w:p>
          <w:p w:rsidR="005A02FB" w:rsidRDefault="007F0FED">
            <w:pPr>
              <w:pStyle w:val="NormalWeb"/>
              <w:spacing w:beforeAutospacing="0" w:after="100" w:afterAutospacing="0" w:line="21" w:lineRule="atLeast"/>
              <w:jc w:val="both"/>
              <w:rPr>
                <w:b/>
                <w:bCs/>
                <w:sz w:val="28"/>
                <w:szCs w:val="28"/>
              </w:rPr>
            </w:pPr>
            <w:r>
              <w:rPr>
                <w:b/>
                <w:sz w:val="28"/>
                <w:szCs w:val="28"/>
                <w:lang w:val="nl-NL"/>
              </w:rPr>
              <w:t>Ho</w:t>
            </w:r>
            <w:r>
              <w:rPr>
                <w:b/>
                <w:sz w:val="28"/>
                <w:szCs w:val="28"/>
                <w:lang w:val="nl-NL"/>
              </w:rPr>
              <w:t>ạ</w:t>
            </w:r>
            <w:r>
              <w:rPr>
                <w:b/>
                <w:sz w:val="28"/>
                <w:szCs w:val="28"/>
                <w:lang w:val="nl-NL"/>
              </w:rPr>
              <w:t>t đ</w:t>
            </w:r>
            <w:r>
              <w:rPr>
                <w:b/>
                <w:sz w:val="28"/>
                <w:szCs w:val="28"/>
                <w:lang w:val="nl-NL"/>
              </w:rPr>
              <w:t>ộ</w:t>
            </w:r>
            <w:r>
              <w:rPr>
                <w:b/>
                <w:sz w:val="28"/>
                <w:szCs w:val="28"/>
                <w:lang w:val="nl-NL"/>
              </w:rPr>
              <w:t xml:space="preserve">ng </w:t>
            </w:r>
            <w:r>
              <w:rPr>
                <w:b/>
                <w:sz w:val="28"/>
                <w:szCs w:val="28"/>
              </w:rPr>
              <w:t>4</w:t>
            </w:r>
            <w:r>
              <w:rPr>
                <w:b/>
                <w:sz w:val="28"/>
                <w:szCs w:val="28"/>
                <w:lang w:val="nl-NL"/>
              </w:rPr>
              <w:t>.</w:t>
            </w:r>
            <w:r>
              <w:rPr>
                <w:b/>
                <w:sz w:val="28"/>
                <w:szCs w:val="28"/>
              </w:rPr>
              <w:t xml:space="preserve"> </w:t>
            </w:r>
            <w:r>
              <w:rPr>
                <w:b/>
                <w:bCs/>
                <w:sz w:val="28"/>
                <w:szCs w:val="28"/>
              </w:rPr>
              <w:t>Giúp ông Táo đưa ra các tiêu chí đánh giá vi</w:t>
            </w:r>
            <w:r>
              <w:rPr>
                <w:b/>
                <w:bCs/>
                <w:sz w:val="28"/>
                <w:szCs w:val="28"/>
              </w:rPr>
              <w:t>ệ</w:t>
            </w:r>
            <w:r>
              <w:rPr>
                <w:b/>
                <w:bCs/>
                <w:sz w:val="28"/>
                <w:szCs w:val="28"/>
              </w:rPr>
              <w:t>c đ</w:t>
            </w:r>
            <w:r>
              <w:rPr>
                <w:b/>
                <w:bCs/>
                <w:sz w:val="28"/>
                <w:szCs w:val="28"/>
              </w:rPr>
              <w:t>ả</w:t>
            </w:r>
            <w:r>
              <w:rPr>
                <w:b/>
                <w:bCs/>
                <w:sz w:val="28"/>
                <w:szCs w:val="28"/>
              </w:rPr>
              <w:t>m b</w:t>
            </w:r>
            <w:r>
              <w:rPr>
                <w:b/>
                <w:bCs/>
                <w:sz w:val="28"/>
                <w:szCs w:val="28"/>
              </w:rPr>
              <w:t>ả</w:t>
            </w:r>
            <w:r>
              <w:rPr>
                <w:b/>
                <w:bCs/>
                <w:sz w:val="28"/>
                <w:szCs w:val="28"/>
              </w:rPr>
              <w:t>o v</w:t>
            </w:r>
            <w:r>
              <w:rPr>
                <w:b/>
                <w:bCs/>
                <w:sz w:val="28"/>
                <w:szCs w:val="28"/>
              </w:rPr>
              <w:t>ệ</w:t>
            </w:r>
            <w:r>
              <w:rPr>
                <w:b/>
                <w:bCs/>
                <w:sz w:val="28"/>
                <w:szCs w:val="28"/>
              </w:rPr>
              <w:t xml:space="preserve"> sinh an toàn th</w:t>
            </w:r>
            <w:r>
              <w:rPr>
                <w:b/>
                <w:bCs/>
                <w:sz w:val="28"/>
                <w:szCs w:val="28"/>
              </w:rPr>
              <w:t>ự</w:t>
            </w:r>
            <w:r>
              <w:rPr>
                <w:b/>
                <w:bCs/>
                <w:sz w:val="28"/>
                <w:szCs w:val="28"/>
              </w:rPr>
              <w:t>c ph</w:t>
            </w:r>
            <w:r>
              <w:rPr>
                <w:b/>
                <w:bCs/>
                <w:sz w:val="28"/>
                <w:szCs w:val="28"/>
              </w:rPr>
              <w:t>ẩ</w:t>
            </w:r>
            <w:r>
              <w:rPr>
                <w:b/>
                <w:bCs/>
                <w:sz w:val="28"/>
                <w:szCs w:val="28"/>
              </w:rPr>
              <w:t>m ( ho</w:t>
            </w:r>
            <w:r>
              <w:rPr>
                <w:b/>
                <w:bCs/>
                <w:sz w:val="28"/>
                <w:szCs w:val="28"/>
              </w:rPr>
              <w:t>ạ</w:t>
            </w:r>
            <w:r>
              <w:rPr>
                <w:b/>
                <w:bCs/>
                <w:sz w:val="28"/>
                <w:szCs w:val="28"/>
              </w:rPr>
              <w:t>t đ</w:t>
            </w:r>
            <w:r>
              <w:rPr>
                <w:b/>
                <w:bCs/>
                <w:sz w:val="28"/>
                <w:szCs w:val="28"/>
              </w:rPr>
              <w:t>ộ</w:t>
            </w:r>
            <w:r>
              <w:rPr>
                <w:b/>
                <w:bCs/>
                <w:sz w:val="28"/>
                <w:szCs w:val="28"/>
              </w:rPr>
              <w:t>ng nhóm 4</w:t>
            </w:r>
            <w:r>
              <w:rPr>
                <w:b/>
                <w:bCs/>
                <w:sz w:val="28"/>
                <w:szCs w:val="28"/>
              </w:rPr>
              <w:t>)</w:t>
            </w:r>
          </w:p>
          <w:p w:rsidR="005A02FB" w:rsidRDefault="007F0FED">
            <w:pPr>
              <w:pStyle w:val="NormalWeb"/>
              <w:spacing w:beforeAutospacing="0" w:after="100" w:afterAutospacing="0" w:line="21" w:lineRule="atLeast"/>
              <w:jc w:val="both"/>
              <w:rPr>
                <w:sz w:val="28"/>
                <w:szCs w:val="28"/>
              </w:rPr>
            </w:pPr>
            <w:r>
              <w:rPr>
                <w:sz w:val="28"/>
                <w:szCs w:val="28"/>
              </w:rPr>
              <w:t>- GV m</w:t>
            </w:r>
            <w:r>
              <w:rPr>
                <w:sz w:val="28"/>
                <w:szCs w:val="28"/>
              </w:rPr>
              <w:t>ờ</w:t>
            </w:r>
            <w:r>
              <w:rPr>
                <w:sz w:val="28"/>
                <w:szCs w:val="28"/>
              </w:rPr>
              <w:t>i ba HS đ</w:t>
            </w:r>
            <w:r>
              <w:rPr>
                <w:sz w:val="28"/>
                <w:szCs w:val="28"/>
              </w:rPr>
              <w:t>ộ</w:t>
            </w:r>
            <w:r>
              <w:rPr>
                <w:sz w:val="28"/>
                <w:szCs w:val="28"/>
              </w:rPr>
              <w:t>i mũ cánh chu</w:t>
            </w:r>
            <w:r>
              <w:rPr>
                <w:sz w:val="28"/>
                <w:szCs w:val="28"/>
              </w:rPr>
              <w:t>ồ</w:t>
            </w:r>
            <w:r>
              <w:rPr>
                <w:sz w:val="28"/>
                <w:szCs w:val="28"/>
              </w:rPr>
              <w:t>n vào vai ông bà Táo, ki</w:t>
            </w:r>
            <w:r>
              <w:rPr>
                <w:sz w:val="28"/>
                <w:szCs w:val="28"/>
              </w:rPr>
              <w:t>ể</w:t>
            </w:r>
            <w:r>
              <w:rPr>
                <w:sz w:val="28"/>
                <w:szCs w:val="28"/>
              </w:rPr>
              <w:t>m tra b</w:t>
            </w:r>
            <w:r>
              <w:rPr>
                <w:sz w:val="28"/>
                <w:szCs w:val="28"/>
              </w:rPr>
              <w:t>ế</w:t>
            </w:r>
            <w:r>
              <w:rPr>
                <w:sz w:val="28"/>
                <w:szCs w:val="28"/>
              </w:rPr>
              <w:t>p trư</w:t>
            </w:r>
            <w:r>
              <w:rPr>
                <w:sz w:val="28"/>
                <w:szCs w:val="28"/>
              </w:rPr>
              <w:t>ớ</w:t>
            </w:r>
            <w:r>
              <w:rPr>
                <w:sz w:val="28"/>
                <w:szCs w:val="28"/>
              </w:rPr>
              <w:t>c khi báo cáo.</w:t>
            </w:r>
          </w:p>
          <w:p w:rsidR="005A02FB" w:rsidRDefault="007F0FED">
            <w:pPr>
              <w:pStyle w:val="NormalWeb"/>
              <w:spacing w:beforeAutospacing="0" w:after="100" w:afterAutospacing="0" w:line="21" w:lineRule="atLeast"/>
              <w:jc w:val="both"/>
              <w:rPr>
                <w:sz w:val="28"/>
                <w:szCs w:val="28"/>
              </w:rPr>
            </w:pPr>
            <w:r>
              <w:rPr>
                <w:sz w:val="28"/>
                <w:szCs w:val="28"/>
              </w:rPr>
              <w:t>- GV đ</w:t>
            </w:r>
            <w:r>
              <w:rPr>
                <w:sz w:val="28"/>
                <w:szCs w:val="28"/>
              </w:rPr>
              <w:t>ề</w:t>
            </w:r>
            <w:r>
              <w:rPr>
                <w:sz w:val="28"/>
                <w:szCs w:val="28"/>
              </w:rPr>
              <w:t xml:space="preserve"> ngh</w:t>
            </w:r>
            <w:r>
              <w:rPr>
                <w:sz w:val="28"/>
                <w:szCs w:val="28"/>
              </w:rPr>
              <w:t>ị</w:t>
            </w:r>
            <w:r>
              <w:rPr>
                <w:sz w:val="28"/>
                <w:szCs w:val="28"/>
              </w:rPr>
              <w:t xml:space="preserve"> HS th</w:t>
            </w:r>
            <w:r>
              <w:rPr>
                <w:sz w:val="28"/>
                <w:szCs w:val="28"/>
              </w:rPr>
              <w:t>ả</w:t>
            </w:r>
            <w:r>
              <w:rPr>
                <w:sz w:val="28"/>
                <w:szCs w:val="28"/>
              </w:rPr>
              <w:t>o lu</w:t>
            </w:r>
            <w:r>
              <w:rPr>
                <w:sz w:val="28"/>
                <w:szCs w:val="28"/>
              </w:rPr>
              <w:t>ậ</w:t>
            </w:r>
            <w:r>
              <w:rPr>
                <w:sz w:val="28"/>
                <w:szCs w:val="28"/>
              </w:rPr>
              <w:t>n theo nhóm đ</w:t>
            </w:r>
            <w:r>
              <w:rPr>
                <w:sz w:val="28"/>
                <w:szCs w:val="28"/>
              </w:rPr>
              <w:t>ể</w:t>
            </w:r>
            <w:r>
              <w:rPr>
                <w:sz w:val="28"/>
                <w:szCs w:val="28"/>
              </w:rPr>
              <w:t xml:space="preserve"> giúp ông bà Táo đưa ra tiêu chí v</w:t>
            </w:r>
            <w:r>
              <w:rPr>
                <w:sz w:val="28"/>
                <w:szCs w:val="28"/>
              </w:rPr>
              <w:t>ề</w:t>
            </w:r>
            <w:r>
              <w:rPr>
                <w:sz w:val="28"/>
                <w:szCs w:val="28"/>
              </w:rPr>
              <w:t xml:space="preserve"> m</w:t>
            </w:r>
            <w:r>
              <w:rPr>
                <w:sz w:val="28"/>
                <w:szCs w:val="28"/>
              </w:rPr>
              <w:t>ộ</w:t>
            </w:r>
            <w:r>
              <w:rPr>
                <w:sz w:val="28"/>
                <w:szCs w:val="28"/>
              </w:rPr>
              <w:t>t căn b</w:t>
            </w:r>
            <w:r>
              <w:rPr>
                <w:sz w:val="28"/>
                <w:szCs w:val="28"/>
              </w:rPr>
              <w:t>ế</w:t>
            </w:r>
            <w:r>
              <w:rPr>
                <w:sz w:val="28"/>
                <w:szCs w:val="28"/>
              </w:rPr>
              <w:t>p</w:t>
            </w:r>
          </w:p>
          <w:p w:rsidR="005A02FB" w:rsidRDefault="007F0FED">
            <w:pPr>
              <w:pStyle w:val="NormalWeb"/>
              <w:spacing w:beforeAutospacing="0" w:after="100" w:afterAutospacing="0" w:line="21" w:lineRule="atLeast"/>
              <w:jc w:val="both"/>
              <w:rPr>
                <w:sz w:val="28"/>
                <w:szCs w:val="28"/>
              </w:rPr>
            </w:pPr>
            <w:r>
              <w:rPr>
                <w:sz w:val="28"/>
                <w:szCs w:val="28"/>
              </w:rPr>
              <w:t>s</w:t>
            </w:r>
            <w:r>
              <w:rPr>
                <w:sz w:val="28"/>
                <w:szCs w:val="28"/>
              </w:rPr>
              <w:t>ạ</w:t>
            </w:r>
            <w:r>
              <w:rPr>
                <w:sz w:val="28"/>
                <w:szCs w:val="28"/>
              </w:rPr>
              <w:t>ch, g</w:t>
            </w:r>
            <w:r>
              <w:rPr>
                <w:sz w:val="28"/>
                <w:szCs w:val="28"/>
              </w:rPr>
              <w:t>ọ</w:t>
            </w:r>
            <w:r>
              <w:rPr>
                <w:sz w:val="28"/>
                <w:szCs w:val="28"/>
              </w:rPr>
              <w:t>n, đ</w:t>
            </w:r>
            <w:r>
              <w:rPr>
                <w:sz w:val="28"/>
                <w:szCs w:val="28"/>
              </w:rPr>
              <w:t>ả</w:t>
            </w:r>
            <w:r>
              <w:rPr>
                <w:sz w:val="28"/>
                <w:szCs w:val="28"/>
              </w:rPr>
              <w:t>m b</w:t>
            </w:r>
            <w:r>
              <w:rPr>
                <w:sz w:val="28"/>
                <w:szCs w:val="28"/>
              </w:rPr>
              <w:t>ả</w:t>
            </w:r>
            <w:r>
              <w:rPr>
                <w:sz w:val="28"/>
                <w:szCs w:val="28"/>
              </w:rPr>
              <w:t>o an toàn th</w:t>
            </w:r>
            <w:r>
              <w:rPr>
                <w:sz w:val="28"/>
                <w:szCs w:val="28"/>
              </w:rPr>
              <w:t>ự</w:t>
            </w:r>
            <w:r>
              <w:rPr>
                <w:sz w:val="28"/>
                <w:szCs w:val="28"/>
              </w:rPr>
              <w:t>c ph</w:t>
            </w:r>
            <w:r>
              <w:rPr>
                <w:sz w:val="28"/>
                <w:szCs w:val="28"/>
              </w:rPr>
              <w:t>ẩ</w:t>
            </w:r>
            <w:r>
              <w:rPr>
                <w:sz w:val="28"/>
                <w:szCs w:val="28"/>
              </w:rPr>
              <w:t>m</w:t>
            </w:r>
          </w:p>
          <w:p w:rsidR="005A02FB" w:rsidRDefault="007F0FED">
            <w:pPr>
              <w:pStyle w:val="NormalWeb"/>
              <w:spacing w:beforeAutospacing="0" w:after="100" w:afterAutospacing="0" w:line="21" w:lineRule="atLeast"/>
              <w:jc w:val="center"/>
              <w:rPr>
                <w:sz w:val="28"/>
                <w:szCs w:val="28"/>
              </w:rPr>
            </w:pPr>
            <w:r>
              <w:rPr>
                <w:noProof/>
                <w:sz w:val="28"/>
                <w:szCs w:val="28"/>
                <w:lang w:eastAsia="en-US"/>
              </w:rPr>
              <w:lastRenderedPageBreak/>
              <w:drawing>
                <wp:inline distT="0" distB="0" distL="114300" distR="114300">
                  <wp:extent cx="2806700" cy="1905000"/>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pic:cNvPicPr>
                            <a:picLocks noChangeAspect="1"/>
                          </pic:cNvPicPr>
                        </pic:nvPicPr>
                        <pic:blipFill>
                          <a:blip r:embed="rId7"/>
                          <a:srcRect l="35484" t="29529" r="17505" b="14305"/>
                          <a:stretch>
                            <a:fillRect/>
                          </a:stretch>
                        </pic:blipFill>
                        <pic:spPr>
                          <a:xfrm>
                            <a:off x="0" y="0"/>
                            <a:ext cx="2805430" cy="1903717"/>
                          </a:xfrm>
                          <a:prstGeom prst="rect">
                            <a:avLst/>
                          </a:prstGeom>
                          <a:noFill/>
                          <a:ln>
                            <a:noFill/>
                          </a:ln>
                        </pic:spPr>
                      </pic:pic>
                    </a:graphicData>
                  </a:graphic>
                </wp:inline>
              </w:drawing>
            </w:r>
          </w:p>
          <w:p w:rsidR="005A02FB" w:rsidRDefault="007F0FED">
            <w:pPr>
              <w:pStyle w:val="NormalWeb"/>
              <w:spacing w:beforeAutospacing="0" w:after="100" w:afterAutospacing="0" w:line="21" w:lineRule="atLeast"/>
              <w:jc w:val="both"/>
              <w:rPr>
                <w:i/>
                <w:iCs/>
                <w:sz w:val="28"/>
                <w:szCs w:val="28"/>
                <w:lang w:val="nl-NL"/>
              </w:rPr>
            </w:pPr>
            <w:r>
              <w:rPr>
                <w:sz w:val="28"/>
                <w:szCs w:val="28"/>
              </w:rPr>
              <w:t xml:space="preserve"> </w:t>
            </w:r>
            <w:r>
              <w:rPr>
                <w:i/>
                <w:iCs/>
                <w:sz w:val="28"/>
                <w:szCs w:val="28"/>
              </w:rPr>
              <w:t>K</w:t>
            </w:r>
            <w:r>
              <w:rPr>
                <w:i/>
                <w:iCs/>
                <w:sz w:val="28"/>
                <w:szCs w:val="28"/>
              </w:rPr>
              <w:t>ế</w:t>
            </w:r>
            <w:r>
              <w:rPr>
                <w:i/>
                <w:iCs/>
                <w:sz w:val="28"/>
                <w:szCs w:val="28"/>
              </w:rPr>
              <w:t>t lu</w:t>
            </w:r>
            <w:r>
              <w:rPr>
                <w:i/>
                <w:iCs/>
                <w:sz w:val="28"/>
                <w:szCs w:val="28"/>
              </w:rPr>
              <w:t>ậ</w:t>
            </w:r>
            <w:r>
              <w:rPr>
                <w:i/>
                <w:iCs/>
                <w:sz w:val="28"/>
                <w:szCs w:val="28"/>
              </w:rPr>
              <w:t>n: T</w:t>
            </w:r>
            <w:r>
              <w:rPr>
                <w:i/>
                <w:iCs/>
                <w:sz w:val="28"/>
                <w:szCs w:val="28"/>
              </w:rPr>
              <w:t>ấ</w:t>
            </w:r>
            <w:r>
              <w:rPr>
                <w:i/>
                <w:iCs/>
                <w:sz w:val="28"/>
                <w:szCs w:val="28"/>
              </w:rPr>
              <w:t>t c</w:t>
            </w:r>
            <w:r>
              <w:rPr>
                <w:i/>
                <w:iCs/>
                <w:sz w:val="28"/>
                <w:szCs w:val="28"/>
              </w:rPr>
              <w:t>ả</w:t>
            </w:r>
            <w:r>
              <w:rPr>
                <w:i/>
                <w:iCs/>
                <w:sz w:val="28"/>
                <w:szCs w:val="28"/>
              </w:rPr>
              <w:t xml:space="preserve"> cùng nh</w:t>
            </w:r>
            <w:r>
              <w:rPr>
                <w:i/>
                <w:iCs/>
                <w:sz w:val="28"/>
                <w:szCs w:val="28"/>
              </w:rPr>
              <w:t>ắ</w:t>
            </w:r>
            <w:r>
              <w:rPr>
                <w:i/>
                <w:iCs/>
                <w:sz w:val="28"/>
                <w:szCs w:val="28"/>
              </w:rPr>
              <w:t>c l</w:t>
            </w:r>
            <w:r>
              <w:rPr>
                <w:i/>
                <w:iCs/>
                <w:sz w:val="28"/>
                <w:szCs w:val="28"/>
              </w:rPr>
              <w:t>ạ</w:t>
            </w:r>
            <w:r>
              <w:rPr>
                <w:i/>
                <w:iCs/>
                <w:sz w:val="28"/>
                <w:szCs w:val="28"/>
              </w:rPr>
              <w:t>i nh</w:t>
            </w:r>
            <w:r>
              <w:rPr>
                <w:i/>
                <w:iCs/>
                <w:sz w:val="28"/>
                <w:szCs w:val="28"/>
              </w:rPr>
              <w:t>ữ</w:t>
            </w:r>
            <w:r>
              <w:rPr>
                <w:i/>
                <w:iCs/>
                <w:sz w:val="28"/>
                <w:szCs w:val="28"/>
              </w:rPr>
              <w:t xml:space="preserve">ng tiêu </w:t>
            </w:r>
            <w:r>
              <w:rPr>
                <w:i/>
                <w:iCs/>
                <w:sz w:val="28"/>
                <w:szCs w:val="28"/>
              </w:rPr>
              <w:t>chí l</w:t>
            </w:r>
            <w:r>
              <w:rPr>
                <w:i/>
                <w:iCs/>
                <w:sz w:val="28"/>
                <w:szCs w:val="28"/>
              </w:rPr>
              <w:t>ớ</w:t>
            </w:r>
            <w:r>
              <w:rPr>
                <w:i/>
                <w:iCs/>
                <w:sz w:val="28"/>
                <w:szCs w:val="28"/>
              </w:rPr>
              <w:t>n: NGĂN N</w:t>
            </w:r>
            <w:r>
              <w:rPr>
                <w:i/>
                <w:iCs/>
                <w:sz w:val="28"/>
                <w:szCs w:val="28"/>
              </w:rPr>
              <w:t>Ắ</w:t>
            </w:r>
            <w:r>
              <w:rPr>
                <w:i/>
                <w:iCs/>
                <w:sz w:val="28"/>
                <w:szCs w:val="28"/>
              </w:rPr>
              <w:t>P, V</w:t>
            </w:r>
            <w:r>
              <w:rPr>
                <w:i/>
                <w:iCs/>
                <w:sz w:val="28"/>
                <w:szCs w:val="28"/>
              </w:rPr>
              <w:t>Ệ</w:t>
            </w:r>
            <w:r>
              <w:rPr>
                <w:i/>
                <w:iCs/>
                <w:sz w:val="28"/>
                <w:szCs w:val="28"/>
              </w:rPr>
              <w:t xml:space="preserve"> SINH, AN TOÀN, CAM K</w:t>
            </w:r>
            <w:r>
              <w:rPr>
                <w:i/>
                <w:iCs/>
                <w:sz w:val="28"/>
                <w:szCs w:val="28"/>
              </w:rPr>
              <w:t>Ế</w:t>
            </w:r>
            <w:r>
              <w:rPr>
                <w:i/>
                <w:iCs/>
                <w:sz w:val="28"/>
                <w:szCs w:val="28"/>
              </w:rPr>
              <w:t>T HÀNH Đ</w:t>
            </w:r>
            <w:r>
              <w:rPr>
                <w:i/>
                <w:iCs/>
                <w:sz w:val="28"/>
                <w:szCs w:val="28"/>
              </w:rPr>
              <w:t>Ộ</w:t>
            </w:r>
            <w:r>
              <w:rPr>
                <w:i/>
                <w:iCs/>
                <w:sz w:val="28"/>
                <w:szCs w:val="28"/>
              </w:rPr>
              <w:t>NG .</w:t>
            </w:r>
          </w:p>
        </w:tc>
        <w:tc>
          <w:tcPr>
            <w:tcW w:w="3876" w:type="dxa"/>
            <w:tcBorders>
              <w:top w:val="dashed" w:sz="4" w:space="0" w:color="auto"/>
              <w:bottom w:val="dashed" w:sz="4" w:space="0" w:color="auto"/>
            </w:tcBorders>
          </w:tcPr>
          <w:p w:rsidR="005A02FB" w:rsidRDefault="005A02FB">
            <w:pPr>
              <w:spacing w:line="288" w:lineRule="auto"/>
              <w:jc w:val="both"/>
              <w:rPr>
                <w:sz w:val="28"/>
                <w:szCs w:val="28"/>
                <w:lang w:val="nl-NL"/>
              </w:rPr>
            </w:pPr>
          </w:p>
          <w:p w:rsidR="005A02FB" w:rsidRDefault="005A02FB">
            <w:pPr>
              <w:spacing w:line="288" w:lineRule="auto"/>
              <w:jc w:val="both"/>
              <w:rPr>
                <w:rFonts w:eastAsia="SimSun"/>
                <w:sz w:val="28"/>
                <w:szCs w:val="28"/>
              </w:rPr>
            </w:pPr>
          </w:p>
          <w:p w:rsidR="005A02FB" w:rsidRDefault="005A02FB">
            <w:pPr>
              <w:spacing w:line="288" w:lineRule="auto"/>
              <w:jc w:val="both"/>
              <w:rPr>
                <w:rFonts w:eastAsia="SimSun"/>
                <w:sz w:val="28"/>
                <w:szCs w:val="28"/>
              </w:rPr>
            </w:pPr>
          </w:p>
          <w:p w:rsidR="005A02FB" w:rsidRDefault="005A02FB">
            <w:pPr>
              <w:spacing w:line="288" w:lineRule="auto"/>
              <w:jc w:val="both"/>
              <w:rPr>
                <w:rFonts w:eastAsia="SimSun"/>
                <w:sz w:val="28"/>
                <w:szCs w:val="28"/>
              </w:rPr>
            </w:pPr>
          </w:p>
          <w:p w:rsidR="005A02FB" w:rsidRDefault="007F0FED">
            <w:pPr>
              <w:spacing w:line="288" w:lineRule="auto"/>
              <w:jc w:val="both"/>
              <w:rPr>
                <w:rFonts w:eastAsia="SimSun"/>
                <w:sz w:val="28"/>
                <w:szCs w:val="28"/>
              </w:rPr>
            </w:pPr>
            <w:r>
              <w:rPr>
                <w:rFonts w:eastAsia="SimSun"/>
                <w:sz w:val="28"/>
                <w:szCs w:val="28"/>
              </w:rPr>
              <w:t>- HS cùng b</w:t>
            </w:r>
            <w:r>
              <w:rPr>
                <w:rFonts w:eastAsia="SimSun"/>
                <w:sz w:val="28"/>
                <w:szCs w:val="28"/>
              </w:rPr>
              <w:t>ạ</w:t>
            </w:r>
            <w:r>
              <w:rPr>
                <w:rFonts w:eastAsia="SimSun"/>
                <w:sz w:val="28"/>
                <w:szCs w:val="28"/>
              </w:rPr>
              <w:t>n đ</w:t>
            </w:r>
            <w:r>
              <w:rPr>
                <w:rFonts w:eastAsia="SimSun"/>
                <w:sz w:val="28"/>
                <w:szCs w:val="28"/>
              </w:rPr>
              <w:t>ọ</w:t>
            </w:r>
            <w:r>
              <w:rPr>
                <w:rFonts w:eastAsia="SimSun"/>
                <w:sz w:val="28"/>
                <w:szCs w:val="28"/>
              </w:rPr>
              <w:t>c yêu c</w:t>
            </w:r>
            <w:r>
              <w:rPr>
                <w:rFonts w:eastAsia="SimSun"/>
                <w:sz w:val="28"/>
                <w:szCs w:val="28"/>
              </w:rPr>
              <w:t>ầ</w:t>
            </w:r>
            <w:r>
              <w:rPr>
                <w:rFonts w:eastAsia="SimSun"/>
                <w:sz w:val="28"/>
                <w:szCs w:val="28"/>
              </w:rPr>
              <w:t>u đ</w:t>
            </w:r>
            <w:r>
              <w:rPr>
                <w:rFonts w:eastAsia="SimSun"/>
                <w:sz w:val="28"/>
                <w:szCs w:val="28"/>
              </w:rPr>
              <w:t>ề</w:t>
            </w:r>
            <w:r>
              <w:rPr>
                <w:rFonts w:eastAsia="SimSun"/>
                <w:sz w:val="28"/>
                <w:szCs w:val="28"/>
              </w:rPr>
              <w:t xml:space="preserve"> bài.</w:t>
            </w:r>
          </w:p>
          <w:p w:rsidR="005A02FB" w:rsidRDefault="007F0FED">
            <w:pPr>
              <w:spacing w:line="288" w:lineRule="auto"/>
              <w:jc w:val="both"/>
              <w:rPr>
                <w:rFonts w:eastAsia="SimSun"/>
                <w:sz w:val="28"/>
                <w:szCs w:val="28"/>
              </w:rPr>
            </w:pPr>
            <w:r>
              <w:rPr>
                <w:rFonts w:eastAsia="SimSun"/>
                <w:sz w:val="28"/>
                <w:szCs w:val="28"/>
              </w:rPr>
              <w:t>- HS chia s</w:t>
            </w:r>
            <w:r>
              <w:rPr>
                <w:rFonts w:eastAsia="SimSun"/>
                <w:sz w:val="28"/>
                <w:szCs w:val="28"/>
              </w:rPr>
              <w:t>ẻ</w:t>
            </w:r>
            <w:r>
              <w:rPr>
                <w:rFonts w:eastAsia="SimSun"/>
                <w:sz w:val="28"/>
                <w:szCs w:val="28"/>
              </w:rPr>
              <w:t xml:space="preserve"> v</w:t>
            </w:r>
            <w:r>
              <w:rPr>
                <w:rFonts w:eastAsia="SimSun"/>
                <w:sz w:val="28"/>
                <w:szCs w:val="28"/>
              </w:rPr>
              <w:t>ề</w:t>
            </w:r>
            <w:r>
              <w:rPr>
                <w:rFonts w:eastAsia="SimSun"/>
                <w:sz w:val="28"/>
                <w:szCs w:val="28"/>
              </w:rPr>
              <w:t xml:space="preserve"> nh</w:t>
            </w:r>
            <w:r>
              <w:rPr>
                <w:rFonts w:eastAsia="SimSun"/>
                <w:sz w:val="28"/>
                <w:szCs w:val="28"/>
              </w:rPr>
              <w:t>ữ</w:t>
            </w:r>
            <w:r>
              <w:rPr>
                <w:rFonts w:eastAsia="SimSun"/>
                <w:sz w:val="28"/>
                <w:szCs w:val="28"/>
              </w:rPr>
              <w:t>ng vi</w:t>
            </w:r>
            <w:r>
              <w:rPr>
                <w:rFonts w:eastAsia="SimSun"/>
                <w:sz w:val="28"/>
                <w:szCs w:val="28"/>
              </w:rPr>
              <w:t>ệ</w:t>
            </w:r>
            <w:r>
              <w:rPr>
                <w:rFonts w:eastAsia="SimSun"/>
                <w:sz w:val="28"/>
                <w:szCs w:val="28"/>
              </w:rPr>
              <w:t>c em đã làm cùng ngư</w:t>
            </w:r>
            <w:r>
              <w:rPr>
                <w:rFonts w:eastAsia="SimSun"/>
                <w:sz w:val="28"/>
                <w:szCs w:val="28"/>
              </w:rPr>
              <w:t>ờ</w:t>
            </w:r>
            <w:r>
              <w:rPr>
                <w:rFonts w:eastAsia="SimSun"/>
                <w:sz w:val="28"/>
                <w:szCs w:val="28"/>
              </w:rPr>
              <w:t>i thân đ</w:t>
            </w:r>
            <w:r>
              <w:rPr>
                <w:rFonts w:eastAsia="SimSun"/>
                <w:sz w:val="28"/>
                <w:szCs w:val="28"/>
              </w:rPr>
              <w:t>ể</w:t>
            </w:r>
            <w:r>
              <w:rPr>
                <w:rFonts w:eastAsia="SimSun"/>
                <w:sz w:val="28"/>
                <w:szCs w:val="28"/>
              </w:rPr>
              <w:t xml:space="preserve"> đ</w:t>
            </w:r>
            <w:r>
              <w:rPr>
                <w:rFonts w:eastAsia="SimSun"/>
                <w:sz w:val="28"/>
                <w:szCs w:val="28"/>
              </w:rPr>
              <w:t>ả</w:t>
            </w:r>
            <w:r>
              <w:rPr>
                <w:rFonts w:eastAsia="SimSun"/>
                <w:sz w:val="28"/>
                <w:szCs w:val="28"/>
              </w:rPr>
              <w:t>m b</w:t>
            </w:r>
            <w:r>
              <w:rPr>
                <w:rFonts w:eastAsia="SimSun"/>
                <w:sz w:val="28"/>
                <w:szCs w:val="28"/>
              </w:rPr>
              <w:t>ả</w:t>
            </w:r>
            <w:r>
              <w:rPr>
                <w:rFonts w:eastAsia="SimSun"/>
                <w:sz w:val="28"/>
                <w:szCs w:val="28"/>
              </w:rPr>
              <w:t>o v</w:t>
            </w:r>
            <w:r>
              <w:rPr>
                <w:rFonts w:eastAsia="SimSun"/>
                <w:sz w:val="28"/>
                <w:szCs w:val="28"/>
              </w:rPr>
              <w:t>ệ</w:t>
            </w:r>
            <w:r>
              <w:rPr>
                <w:rFonts w:eastAsia="SimSun"/>
                <w:sz w:val="28"/>
                <w:szCs w:val="28"/>
              </w:rPr>
              <w:t xml:space="preserve"> sinh an toàn th</w:t>
            </w:r>
            <w:r>
              <w:rPr>
                <w:rFonts w:eastAsia="SimSun"/>
                <w:sz w:val="28"/>
                <w:szCs w:val="28"/>
              </w:rPr>
              <w:t>ự</w:t>
            </w:r>
            <w:r>
              <w:rPr>
                <w:rFonts w:eastAsia="SimSun"/>
                <w:sz w:val="28"/>
                <w:szCs w:val="28"/>
              </w:rPr>
              <w:t>c ph</w:t>
            </w:r>
            <w:r>
              <w:rPr>
                <w:rFonts w:eastAsia="SimSun"/>
                <w:sz w:val="28"/>
                <w:szCs w:val="28"/>
              </w:rPr>
              <w:t>ẩ</w:t>
            </w:r>
            <w:r>
              <w:rPr>
                <w:rFonts w:eastAsia="SimSun"/>
                <w:sz w:val="28"/>
                <w:szCs w:val="28"/>
              </w:rPr>
              <w:t>m cho b</w:t>
            </w:r>
            <w:r>
              <w:rPr>
                <w:rFonts w:eastAsia="SimSun"/>
                <w:sz w:val="28"/>
                <w:szCs w:val="28"/>
              </w:rPr>
              <w:t>ạ</w:t>
            </w:r>
            <w:r>
              <w:rPr>
                <w:rFonts w:eastAsia="SimSun"/>
                <w:sz w:val="28"/>
                <w:szCs w:val="28"/>
              </w:rPr>
              <w:t>n.</w:t>
            </w:r>
          </w:p>
          <w:p w:rsidR="005A02FB" w:rsidRDefault="007F0FED">
            <w:pPr>
              <w:spacing w:line="288" w:lineRule="auto"/>
              <w:jc w:val="both"/>
              <w:rPr>
                <w:rFonts w:eastAsia="SimSun"/>
                <w:sz w:val="28"/>
                <w:szCs w:val="28"/>
              </w:rPr>
            </w:pPr>
            <w:r>
              <w:rPr>
                <w:rFonts w:eastAsia="SimSun"/>
                <w:sz w:val="28"/>
                <w:szCs w:val="28"/>
              </w:rPr>
              <w:t>- M</w:t>
            </w:r>
            <w:r>
              <w:rPr>
                <w:rFonts w:eastAsia="SimSun"/>
                <w:sz w:val="28"/>
                <w:szCs w:val="28"/>
              </w:rPr>
              <w:t>ộ</w:t>
            </w:r>
            <w:r>
              <w:rPr>
                <w:rFonts w:eastAsia="SimSun"/>
                <w:sz w:val="28"/>
                <w:szCs w:val="28"/>
              </w:rPr>
              <w:t>t s</w:t>
            </w:r>
            <w:r>
              <w:rPr>
                <w:rFonts w:eastAsia="SimSun"/>
                <w:sz w:val="28"/>
                <w:szCs w:val="28"/>
              </w:rPr>
              <w:t>ố</w:t>
            </w:r>
            <w:r>
              <w:rPr>
                <w:rFonts w:eastAsia="SimSun"/>
                <w:sz w:val="28"/>
                <w:szCs w:val="28"/>
              </w:rPr>
              <w:t xml:space="preserve"> nhóm chia s</w:t>
            </w:r>
            <w:r>
              <w:rPr>
                <w:rFonts w:eastAsia="SimSun"/>
                <w:sz w:val="28"/>
                <w:szCs w:val="28"/>
              </w:rPr>
              <w:t>ẻ</w:t>
            </w:r>
            <w:r>
              <w:rPr>
                <w:rFonts w:eastAsia="SimSun"/>
                <w:sz w:val="28"/>
                <w:szCs w:val="28"/>
              </w:rPr>
              <w:t xml:space="preserve"> trư</w:t>
            </w:r>
            <w:r>
              <w:rPr>
                <w:rFonts w:eastAsia="SimSun"/>
                <w:sz w:val="28"/>
                <w:szCs w:val="28"/>
              </w:rPr>
              <w:t>ớ</w:t>
            </w:r>
            <w:r>
              <w:rPr>
                <w:rFonts w:eastAsia="SimSun"/>
                <w:sz w:val="28"/>
                <w:szCs w:val="28"/>
              </w:rPr>
              <w:t>c l</w:t>
            </w:r>
            <w:r>
              <w:rPr>
                <w:rFonts w:eastAsia="SimSun"/>
                <w:sz w:val="28"/>
                <w:szCs w:val="28"/>
              </w:rPr>
              <w:t>ớ</w:t>
            </w:r>
            <w:r>
              <w:rPr>
                <w:rFonts w:eastAsia="SimSun"/>
                <w:sz w:val="28"/>
                <w:szCs w:val="28"/>
              </w:rPr>
              <w:t>p.</w:t>
            </w:r>
          </w:p>
          <w:p w:rsidR="005A02FB" w:rsidRDefault="007F0FED">
            <w:pPr>
              <w:spacing w:line="288" w:lineRule="auto"/>
              <w:jc w:val="both"/>
              <w:rPr>
                <w:sz w:val="28"/>
                <w:szCs w:val="28"/>
                <w:lang w:val="nl-NL"/>
              </w:rPr>
            </w:pPr>
            <w:r>
              <w:rPr>
                <w:sz w:val="28"/>
                <w:szCs w:val="28"/>
                <w:lang w:val="nl-NL"/>
              </w:rPr>
              <w:t>- Các nhóm nhận xét.</w:t>
            </w:r>
          </w:p>
          <w:p w:rsidR="005A02FB" w:rsidRDefault="007F0FED">
            <w:pPr>
              <w:spacing w:line="288" w:lineRule="auto"/>
              <w:jc w:val="both"/>
              <w:rPr>
                <w:sz w:val="28"/>
                <w:szCs w:val="28"/>
                <w:lang w:val="nl-NL"/>
              </w:rPr>
            </w:pPr>
            <w:r>
              <w:rPr>
                <w:sz w:val="28"/>
                <w:szCs w:val="28"/>
                <w:lang w:val="nl-NL"/>
              </w:rPr>
              <w:t>- Lắng n</w:t>
            </w:r>
            <w:r>
              <w:rPr>
                <w:sz w:val="28"/>
                <w:szCs w:val="28"/>
                <w:lang w:val="nl-NL"/>
              </w:rPr>
              <w:t>ghe, rút kinh nghiệm.</w:t>
            </w:r>
          </w:p>
          <w:p w:rsidR="005A02FB" w:rsidRDefault="005A02FB">
            <w:pPr>
              <w:spacing w:line="288" w:lineRule="auto"/>
              <w:jc w:val="both"/>
              <w:rPr>
                <w:sz w:val="28"/>
                <w:szCs w:val="28"/>
                <w:lang w:val="nl-NL"/>
              </w:rPr>
            </w:pPr>
          </w:p>
          <w:p w:rsidR="005A02FB" w:rsidRDefault="005A02FB">
            <w:pPr>
              <w:spacing w:line="288" w:lineRule="auto"/>
              <w:jc w:val="both"/>
              <w:rPr>
                <w:sz w:val="28"/>
                <w:szCs w:val="28"/>
                <w:lang w:val="nl-NL"/>
              </w:rPr>
            </w:pPr>
          </w:p>
          <w:p w:rsidR="005A02FB" w:rsidRDefault="005A02FB">
            <w:pPr>
              <w:spacing w:line="288" w:lineRule="auto"/>
              <w:jc w:val="both"/>
              <w:rPr>
                <w:sz w:val="28"/>
                <w:szCs w:val="28"/>
                <w:lang w:val="nl-NL"/>
              </w:rPr>
            </w:pPr>
          </w:p>
          <w:p w:rsidR="005A02FB" w:rsidRDefault="005A02FB">
            <w:pPr>
              <w:spacing w:line="288" w:lineRule="auto"/>
              <w:jc w:val="both"/>
              <w:rPr>
                <w:sz w:val="28"/>
                <w:szCs w:val="28"/>
                <w:lang w:val="nl-NL"/>
              </w:rPr>
            </w:pPr>
          </w:p>
          <w:p w:rsidR="005A02FB" w:rsidRDefault="005A02FB">
            <w:pPr>
              <w:spacing w:line="288" w:lineRule="auto"/>
              <w:jc w:val="both"/>
              <w:rPr>
                <w:sz w:val="28"/>
                <w:szCs w:val="28"/>
                <w:lang w:val="nl-NL"/>
              </w:rPr>
            </w:pPr>
          </w:p>
          <w:p w:rsidR="005A02FB" w:rsidRDefault="005A02FB">
            <w:pPr>
              <w:spacing w:line="288" w:lineRule="auto"/>
              <w:jc w:val="both"/>
              <w:rPr>
                <w:sz w:val="28"/>
                <w:szCs w:val="28"/>
                <w:lang w:val="nl-NL"/>
              </w:rPr>
            </w:pPr>
          </w:p>
          <w:p w:rsidR="005A02FB" w:rsidRDefault="005A02FB">
            <w:pPr>
              <w:spacing w:line="288" w:lineRule="auto"/>
              <w:jc w:val="both"/>
              <w:rPr>
                <w:sz w:val="28"/>
                <w:szCs w:val="28"/>
                <w:lang w:val="nl-NL"/>
              </w:rPr>
            </w:pPr>
          </w:p>
          <w:p w:rsidR="005A02FB" w:rsidRDefault="005A02FB">
            <w:pPr>
              <w:spacing w:line="288" w:lineRule="auto"/>
              <w:jc w:val="both"/>
              <w:rPr>
                <w:sz w:val="28"/>
                <w:szCs w:val="28"/>
                <w:lang w:val="nl-NL"/>
              </w:rPr>
            </w:pPr>
          </w:p>
          <w:p w:rsidR="005A02FB" w:rsidRDefault="005A02FB">
            <w:pPr>
              <w:spacing w:line="288" w:lineRule="auto"/>
              <w:jc w:val="both"/>
              <w:rPr>
                <w:sz w:val="28"/>
                <w:szCs w:val="28"/>
                <w:lang w:val="nl-NL"/>
              </w:rPr>
            </w:pPr>
          </w:p>
          <w:p w:rsidR="005A02FB" w:rsidRDefault="007F0FED">
            <w:pPr>
              <w:spacing w:line="288" w:lineRule="auto"/>
              <w:jc w:val="both"/>
              <w:rPr>
                <w:sz w:val="28"/>
                <w:szCs w:val="28"/>
              </w:rPr>
            </w:pPr>
            <w:r>
              <w:rPr>
                <w:sz w:val="28"/>
                <w:szCs w:val="28"/>
              </w:rPr>
              <w:t xml:space="preserve"> - HS đóng vai ông bà táo.</w:t>
            </w:r>
          </w:p>
          <w:p w:rsidR="005A02FB" w:rsidRDefault="007F0FED">
            <w:pPr>
              <w:pStyle w:val="NormalWeb"/>
              <w:spacing w:beforeAutospacing="0" w:after="100" w:afterAutospacing="0" w:line="21" w:lineRule="atLeast"/>
              <w:jc w:val="both"/>
              <w:rPr>
                <w:sz w:val="28"/>
                <w:szCs w:val="28"/>
              </w:rPr>
            </w:pPr>
            <w:r>
              <w:rPr>
                <w:sz w:val="28"/>
                <w:szCs w:val="28"/>
              </w:rPr>
              <w:t>- HS th</w:t>
            </w:r>
            <w:r>
              <w:rPr>
                <w:sz w:val="28"/>
                <w:szCs w:val="28"/>
              </w:rPr>
              <w:t>ả</w:t>
            </w:r>
            <w:r>
              <w:rPr>
                <w:sz w:val="28"/>
                <w:szCs w:val="28"/>
              </w:rPr>
              <w:t>o lu</w:t>
            </w:r>
            <w:r>
              <w:rPr>
                <w:sz w:val="28"/>
                <w:szCs w:val="28"/>
              </w:rPr>
              <w:t>ậ</w:t>
            </w:r>
            <w:r>
              <w:rPr>
                <w:sz w:val="28"/>
                <w:szCs w:val="28"/>
              </w:rPr>
              <w:t>n nhóm đưa ra tiêu chí v</w:t>
            </w:r>
            <w:r>
              <w:rPr>
                <w:sz w:val="28"/>
                <w:szCs w:val="28"/>
              </w:rPr>
              <w:t>ề</w:t>
            </w:r>
            <w:r>
              <w:rPr>
                <w:sz w:val="28"/>
                <w:szCs w:val="28"/>
              </w:rPr>
              <w:t xml:space="preserve"> m</w:t>
            </w:r>
            <w:r>
              <w:rPr>
                <w:sz w:val="28"/>
                <w:szCs w:val="28"/>
              </w:rPr>
              <w:t>ộ</w:t>
            </w:r>
            <w:r>
              <w:rPr>
                <w:sz w:val="28"/>
                <w:szCs w:val="28"/>
              </w:rPr>
              <w:t>t căn b</w:t>
            </w:r>
            <w:r>
              <w:rPr>
                <w:sz w:val="28"/>
                <w:szCs w:val="28"/>
              </w:rPr>
              <w:t>ế</w:t>
            </w:r>
            <w:r>
              <w:rPr>
                <w:sz w:val="28"/>
                <w:szCs w:val="28"/>
              </w:rPr>
              <w:t>p s</w:t>
            </w:r>
            <w:r>
              <w:rPr>
                <w:sz w:val="28"/>
                <w:szCs w:val="28"/>
              </w:rPr>
              <w:t>ạ</w:t>
            </w:r>
            <w:r>
              <w:rPr>
                <w:sz w:val="28"/>
                <w:szCs w:val="28"/>
              </w:rPr>
              <w:t>ch, g</w:t>
            </w:r>
            <w:r>
              <w:rPr>
                <w:sz w:val="28"/>
                <w:szCs w:val="28"/>
              </w:rPr>
              <w:t>ọ</w:t>
            </w:r>
            <w:r>
              <w:rPr>
                <w:sz w:val="28"/>
                <w:szCs w:val="28"/>
              </w:rPr>
              <w:t>n, đ</w:t>
            </w:r>
            <w:r>
              <w:rPr>
                <w:sz w:val="28"/>
                <w:szCs w:val="28"/>
              </w:rPr>
              <w:t>ả</w:t>
            </w:r>
            <w:r>
              <w:rPr>
                <w:sz w:val="28"/>
                <w:szCs w:val="28"/>
              </w:rPr>
              <w:t>m b</w:t>
            </w:r>
            <w:r>
              <w:rPr>
                <w:sz w:val="28"/>
                <w:szCs w:val="28"/>
              </w:rPr>
              <w:t>ả</w:t>
            </w:r>
            <w:r>
              <w:rPr>
                <w:sz w:val="28"/>
                <w:szCs w:val="28"/>
              </w:rPr>
              <w:t>o an toàn th</w:t>
            </w:r>
            <w:r>
              <w:rPr>
                <w:sz w:val="28"/>
                <w:szCs w:val="28"/>
              </w:rPr>
              <w:t>ự</w:t>
            </w:r>
            <w:r>
              <w:rPr>
                <w:sz w:val="28"/>
                <w:szCs w:val="28"/>
              </w:rPr>
              <w:t>c ph</w:t>
            </w:r>
            <w:r>
              <w:rPr>
                <w:sz w:val="28"/>
                <w:szCs w:val="28"/>
              </w:rPr>
              <w:t>ẩ</w:t>
            </w:r>
            <w:r>
              <w:rPr>
                <w:sz w:val="28"/>
                <w:szCs w:val="28"/>
              </w:rPr>
              <w:t>m</w:t>
            </w:r>
          </w:p>
          <w:p w:rsidR="005A02FB" w:rsidRDefault="007F0FED">
            <w:pPr>
              <w:pStyle w:val="NormalWeb"/>
              <w:shd w:val="clear" w:color="auto" w:fill="FFFFFF"/>
              <w:spacing w:beforeAutospacing="0"/>
              <w:jc w:val="both"/>
              <w:rPr>
                <w:rFonts w:eastAsia="Roboto"/>
                <w:color w:val="333333"/>
                <w:sz w:val="28"/>
                <w:szCs w:val="28"/>
              </w:rPr>
            </w:pPr>
            <w:r>
              <w:rPr>
                <w:rFonts w:eastAsia="Roboto"/>
                <w:color w:val="333333"/>
                <w:sz w:val="28"/>
                <w:szCs w:val="28"/>
                <w:shd w:val="clear" w:color="auto" w:fill="FFFFFF"/>
              </w:rPr>
              <w:t>M</w:t>
            </w:r>
            <w:r>
              <w:rPr>
                <w:rFonts w:eastAsia="Roboto"/>
                <w:color w:val="333333"/>
                <w:sz w:val="28"/>
                <w:szCs w:val="28"/>
                <w:shd w:val="clear" w:color="auto" w:fill="FFFFFF"/>
              </w:rPr>
              <w:t>ộ</w:t>
            </w:r>
            <w:r>
              <w:rPr>
                <w:rFonts w:eastAsia="Roboto"/>
                <w:color w:val="333333"/>
                <w:sz w:val="28"/>
                <w:szCs w:val="28"/>
                <w:shd w:val="clear" w:color="auto" w:fill="FFFFFF"/>
              </w:rPr>
              <w:t>t s</w:t>
            </w:r>
            <w:r>
              <w:rPr>
                <w:rFonts w:eastAsia="Roboto"/>
                <w:color w:val="333333"/>
                <w:sz w:val="28"/>
                <w:szCs w:val="28"/>
                <w:shd w:val="clear" w:color="auto" w:fill="FFFFFF"/>
              </w:rPr>
              <w:t>ố</w:t>
            </w:r>
            <w:r>
              <w:rPr>
                <w:rFonts w:eastAsia="Roboto"/>
                <w:color w:val="333333"/>
                <w:sz w:val="28"/>
                <w:szCs w:val="28"/>
                <w:shd w:val="clear" w:color="auto" w:fill="FFFFFF"/>
              </w:rPr>
              <w:t xml:space="preserve"> d</w:t>
            </w:r>
            <w:r>
              <w:rPr>
                <w:rFonts w:eastAsia="Roboto"/>
                <w:color w:val="333333"/>
                <w:sz w:val="28"/>
                <w:szCs w:val="28"/>
                <w:shd w:val="clear" w:color="auto" w:fill="FFFFFF"/>
              </w:rPr>
              <w:t>ấ</w:t>
            </w:r>
            <w:r>
              <w:rPr>
                <w:rFonts w:eastAsia="Roboto"/>
                <w:color w:val="333333"/>
                <w:sz w:val="28"/>
                <w:szCs w:val="28"/>
                <w:shd w:val="clear" w:color="auto" w:fill="FFFFFF"/>
              </w:rPr>
              <w:t>u hi</w:t>
            </w:r>
            <w:r>
              <w:rPr>
                <w:rFonts w:eastAsia="Roboto"/>
                <w:color w:val="333333"/>
                <w:sz w:val="28"/>
                <w:szCs w:val="28"/>
                <w:shd w:val="clear" w:color="auto" w:fill="FFFFFF"/>
              </w:rPr>
              <w:t>ệ</w:t>
            </w:r>
            <w:r>
              <w:rPr>
                <w:rFonts w:eastAsia="Roboto"/>
                <w:color w:val="333333"/>
                <w:sz w:val="28"/>
                <w:szCs w:val="28"/>
                <w:shd w:val="clear" w:color="auto" w:fill="FFFFFF"/>
              </w:rPr>
              <w:t>u c</w:t>
            </w:r>
            <w:r>
              <w:rPr>
                <w:rFonts w:eastAsia="Roboto"/>
                <w:color w:val="333333"/>
                <w:sz w:val="28"/>
                <w:szCs w:val="28"/>
                <w:shd w:val="clear" w:color="auto" w:fill="FFFFFF"/>
              </w:rPr>
              <w:t>ủ</w:t>
            </w:r>
            <w:r>
              <w:rPr>
                <w:rFonts w:eastAsia="Roboto"/>
                <w:color w:val="333333"/>
                <w:sz w:val="28"/>
                <w:szCs w:val="28"/>
                <w:shd w:val="clear" w:color="auto" w:fill="FFFFFF"/>
              </w:rPr>
              <w:t>a căn b</w:t>
            </w:r>
            <w:r>
              <w:rPr>
                <w:rFonts w:eastAsia="Roboto"/>
                <w:color w:val="333333"/>
                <w:sz w:val="28"/>
                <w:szCs w:val="28"/>
                <w:shd w:val="clear" w:color="auto" w:fill="FFFFFF"/>
              </w:rPr>
              <w:t>ế</w:t>
            </w:r>
            <w:r>
              <w:rPr>
                <w:rFonts w:eastAsia="Roboto"/>
                <w:color w:val="333333"/>
                <w:sz w:val="28"/>
                <w:szCs w:val="28"/>
                <w:shd w:val="clear" w:color="auto" w:fill="FFFFFF"/>
              </w:rPr>
              <w:t>p s</w:t>
            </w:r>
            <w:r>
              <w:rPr>
                <w:rFonts w:eastAsia="Roboto"/>
                <w:color w:val="333333"/>
                <w:sz w:val="28"/>
                <w:szCs w:val="28"/>
                <w:shd w:val="clear" w:color="auto" w:fill="FFFFFF"/>
              </w:rPr>
              <w:t>ạ</w:t>
            </w:r>
            <w:r>
              <w:rPr>
                <w:rFonts w:eastAsia="Roboto"/>
                <w:color w:val="333333"/>
                <w:sz w:val="28"/>
                <w:szCs w:val="28"/>
                <w:shd w:val="clear" w:color="auto" w:fill="FFFFFF"/>
              </w:rPr>
              <w:t>ch, g</w:t>
            </w:r>
            <w:r>
              <w:rPr>
                <w:rFonts w:eastAsia="Roboto"/>
                <w:color w:val="333333"/>
                <w:sz w:val="28"/>
                <w:szCs w:val="28"/>
                <w:shd w:val="clear" w:color="auto" w:fill="FFFFFF"/>
              </w:rPr>
              <w:t>ọ</w:t>
            </w:r>
            <w:r>
              <w:rPr>
                <w:rFonts w:eastAsia="Roboto"/>
                <w:color w:val="333333"/>
                <w:sz w:val="28"/>
                <w:szCs w:val="28"/>
                <w:shd w:val="clear" w:color="auto" w:fill="FFFFFF"/>
              </w:rPr>
              <w:t>n gàng và đ</w:t>
            </w:r>
            <w:r>
              <w:rPr>
                <w:rFonts w:eastAsia="Roboto"/>
                <w:color w:val="333333"/>
                <w:sz w:val="28"/>
                <w:szCs w:val="28"/>
                <w:shd w:val="clear" w:color="auto" w:fill="FFFFFF"/>
              </w:rPr>
              <w:t>ả</w:t>
            </w:r>
            <w:r>
              <w:rPr>
                <w:rFonts w:eastAsia="Roboto"/>
                <w:color w:val="333333"/>
                <w:sz w:val="28"/>
                <w:szCs w:val="28"/>
                <w:shd w:val="clear" w:color="auto" w:fill="FFFFFF"/>
              </w:rPr>
              <w:t>m b</w:t>
            </w:r>
            <w:r>
              <w:rPr>
                <w:rFonts w:eastAsia="Roboto"/>
                <w:color w:val="333333"/>
                <w:sz w:val="28"/>
                <w:szCs w:val="28"/>
                <w:shd w:val="clear" w:color="auto" w:fill="FFFFFF"/>
              </w:rPr>
              <w:t>ả</w:t>
            </w:r>
            <w:r>
              <w:rPr>
                <w:rFonts w:eastAsia="Roboto"/>
                <w:color w:val="333333"/>
                <w:sz w:val="28"/>
                <w:szCs w:val="28"/>
                <w:shd w:val="clear" w:color="auto" w:fill="FFFFFF"/>
              </w:rPr>
              <w:t>o v</w:t>
            </w:r>
            <w:r>
              <w:rPr>
                <w:rFonts w:eastAsia="Roboto"/>
                <w:color w:val="333333"/>
                <w:sz w:val="28"/>
                <w:szCs w:val="28"/>
                <w:shd w:val="clear" w:color="auto" w:fill="FFFFFF"/>
              </w:rPr>
              <w:t>ệ</w:t>
            </w:r>
            <w:r>
              <w:rPr>
                <w:rFonts w:eastAsia="Roboto"/>
                <w:color w:val="333333"/>
                <w:sz w:val="28"/>
                <w:szCs w:val="28"/>
                <w:shd w:val="clear" w:color="auto" w:fill="FFFFFF"/>
              </w:rPr>
              <w:t xml:space="preserve"> sinh an toàn th</w:t>
            </w:r>
            <w:r>
              <w:rPr>
                <w:rFonts w:eastAsia="Roboto"/>
                <w:color w:val="333333"/>
                <w:sz w:val="28"/>
                <w:szCs w:val="28"/>
                <w:shd w:val="clear" w:color="auto" w:fill="FFFFFF"/>
              </w:rPr>
              <w:t>ự</w:t>
            </w:r>
            <w:r>
              <w:rPr>
                <w:rFonts w:eastAsia="Roboto"/>
                <w:color w:val="333333"/>
                <w:sz w:val="28"/>
                <w:szCs w:val="28"/>
                <w:shd w:val="clear" w:color="auto" w:fill="FFFFFF"/>
              </w:rPr>
              <w:t>c ph</w:t>
            </w:r>
            <w:r>
              <w:rPr>
                <w:rFonts w:eastAsia="Roboto"/>
                <w:color w:val="333333"/>
                <w:sz w:val="28"/>
                <w:szCs w:val="28"/>
                <w:shd w:val="clear" w:color="auto" w:fill="FFFFFF"/>
              </w:rPr>
              <w:t>ẩ</w:t>
            </w:r>
            <w:r>
              <w:rPr>
                <w:rFonts w:eastAsia="Roboto"/>
                <w:color w:val="333333"/>
                <w:sz w:val="28"/>
                <w:szCs w:val="28"/>
                <w:shd w:val="clear" w:color="auto" w:fill="FFFFFF"/>
              </w:rPr>
              <w:t>m:</w:t>
            </w:r>
          </w:p>
          <w:p w:rsidR="005A02FB" w:rsidRDefault="007F0FED">
            <w:pPr>
              <w:spacing w:beforeAutospacing="1"/>
              <w:jc w:val="both"/>
              <w:rPr>
                <w:sz w:val="28"/>
                <w:szCs w:val="28"/>
              </w:rPr>
            </w:pPr>
            <w:r>
              <w:rPr>
                <w:rFonts w:eastAsia="Roboto"/>
                <w:color w:val="333333"/>
                <w:sz w:val="28"/>
                <w:szCs w:val="28"/>
                <w:shd w:val="clear" w:color="auto" w:fill="FFFFFF"/>
              </w:rPr>
              <w:t>+ Các đ</w:t>
            </w:r>
            <w:r>
              <w:rPr>
                <w:rFonts w:eastAsia="Roboto"/>
                <w:color w:val="333333"/>
                <w:sz w:val="28"/>
                <w:szCs w:val="28"/>
                <w:shd w:val="clear" w:color="auto" w:fill="FFFFFF"/>
              </w:rPr>
              <w:t>ồ</w:t>
            </w:r>
            <w:r>
              <w:rPr>
                <w:rFonts w:eastAsia="Roboto"/>
                <w:color w:val="333333"/>
                <w:sz w:val="28"/>
                <w:szCs w:val="28"/>
                <w:shd w:val="clear" w:color="auto" w:fill="FFFFFF"/>
              </w:rPr>
              <w:t xml:space="preserve"> dùng nhà b</w:t>
            </w:r>
            <w:r>
              <w:rPr>
                <w:rFonts w:eastAsia="Roboto"/>
                <w:color w:val="333333"/>
                <w:sz w:val="28"/>
                <w:szCs w:val="28"/>
                <w:shd w:val="clear" w:color="auto" w:fill="FFFFFF"/>
              </w:rPr>
              <w:t>ế</w:t>
            </w:r>
            <w:r>
              <w:rPr>
                <w:rFonts w:eastAsia="Roboto"/>
                <w:color w:val="333333"/>
                <w:sz w:val="28"/>
                <w:szCs w:val="28"/>
                <w:shd w:val="clear" w:color="auto" w:fill="FFFFFF"/>
              </w:rPr>
              <w:t>p đư</w:t>
            </w:r>
            <w:r>
              <w:rPr>
                <w:rFonts w:eastAsia="Roboto"/>
                <w:color w:val="333333"/>
                <w:sz w:val="28"/>
                <w:szCs w:val="28"/>
                <w:shd w:val="clear" w:color="auto" w:fill="FFFFFF"/>
              </w:rPr>
              <w:t>ợ</w:t>
            </w:r>
            <w:r>
              <w:rPr>
                <w:rFonts w:eastAsia="Roboto"/>
                <w:color w:val="333333"/>
                <w:sz w:val="28"/>
                <w:szCs w:val="28"/>
                <w:shd w:val="clear" w:color="auto" w:fill="FFFFFF"/>
              </w:rPr>
              <w:t xml:space="preserve">c </w:t>
            </w:r>
            <w:r>
              <w:rPr>
                <w:rFonts w:eastAsia="Roboto"/>
                <w:color w:val="333333"/>
                <w:sz w:val="28"/>
                <w:szCs w:val="28"/>
                <w:shd w:val="clear" w:color="auto" w:fill="FFFFFF"/>
              </w:rPr>
              <w:t>s</w:t>
            </w:r>
            <w:r>
              <w:rPr>
                <w:rFonts w:eastAsia="Roboto"/>
                <w:color w:val="333333"/>
                <w:sz w:val="28"/>
                <w:szCs w:val="28"/>
                <w:shd w:val="clear" w:color="auto" w:fill="FFFFFF"/>
              </w:rPr>
              <w:t>ắ</w:t>
            </w:r>
            <w:r>
              <w:rPr>
                <w:rFonts w:eastAsia="Roboto"/>
                <w:color w:val="333333"/>
                <w:sz w:val="28"/>
                <w:szCs w:val="28"/>
                <w:shd w:val="clear" w:color="auto" w:fill="FFFFFF"/>
              </w:rPr>
              <w:t>p x</w:t>
            </w:r>
            <w:r>
              <w:rPr>
                <w:rFonts w:eastAsia="Roboto"/>
                <w:color w:val="333333"/>
                <w:sz w:val="28"/>
                <w:szCs w:val="28"/>
                <w:shd w:val="clear" w:color="auto" w:fill="FFFFFF"/>
              </w:rPr>
              <w:t>ế</w:t>
            </w:r>
            <w:r>
              <w:rPr>
                <w:rFonts w:eastAsia="Roboto"/>
                <w:color w:val="333333"/>
                <w:sz w:val="28"/>
                <w:szCs w:val="28"/>
                <w:shd w:val="clear" w:color="auto" w:fill="FFFFFF"/>
              </w:rPr>
              <w:t>p g</w:t>
            </w:r>
            <w:r>
              <w:rPr>
                <w:rFonts w:eastAsia="Roboto"/>
                <w:color w:val="333333"/>
                <w:sz w:val="28"/>
                <w:szCs w:val="28"/>
                <w:shd w:val="clear" w:color="auto" w:fill="FFFFFF"/>
              </w:rPr>
              <w:t>ọ</w:t>
            </w:r>
            <w:r>
              <w:rPr>
                <w:rFonts w:eastAsia="Roboto"/>
                <w:color w:val="333333"/>
                <w:sz w:val="28"/>
                <w:szCs w:val="28"/>
                <w:shd w:val="clear" w:color="auto" w:fill="FFFFFF"/>
              </w:rPr>
              <w:t>n gàng, h</w:t>
            </w:r>
            <w:r>
              <w:rPr>
                <w:rFonts w:eastAsia="Roboto"/>
                <w:color w:val="333333"/>
                <w:sz w:val="28"/>
                <w:szCs w:val="28"/>
                <w:shd w:val="clear" w:color="auto" w:fill="FFFFFF"/>
              </w:rPr>
              <w:t>ợ</w:t>
            </w:r>
            <w:r>
              <w:rPr>
                <w:rFonts w:eastAsia="Roboto"/>
                <w:color w:val="333333"/>
                <w:sz w:val="28"/>
                <w:szCs w:val="28"/>
                <w:shd w:val="clear" w:color="auto" w:fill="FFFFFF"/>
              </w:rPr>
              <w:t>p lí.</w:t>
            </w:r>
          </w:p>
          <w:p w:rsidR="005A02FB" w:rsidRDefault="007F0FED">
            <w:pPr>
              <w:spacing w:beforeAutospacing="1"/>
              <w:jc w:val="both"/>
              <w:rPr>
                <w:sz w:val="28"/>
                <w:szCs w:val="28"/>
              </w:rPr>
            </w:pPr>
            <w:r>
              <w:rPr>
                <w:rFonts w:eastAsia="Roboto"/>
                <w:color w:val="333333"/>
                <w:sz w:val="28"/>
                <w:szCs w:val="28"/>
                <w:shd w:val="clear" w:color="auto" w:fill="FFFFFF"/>
              </w:rPr>
              <w:t>+ Bàn b</w:t>
            </w:r>
            <w:r>
              <w:rPr>
                <w:rFonts w:eastAsia="Roboto"/>
                <w:color w:val="333333"/>
                <w:sz w:val="28"/>
                <w:szCs w:val="28"/>
                <w:shd w:val="clear" w:color="auto" w:fill="FFFFFF"/>
              </w:rPr>
              <w:t>ế</w:t>
            </w:r>
            <w:r>
              <w:rPr>
                <w:rFonts w:eastAsia="Roboto"/>
                <w:color w:val="333333"/>
                <w:sz w:val="28"/>
                <w:szCs w:val="28"/>
                <w:shd w:val="clear" w:color="auto" w:fill="FFFFFF"/>
              </w:rPr>
              <w:t>p, bàn ăn, sàn nhà và các thi</w:t>
            </w:r>
            <w:r>
              <w:rPr>
                <w:rFonts w:eastAsia="Roboto"/>
                <w:color w:val="333333"/>
                <w:sz w:val="28"/>
                <w:szCs w:val="28"/>
                <w:shd w:val="clear" w:color="auto" w:fill="FFFFFF"/>
              </w:rPr>
              <w:t>ế</w:t>
            </w:r>
            <w:r>
              <w:rPr>
                <w:rFonts w:eastAsia="Roboto"/>
                <w:color w:val="333333"/>
                <w:sz w:val="28"/>
                <w:szCs w:val="28"/>
                <w:shd w:val="clear" w:color="auto" w:fill="FFFFFF"/>
              </w:rPr>
              <w:t>t b</w:t>
            </w:r>
            <w:r>
              <w:rPr>
                <w:rFonts w:eastAsia="Roboto"/>
                <w:color w:val="333333"/>
                <w:sz w:val="28"/>
                <w:szCs w:val="28"/>
                <w:shd w:val="clear" w:color="auto" w:fill="FFFFFF"/>
              </w:rPr>
              <w:t>ị</w:t>
            </w:r>
            <w:r>
              <w:rPr>
                <w:rFonts w:eastAsia="Roboto"/>
                <w:color w:val="333333"/>
                <w:sz w:val="28"/>
                <w:szCs w:val="28"/>
                <w:shd w:val="clear" w:color="auto" w:fill="FFFFFF"/>
              </w:rPr>
              <w:t xml:space="preserve"> khác s</w:t>
            </w:r>
            <w:r>
              <w:rPr>
                <w:rFonts w:eastAsia="Roboto"/>
                <w:color w:val="333333"/>
                <w:sz w:val="28"/>
                <w:szCs w:val="28"/>
                <w:shd w:val="clear" w:color="auto" w:fill="FFFFFF"/>
              </w:rPr>
              <w:t>ạ</w:t>
            </w:r>
            <w:r>
              <w:rPr>
                <w:rFonts w:eastAsia="Roboto"/>
                <w:color w:val="333333"/>
                <w:sz w:val="28"/>
                <w:szCs w:val="28"/>
                <w:shd w:val="clear" w:color="auto" w:fill="FFFFFF"/>
              </w:rPr>
              <w:t>ch s</w:t>
            </w:r>
            <w:r>
              <w:rPr>
                <w:rFonts w:eastAsia="Roboto"/>
                <w:color w:val="333333"/>
                <w:sz w:val="28"/>
                <w:szCs w:val="28"/>
                <w:shd w:val="clear" w:color="auto" w:fill="FFFFFF"/>
              </w:rPr>
              <w:t>ẽ</w:t>
            </w:r>
            <w:r>
              <w:rPr>
                <w:rFonts w:eastAsia="Roboto"/>
                <w:color w:val="333333"/>
                <w:sz w:val="28"/>
                <w:szCs w:val="28"/>
                <w:shd w:val="clear" w:color="auto" w:fill="FFFFFF"/>
              </w:rPr>
              <w:t>, không b</w:t>
            </w:r>
            <w:r>
              <w:rPr>
                <w:rFonts w:eastAsia="Roboto"/>
                <w:color w:val="333333"/>
                <w:sz w:val="28"/>
                <w:szCs w:val="28"/>
                <w:shd w:val="clear" w:color="auto" w:fill="FFFFFF"/>
              </w:rPr>
              <w:t>ị</w:t>
            </w:r>
            <w:r>
              <w:rPr>
                <w:rFonts w:eastAsia="Roboto"/>
                <w:color w:val="333333"/>
                <w:sz w:val="28"/>
                <w:szCs w:val="28"/>
                <w:shd w:val="clear" w:color="auto" w:fill="FFFFFF"/>
              </w:rPr>
              <w:t xml:space="preserve"> bám d</w:t>
            </w:r>
            <w:r>
              <w:rPr>
                <w:rFonts w:eastAsia="Roboto"/>
                <w:color w:val="333333"/>
                <w:sz w:val="28"/>
                <w:szCs w:val="28"/>
                <w:shd w:val="clear" w:color="auto" w:fill="FFFFFF"/>
              </w:rPr>
              <w:t>ầ</w:t>
            </w:r>
            <w:r>
              <w:rPr>
                <w:rFonts w:eastAsia="Roboto"/>
                <w:color w:val="333333"/>
                <w:sz w:val="28"/>
                <w:szCs w:val="28"/>
                <w:shd w:val="clear" w:color="auto" w:fill="FFFFFF"/>
              </w:rPr>
              <w:t>u m</w:t>
            </w:r>
            <w:r>
              <w:rPr>
                <w:rFonts w:eastAsia="Roboto"/>
                <w:color w:val="333333"/>
                <w:sz w:val="28"/>
                <w:szCs w:val="28"/>
                <w:shd w:val="clear" w:color="auto" w:fill="FFFFFF"/>
              </w:rPr>
              <w:t>ỡ</w:t>
            </w:r>
            <w:r>
              <w:rPr>
                <w:rFonts w:eastAsia="Roboto"/>
                <w:color w:val="333333"/>
                <w:sz w:val="28"/>
                <w:szCs w:val="28"/>
                <w:shd w:val="clear" w:color="auto" w:fill="FFFFFF"/>
              </w:rPr>
              <w:t xml:space="preserve"> hay b</w:t>
            </w:r>
            <w:r>
              <w:rPr>
                <w:rFonts w:eastAsia="Roboto"/>
                <w:color w:val="333333"/>
                <w:sz w:val="28"/>
                <w:szCs w:val="28"/>
                <w:shd w:val="clear" w:color="auto" w:fill="FFFFFF"/>
              </w:rPr>
              <w:t>ụ</w:t>
            </w:r>
            <w:r>
              <w:rPr>
                <w:rFonts w:eastAsia="Roboto"/>
                <w:color w:val="333333"/>
                <w:sz w:val="28"/>
                <w:szCs w:val="28"/>
                <w:shd w:val="clear" w:color="auto" w:fill="FFFFFF"/>
              </w:rPr>
              <w:t>i b</w:t>
            </w:r>
            <w:r>
              <w:rPr>
                <w:rFonts w:eastAsia="Roboto"/>
                <w:color w:val="333333"/>
                <w:sz w:val="28"/>
                <w:szCs w:val="28"/>
                <w:shd w:val="clear" w:color="auto" w:fill="FFFFFF"/>
              </w:rPr>
              <w:t>ẩ</w:t>
            </w:r>
            <w:r>
              <w:rPr>
                <w:rFonts w:eastAsia="Roboto"/>
                <w:color w:val="333333"/>
                <w:sz w:val="28"/>
                <w:szCs w:val="28"/>
                <w:shd w:val="clear" w:color="auto" w:fill="FFFFFF"/>
              </w:rPr>
              <w:t>n.</w:t>
            </w:r>
          </w:p>
          <w:p w:rsidR="005A02FB" w:rsidRDefault="007F0FED">
            <w:pPr>
              <w:spacing w:beforeAutospacing="1"/>
              <w:jc w:val="both"/>
              <w:rPr>
                <w:rFonts w:eastAsia="Roboto"/>
                <w:color w:val="333333"/>
                <w:sz w:val="28"/>
                <w:szCs w:val="28"/>
                <w:shd w:val="clear" w:color="auto" w:fill="FFFFFF"/>
              </w:rPr>
            </w:pPr>
            <w:r>
              <w:rPr>
                <w:rFonts w:eastAsia="Roboto"/>
                <w:color w:val="333333"/>
                <w:sz w:val="28"/>
                <w:szCs w:val="28"/>
                <w:shd w:val="clear" w:color="auto" w:fill="FFFFFF"/>
              </w:rPr>
              <w:lastRenderedPageBreak/>
              <w:t>+T</w:t>
            </w:r>
            <w:r>
              <w:rPr>
                <w:rFonts w:eastAsia="Roboto"/>
                <w:color w:val="333333"/>
                <w:sz w:val="28"/>
                <w:szCs w:val="28"/>
                <w:shd w:val="clear" w:color="auto" w:fill="FFFFFF"/>
              </w:rPr>
              <w:t>ủ</w:t>
            </w:r>
            <w:r>
              <w:rPr>
                <w:rFonts w:eastAsia="Roboto"/>
                <w:color w:val="333333"/>
                <w:sz w:val="28"/>
                <w:szCs w:val="28"/>
                <w:shd w:val="clear" w:color="auto" w:fill="FFFFFF"/>
              </w:rPr>
              <w:t xml:space="preserve"> l</w:t>
            </w:r>
            <w:r>
              <w:rPr>
                <w:rFonts w:eastAsia="Roboto"/>
                <w:color w:val="333333"/>
                <w:sz w:val="28"/>
                <w:szCs w:val="28"/>
                <w:shd w:val="clear" w:color="auto" w:fill="FFFFFF"/>
              </w:rPr>
              <w:t>ạ</w:t>
            </w:r>
            <w:r>
              <w:rPr>
                <w:rFonts w:eastAsia="Roboto"/>
                <w:color w:val="333333"/>
                <w:sz w:val="28"/>
                <w:szCs w:val="28"/>
                <w:shd w:val="clear" w:color="auto" w:fill="FFFFFF"/>
              </w:rPr>
              <w:t>nh đư</w:t>
            </w:r>
            <w:r>
              <w:rPr>
                <w:rFonts w:eastAsia="Roboto"/>
                <w:color w:val="333333"/>
                <w:sz w:val="28"/>
                <w:szCs w:val="28"/>
                <w:shd w:val="clear" w:color="auto" w:fill="FFFFFF"/>
              </w:rPr>
              <w:t>ợ</w:t>
            </w:r>
            <w:r>
              <w:rPr>
                <w:rFonts w:eastAsia="Roboto"/>
                <w:color w:val="333333"/>
                <w:sz w:val="28"/>
                <w:szCs w:val="28"/>
                <w:shd w:val="clear" w:color="auto" w:fill="FFFFFF"/>
              </w:rPr>
              <w:t>c s</w:t>
            </w:r>
            <w:r>
              <w:rPr>
                <w:rFonts w:eastAsia="Roboto"/>
                <w:color w:val="333333"/>
                <w:sz w:val="28"/>
                <w:szCs w:val="28"/>
                <w:shd w:val="clear" w:color="auto" w:fill="FFFFFF"/>
              </w:rPr>
              <w:t>ắ</w:t>
            </w:r>
            <w:r>
              <w:rPr>
                <w:rFonts w:eastAsia="Roboto"/>
                <w:color w:val="333333"/>
                <w:sz w:val="28"/>
                <w:szCs w:val="28"/>
                <w:shd w:val="clear" w:color="auto" w:fill="FFFFFF"/>
              </w:rPr>
              <w:t>p x</w:t>
            </w:r>
            <w:r>
              <w:rPr>
                <w:rFonts w:eastAsia="Roboto"/>
                <w:color w:val="333333"/>
                <w:sz w:val="28"/>
                <w:szCs w:val="28"/>
                <w:shd w:val="clear" w:color="auto" w:fill="FFFFFF"/>
              </w:rPr>
              <w:t>ế</w:t>
            </w:r>
            <w:r>
              <w:rPr>
                <w:rFonts w:eastAsia="Roboto"/>
                <w:color w:val="333333"/>
                <w:sz w:val="28"/>
                <w:szCs w:val="28"/>
                <w:shd w:val="clear" w:color="auto" w:fill="FFFFFF"/>
              </w:rPr>
              <w:t>p khoa h</w:t>
            </w:r>
            <w:r>
              <w:rPr>
                <w:rFonts w:eastAsia="Roboto"/>
                <w:color w:val="333333"/>
                <w:sz w:val="28"/>
                <w:szCs w:val="28"/>
                <w:shd w:val="clear" w:color="auto" w:fill="FFFFFF"/>
              </w:rPr>
              <w:t>ọ</w:t>
            </w:r>
            <w:r>
              <w:rPr>
                <w:rFonts w:eastAsia="Roboto"/>
                <w:color w:val="333333"/>
                <w:sz w:val="28"/>
                <w:szCs w:val="28"/>
                <w:shd w:val="clear" w:color="auto" w:fill="FFFFFF"/>
              </w:rPr>
              <w:t>c, không đ</w:t>
            </w:r>
            <w:r>
              <w:rPr>
                <w:rFonts w:eastAsia="Roboto"/>
                <w:color w:val="333333"/>
                <w:sz w:val="28"/>
                <w:szCs w:val="28"/>
                <w:shd w:val="clear" w:color="auto" w:fill="FFFFFF"/>
              </w:rPr>
              <w:t>ể</w:t>
            </w:r>
            <w:r>
              <w:rPr>
                <w:rFonts w:eastAsia="Roboto"/>
                <w:color w:val="333333"/>
                <w:sz w:val="28"/>
                <w:szCs w:val="28"/>
                <w:shd w:val="clear" w:color="auto" w:fill="FFFFFF"/>
              </w:rPr>
              <w:t xml:space="preserve"> quá nhi</w:t>
            </w:r>
            <w:r>
              <w:rPr>
                <w:rFonts w:eastAsia="Roboto"/>
                <w:color w:val="333333"/>
                <w:sz w:val="28"/>
                <w:szCs w:val="28"/>
                <w:shd w:val="clear" w:color="auto" w:fill="FFFFFF"/>
              </w:rPr>
              <w:t>ề</w:t>
            </w:r>
            <w:r>
              <w:rPr>
                <w:rFonts w:eastAsia="Roboto"/>
                <w:color w:val="333333"/>
                <w:sz w:val="28"/>
                <w:szCs w:val="28"/>
                <w:shd w:val="clear" w:color="auto" w:fill="FFFFFF"/>
              </w:rPr>
              <w:t>u th</w:t>
            </w:r>
            <w:r>
              <w:rPr>
                <w:rFonts w:eastAsia="Roboto"/>
                <w:color w:val="333333"/>
                <w:sz w:val="28"/>
                <w:szCs w:val="28"/>
                <w:shd w:val="clear" w:color="auto" w:fill="FFFFFF"/>
              </w:rPr>
              <w:t>ự</w:t>
            </w:r>
            <w:r>
              <w:rPr>
                <w:rFonts w:eastAsia="Roboto"/>
                <w:color w:val="333333"/>
                <w:sz w:val="28"/>
                <w:szCs w:val="28"/>
                <w:shd w:val="clear" w:color="auto" w:fill="FFFFFF"/>
              </w:rPr>
              <w:t>c ph</w:t>
            </w:r>
            <w:r>
              <w:rPr>
                <w:rFonts w:eastAsia="Roboto"/>
                <w:color w:val="333333"/>
                <w:sz w:val="28"/>
                <w:szCs w:val="28"/>
                <w:shd w:val="clear" w:color="auto" w:fill="FFFFFF"/>
              </w:rPr>
              <w:t>ẩ</w:t>
            </w:r>
            <w:r>
              <w:rPr>
                <w:rFonts w:eastAsia="Roboto"/>
                <w:color w:val="333333"/>
                <w:sz w:val="28"/>
                <w:szCs w:val="28"/>
                <w:shd w:val="clear" w:color="auto" w:fill="FFFFFF"/>
              </w:rPr>
              <w:t>m và không có mùi.</w:t>
            </w:r>
          </w:p>
          <w:p w:rsidR="005A02FB" w:rsidRDefault="007F0FED">
            <w:pPr>
              <w:spacing w:beforeAutospacing="1"/>
              <w:jc w:val="both"/>
              <w:rPr>
                <w:rFonts w:eastAsia="Roboto"/>
                <w:color w:val="333333"/>
                <w:sz w:val="28"/>
                <w:szCs w:val="28"/>
                <w:shd w:val="clear" w:color="auto" w:fill="FFFFFF"/>
              </w:rPr>
            </w:pPr>
            <w:r>
              <w:rPr>
                <w:rFonts w:eastAsia="Roboto"/>
                <w:color w:val="333333"/>
                <w:sz w:val="28"/>
                <w:szCs w:val="28"/>
                <w:shd w:val="clear" w:color="auto" w:fill="FFFFFF"/>
              </w:rPr>
              <w:t>+ Th</w:t>
            </w:r>
            <w:r>
              <w:rPr>
                <w:rFonts w:eastAsia="Roboto"/>
                <w:color w:val="333333"/>
                <w:sz w:val="28"/>
                <w:szCs w:val="28"/>
                <w:shd w:val="clear" w:color="auto" w:fill="FFFFFF"/>
              </w:rPr>
              <w:t>ự</w:t>
            </w:r>
            <w:r>
              <w:rPr>
                <w:rFonts w:eastAsia="Roboto"/>
                <w:color w:val="333333"/>
                <w:sz w:val="28"/>
                <w:szCs w:val="28"/>
                <w:shd w:val="clear" w:color="auto" w:fill="FFFFFF"/>
              </w:rPr>
              <w:t>c ph</w:t>
            </w:r>
            <w:r>
              <w:rPr>
                <w:rFonts w:eastAsia="Roboto"/>
                <w:color w:val="333333"/>
                <w:sz w:val="28"/>
                <w:szCs w:val="28"/>
                <w:shd w:val="clear" w:color="auto" w:fill="FFFFFF"/>
              </w:rPr>
              <w:t>ẩ</w:t>
            </w:r>
            <w:r>
              <w:rPr>
                <w:rFonts w:eastAsia="Roboto"/>
                <w:color w:val="333333"/>
                <w:sz w:val="28"/>
                <w:szCs w:val="28"/>
                <w:shd w:val="clear" w:color="auto" w:fill="FFFFFF"/>
              </w:rPr>
              <w:t>m đ</w:t>
            </w:r>
            <w:r>
              <w:rPr>
                <w:rFonts w:eastAsia="Roboto"/>
                <w:color w:val="333333"/>
                <w:sz w:val="28"/>
                <w:szCs w:val="28"/>
                <w:shd w:val="clear" w:color="auto" w:fill="FFFFFF"/>
              </w:rPr>
              <w:t>ể</w:t>
            </w:r>
            <w:r>
              <w:rPr>
                <w:rFonts w:eastAsia="Roboto"/>
                <w:color w:val="333333"/>
                <w:sz w:val="28"/>
                <w:szCs w:val="28"/>
                <w:shd w:val="clear" w:color="auto" w:fill="FFFFFF"/>
              </w:rPr>
              <w:t xml:space="preserve"> trong t</w:t>
            </w:r>
            <w:r>
              <w:rPr>
                <w:rFonts w:eastAsia="Roboto"/>
                <w:color w:val="333333"/>
                <w:sz w:val="28"/>
                <w:szCs w:val="28"/>
                <w:shd w:val="clear" w:color="auto" w:fill="FFFFFF"/>
              </w:rPr>
              <w:t>ủ</w:t>
            </w:r>
            <w:r>
              <w:rPr>
                <w:rFonts w:eastAsia="Roboto"/>
                <w:color w:val="333333"/>
                <w:sz w:val="28"/>
                <w:szCs w:val="28"/>
                <w:shd w:val="clear" w:color="auto" w:fill="FFFFFF"/>
              </w:rPr>
              <w:t xml:space="preserve"> đ</w:t>
            </w:r>
            <w:r>
              <w:rPr>
                <w:rFonts w:eastAsia="Roboto"/>
                <w:color w:val="333333"/>
                <w:sz w:val="28"/>
                <w:szCs w:val="28"/>
                <w:shd w:val="clear" w:color="auto" w:fill="FFFFFF"/>
              </w:rPr>
              <w:t>ề</w:t>
            </w:r>
            <w:r>
              <w:rPr>
                <w:rFonts w:eastAsia="Roboto"/>
                <w:color w:val="333333"/>
                <w:sz w:val="28"/>
                <w:szCs w:val="28"/>
                <w:shd w:val="clear" w:color="auto" w:fill="FFFFFF"/>
              </w:rPr>
              <w:t>u đư</w:t>
            </w:r>
            <w:r>
              <w:rPr>
                <w:rFonts w:eastAsia="Roboto"/>
                <w:color w:val="333333"/>
                <w:sz w:val="28"/>
                <w:szCs w:val="28"/>
                <w:shd w:val="clear" w:color="auto" w:fill="FFFFFF"/>
              </w:rPr>
              <w:t>ợ</w:t>
            </w:r>
            <w:r>
              <w:rPr>
                <w:rFonts w:eastAsia="Roboto"/>
                <w:color w:val="333333"/>
                <w:sz w:val="28"/>
                <w:szCs w:val="28"/>
                <w:shd w:val="clear" w:color="auto" w:fill="FFFFFF"/>
              </w:rPr>
              <w:t>c b</w:t>
            </w:r>
            <w:r>
              <w:rPr>
                <w:rFonts w:eastAsia="Roboto"/>
                <w:color w:val="333333"/>
                <w:sz w:val="28"/>
                <w:szCs w:val="28"/>
                <w:shd w:val="clear" w:color="auto" w:fill="FFFFFF"/>
              </w:rPr>
              <w:t>ọ</w:t>
            </w:r>
            <w:r>
              <w:rPr>
                <w:rFonts w:eastAsia="Roboto"/>
                <w:color w:val="333333"/>
                <w:sz w:val="28"/>
                <w:szCs w:val="28"/>
                <w:shd w:val="clear" w:color="auto" w:fill="FFFFFF"/>
              </w:rPr>
              <w:t>c kín ho</w:t>
            </w:r>
            <w:r>
              <w:rPr>
                <w:rFonts w:eastAsia="Roboto"/>
                <w:color w:val="333333"/>
                <w:sz w:val="28"/>
                <w:szCs w:val="28"/>
                <w:shd w:val="clear" w:color="auto" w:fill="FFFFFF"/>
              </w:rPr>
              <w:t>ặ</w:t>
            </w:r>
            <w:r>
              <w:rPr>
                <w:rFonts w:eastAsia="Roboto"/>
                <w:color w:val="333333"/>
                <w:sz w:val="28"/>
                <w:szCs w:val="28"/>
                <w:shd w:val="clear" w:color="auto" w:fill="FFFFFF"/>
              </w:rPr>
              <w:t>c cho vào h</w:t>
            </w:r>
            <w:r>
              <w:rPr>
                <w:rFonts w:eastAsia="Roboto"/>
                <w:color w:val="333333"/>
                <w:sz w:val="28"/>
                <w:szCs w:val="28"/>
                <w:shd w:val="clear" w:color="auto" w:fill="FFFFFF"/>
              </w:rPr>
              <w:t>ộ</w:t>
            </w:r>
            <w:r>
              <w:rPr>
                <w:rFonts w:eastAsia="Roboto"/>
                <w:color w:val="333333"/>
                <w:sz w:val="28"/>
                <w:szCs w:val="28"/>
                <w:shd w:val="clear" w:color="auto" w:fill="FFFFFF"/>
              </w:rPr>
              <w:t>p c</w:t>
            </w:r>
            <w:r>
              <w:rPr>
                <w:rFonts w:eastAsia="Roboto"/>
                <w:color w:val="333333"/>
                <w:sz w:val="28"/>
                <w:szCs w:val="28"/>
                <w:shd w:val="clear" w:color="auto" w:fill="FFFFFF"/>
              </w:rPr>
              <w:t>ẩ</w:t>
            </w:r>
            <w:r>
              <w:rPr>
                <w:rFonts w:eastAsia="Roboto"/>
                <w:color w:val="333333"/>
                <w:sz w:val="28"/>
                <w:szCs w:val="28"/>
                <w:shd w:val="clear" w:color="auto" w:fill="FFFFFF"/>
              </w:rPr>
              <w:t xml:space="preserve">n </w:t>
            </w:r>
            <w:r>
              <w:rPr>
                <w:rFonts w:eastAsia="Roboto"/>
                <w:color w:val="333333"/>
                <w:sz w:val="28"/>
                <w:szCs w:val="28"/>
                <w:shd w:val="clear" w:color="auto" w:fill="FFFFFF"/>
              </w:rPr>
              <w:t>th</w:t>
            </w:r>
            <w:r>
              <w:rPr>
                <w:rFonts w:eastAsia="Roboto"/>
                <w:color w:val="333333"/>
                <w:sz w:val="28"/>
                <w:szCs w:val="28"/>
                <w:shd w:val="clear" w:color="auto" w:fill="FFFFFF"/>
              </w:rPr>
              <w:t>ẩ</w:t>
            </w:r>
            <w:r>
              <w:rPr>
                <w:rFonts w:eastAsia="Roboto"/>
                <w:color w:val="333333"/>
                <w:sz w:val="28"/>
                <w:szCs w:val="28"/>
                <w:shd w:val="clear" w:color="auto" w:fill="FFFFFF"/>
              </w:rPr>
              <w:t>n, ngăn n</w:t>
            </w:r>
            <w:r>
              <w:rPr>
                <w:rFonts w:eastAsia="Roboto"/>
                <w:color w:val="333333"/>
                <w:sz w:val="28"/>
                <w:szCs w:val="28"/>
                <w:shd w:val="clear" w:color="auto" w:fill="FFFFFF"/>
              </w:rPr>
              <w:t>ắ</w:t>
            </w:r>
            <w:r>
              <w:rPr>
                <w:rFonts w:eastAsia="Roboto"/>
                <w:color w:val="333333"/>
                <w:sz w:val="28"/>
                <w:szCs w:val="28"/>
                <w:shd w:val="clear" w:color="auto" w:fill="FFFFFF"/>
              </w:rPr>
              <w:t>p.</w:t>
            </w:r>
          </w:p>
          <w:p w:rsidR="005A02FB" w:rsidRDefault="007F0FED">
            <w:pPr>
              <w:spacing w:beforeAutospacing="1"/>
              <w:jc w:val="both"/>
              <w:rPr>
                <w:sz w:val="28"/>
                <w:szCs w:val="28"/>
              </w:rPr>
            </w:pPr>
            <w:r>
              <w:rPr>
                <w:rFonts w:eastAsia="Roboto"/>
                <w:color w:val="333333"/>
                <w:sz w:val="28"/>
                <w:szCs w:val="28"/>
                <w:shd w:val="clear" w:color="auto" w:fill="FFFFFF"/>
              </w:rPr>
              <w:t>+ Các lo</w:t>
            </w:r>
            <w:r>
              <w:rPr>
                <w:rFonts w:eastAsia="Roboto"/>
                <w:color w:val="333333"/>
                <w:sz w:val="28"/>
                <w:szCs w:val="28"/>
                <w:shd w:val="clear" w:color="auto" w:fill="FFFFFF"/>
              </w:rPr>
              <w:t>ạ</w:t>
            </w:r>
            <w:r>
              <w:rPr>
                <w:rFonts w:eastAsia="Roboto"/>
                <w:color w:val="333333"/>
                <w:sz w:val="28"/>
                <w:szCs w:val="28"/>
                <w:shd w:val="clear" w:color="auto" w:fill="FFFFFF"/>
              </w:rPr>
              <w:t>i h</w:t>
            </w:r>
            <w:r>
              <w:rPr>
                <w:rFonts w:eastAsia="Roboto"/>
                <w:color w:val="333333"/>
                <w:sz w:val="28"/>
                <w:szCs w:val="28"/>
                <w:shd w:val="clear" w:color="auto" w:fill="FFFFFF"/>
              </w:rPr>
              <w:t>ộ</w:t>
            </w:r>
            <w:r>
              <w:rPr>
                <w:rFonts w:eastAsia="Roboto"/>
                <w:color w:val="333333"/>
                <w:sz w:val="28"/>
                <w:szCs w:val="28"/>
                <w:shd w:val="clear" w:color="auto" w:fill="FFFFFF"/>
              </w:rPr>
              <w:t>p, chai, l</w:t>
            </w:r>
            <w:r>
              <w:rPr>
                <w:rFonts w:eastAsia="Roboto"/>
                <w:color w:val="333333"/>
                <w:sz w:val="28"/>
                <w:szCs w:val="28"/>
                <w:shd w:val="clear" w:color="auto" w:fill="FFFFFF"/>
              </w:rPr>
              <w:t>ọ</w:t>
            </w:r>
            <w:r>
              <w:rPr>
                <w:rFonts w:eastAsia="Roboto"/>
                <w:color w:val="333333"/>
                <w:sz w:val="28"/>
                <w:szCs w:val="28"/>
                <w:shd w:val="clear" w:color="auto" w:fill="FFFFFF"/>
              </w:rPr>
              <w:t xml:space="preserve"> đư</w:t>
            </w:r>
            <w:r>
              <w:rPr>
                <w:rFonts w:eastAsia="Roboto"/>
                <w:color w:val="333333"/>
                <w:sz w:val="28"/>
                <w:szCs w:val="28"/>
                <w:shd w:val="clear" w:color="auto" w:fill="FFFFFF"/>
              </w:rPr>
              <w:t>ợ</w:t>
            </w:r>
            <w:r>
              <w:rPr>
                <w:rFonts w:eastAsia="Roboto"/>
                <w:color w:val="333333"/>
                <w:sz w:val="28"/>
                <w:szCs w:val="28"/>
                <w:shd w:val="clear" w:color="auto" w:fill="FFFFFF"/>
              </w:rPr>
              <w:t>c dán nhãn đ</w:t>
            </w:r>
            <w:r>
              <w:rPr>
                <w:rFonts w:eastAsia="Roboto"/>
                <w:color w:val="333333"/>
                <w:sz w:val="28"/>
                <w:szCs w:val="28"/>
                <w:shd w:val="clear" w:color="auto" w:fill="FFFFFF"/>
              </w:rPr>
              <w:t>ể</w:t>
            </w:r>
            <w:r>
              <w:rPr>
                <w:rFonts w:eastAsia="Roboto"/>
                <w:color w:val="333333"/>
                <w:sz w:val="28"/>
                <w:szCs w:val="28"/>
                <w:shd w:val="clear" w:color="auto" w:fill="FFFFFF"/>
              </w:rPr>
              <w:t xml:space="preserve"> phân bi</w:t>
            </w:r>
            <w:r>
              <w:rPr>
                <w:rFonts w:eastAsia="Roboto"/>
                <w:color w:val="333333"/>
                <w:sz w:val="28"/>
                <w:szCs w:val="28"/>
                <w:shd w:val="clear" w:color="auto" w:fill="FFFFFF"/>
              </w:rPr>
              <w:t>ệ</w:t>
            </w:r>
            <w:r>
              <w:rPr>
                <w:rFonts w:eastAsia="Roboto"/>
                <w:color w:val="333333"/>
                <w:sz w:val="28"/>
                <w:szCs w:val="28"/>
                <w:shd w:val="clear" w:color="auto" w:fill="FFFFFF"/>
              </w:rPr>
              <w:t>t.</w:t>
            </w:r>
          </w:p>
          <w:p w:rsidR="005A02FB" w:rsidRDefault="005A02FB">
            <w:pPr>
              <w:spacing w:line="288" w:lineRule="auto"/>
              <w:jc w:val="both"/>
              <w:rPr>
                <w:sz w:val="28"/>
                <w:szCs w:val="28"/>
              </w:rPr>
            </w:pPr>
          </w:p>
        </w:tc>
      </w:tr>
      <w:tr w:rsidR="005A02FB">
        <w:tc>
          <w:tcPr>
            <w:tcW w:w="9738" w:type="dxa"/>
            <w:gridSpan w:val="2"/>
            <w:tcBorders>
              <w:top w:val="dashed" w:sz="4" w:space="0" w:color="auto"/>
              <w:bottom w:val="dashed" w:sz="4" w:space="0" w:color="auto"/>
            </w:tcBorders>
          </w:tcPr>
          <w:p w:rsidR="005A02FB" w:rsidRDefault="007F0FED">
            <w:pPr>
              <w:spacing w:line="288" w:lineRule="auto"/>
              <w:jc w:val="both"/>
              <w:rPr>
                <w:sz w:val="28"/>
                <w:szCs w:val="28"/>
                <w:lang w:val="nl-NL"/>
              </w:rPr>
            </w:pPr>
            <w:r>
              <w:rPr>
                <w:b/>
                <w:sz w:val="28"/>
                <w:szCs w:val="28"/>
                <w:lang w:val="nl-NL"/>
              </w:rPr>
              <w:lastRenderedPageBreak/>
              <w:t>4. Vận dụng.</w:t>
            </w:r>
          </w:p>
        </w:tc>
      </w:tr>
      <w:tr w:rsidR="005A02FB">
        <w:tc>
          <w:tcPr>
            <w:tcW w:w="5862" w:type="dxa"/>
            <w:tcBorders>
              <w:top w:val="dashed" w:sz="4" w:space="0" w:color="auto"/>
              <w:bottom w:val="dashed" w:sz="4" w:space="0" w:color="auto"/>
            </w:tcBorders>
          </w:tcPr>
          <w:p w:rsidR="005A02FB" w:rsidRDefault="007F0FED">
            <w:pPr>
              <w:spacing w:line="288" w:lineRule="auto"/>
              <w:jc w:val="both"/>
              <w:rPr>
                <w:sz w:val="28"/>
                <w:szCs w:val="28"/>
                <w:lang w:val="nl-NL"/>
              </w:rPr>
            </w:pPr>
            <w:r>
              <w:rPr>
                <w:sz w:val="28"/>
                <w:szCs w:val="28"/>
                <w:lang w:val="nl-NL"/>
              </w:rPr>
              <w:t>- GV nêu yêu cầu và hướng dẫn học sinh về nhà cùng với người thân:</w:t>
            </w:r>
          </w:p>
          <w:p w:rsidR="005A02FB" w:rsidRDefault="007F0FED">
            <w:pPr>
              <w:spacing w:line="288" w:lineRule="auto"/>
              <w:jc w:val="both"/>
              <w:rPr>
                <w:sz w:val="28"/>
                <w:szCs w:val="28"/>
              </w:rPr>
            </w:pPr>
            <w:r>
              <w:rPr>
                <w:sz w:val="28"/>
                <w:szCs w:val="28"/>
              </w:rPr>
              <w:t>Thực hiện áp dụng những tiêu chí của ông táo để đánh giá căn bếp gia đình mình</w:t>
            </w:r>
          </w:p>
          <w:p w:rsidR="005A02FB" w:rsidRDefault="007F0FED">
            <w:pPr>
              <w:spacing w:line="288" w:lineRule="auto"/>
              <w:jc w:val="both"/>
              <w:rPr>
                <w:sz w:val="28"/>
                <w:szCs w:val="28"/>
                <w:lang w:val="nl-NL"/>
              </w:rPr>
            </w:pPr>
            <w:r>
              <w:rPr>
                <w:sz w:val="28"/>
                <w:szCs w:val="28"/>
                <w:lang w:val="nl-NL"/>
              </w:rPr>
              <w:t xml:space="preserve">- Nhận xét sau tiết dạy, </w:t>
            </w:r>
            <w:r>
              <w:rPr>
                <w:sz w:val="28"/>
                <w:szCs w:val="28"/>
                <w:lang w:val="nl-NL"/>
              </w:rPr>
              <w:t>dặn dò về nhà.</w:t>
            </w:r>
          </w:p>
        </w:tc>
        <w:tc>
          <w:tcPr>
            <w:tcW w:w="3876" w:type="dxa"/>
            <w:tcBorders>
              <w:top w:val="dashed" w:sz="4" w:space="0" w:color="auto"/>
              <w:bottom w:val="dashed" w:sz="4" w:space="0" w:color="auto"/>
            </w:tcBorders>
          </w:tcPr>
          <w:p w:rsidR="005A02FB" w:rsidRDefault="005A02FB">
            <w:pPr>
              <w:spacing w:line="288" w:lineRule="auto"/>
              <w:rPr>
                <w:sz w:val="28"/>
                <w:szCs w:val="28"/>
                <w:lang w:val="nl-NL"/>
              </w:rPr>
            </w:pPr>
          </w:p>
          <w:p w:rsidR="005A02FB" w:rsidRDefault="007F0FED">
            <w:pPr>
              <w:spacing w:line="288" w:lineRule="auto"/>
              <w:rPr>
                <w:sz w:val="28"/>
                <w:szCs w:val="28"/>
                <w:lang w:val="nl-NL"/>
              </w:rPr>
            </w:pPr>
            <w:r>
              <w:rPr>
                <w:sz w:val="28"/>
                <w:szCs w:val="28"/>
                <w:lang w:val="nl-NL"/>
              </w:rPr>
              <w:t>- Học sinh tiếp nhận thông tin và yêu cầu để về nhà ứng dụng.</w:t>
            </w:r>
          </w:p>
          <w:p w:rsidR="005A02FB" w:rsidRDefault="007F0FED">
            <w:pPr>
              <w:spacing w:line="288" w:lineRule="auto"/>
              <w:rPr>
                <w:sz w:val="28"/>
                <w:szCs w:val="28"/>
                <w:lang w:val="nl-NL"/>
              </w:rPr>
            </w:pPr>
            <w:r>
              <w:rPr>
                <w:sz w:val="28"/>
                <w:szCs w:val="28"/>
                <w:lang w:val="nl-NL"/>
              </w:rPr>
              <w:t>- HS lắng nghe, rút kinh nghiệm</w:t>
            </w:r>
          </w:p>
        </w:tc>
      </w:tr>
      <w:tr w:rsidR="005A02FB">
        <w:tc>
          <w:tcPr>
            <w:tcW w:w="9738" w:type="dxa"/>
            <w:gridSpan w:val="2"/>
            <w:tcBorders>
              <w:top w:val="dashed" w:sz="4" w:space="0" w:color="auto"/>
            </w:tcBorders>
          </w:tcPr>
          <w:p w:rsidR="005A02FB" w:rsidRDefault="007F0FED">
            <w:pPr>
              <w:spacing w:line="288" w:lineRule="auto"/>
              <w:rPr>
                <w:b/>
                <w:sz w:val="28"/>
                <w:szCs w:val="28"/>
                <w:lang w:val="nl-NL"/>
              </w:rPr>
            </w:pPr>
            <w:r>
              <w:rPr>
                <w:b/>
                <w:sz w:val="28"/>
                <w:szCs w:val="28"/>
                <w:lang w:val="nl-NL"/>
              </w:rPr>
              <w:t>IV. ĐIỀU CHỈNH SAU BÀI DẠY:</w:t>
            </w:r>
          </w:p>
          <w:p w:rsidR="005A02FB" w:rsidRDefault="007F0FED">
            <w:pPr>
              <w:spacing w:line="288" w:lineRule="auto"/>
              <w:rPr>
                <w:sz w:val="28"/>
                <w:szCs w:val="28"/>
                <w:lang w:val="nl-NL"/>
              </w:rPr>
            </w:pPr>
            <w:r>
              <w:rPr>
                <w:sz w:val="28"/>
                <w:szCs w:val="28"/>
                <w:lang w:val="nl-NL"/>
              </w:rPr>
              <w:t>.....................................................................................................................</w:t>
            </w:r>
            <w:r>
              <w:rPr>
                <w:sz w:val="28"/>
                <w:szCs w:val="28"/>
                <w:lang w:val="nl-NL"/>
              </w:rPr>
              <w:t>..................</w:t>
            </w:r>
          </w:p>
          <w:p w:rsidR="005A02FB" w:rsidRDefault="007F0FED">
            <w:pPr>
              <w:spacing w:line="288" w:lineRule="auto"/>
              <w:rPr>
                <w:sz w:val="28"/>
                <w:szCs w:val="28"/>
                <w:lang w:val="nl-NL"/>
              </w:rPr>
            </w:pPr>
            <w:r>
              <w:rPr>
                <w:sz w:val="28"/>
                <w:szCs w:val="28"/>
                <w:lang w:val="nl-NL"/>
              </w:rPr>
              <w:t>.......................................................................................................................................</w:t>
            </w:r>
          </w:p>
          <w:p w:rsidR="005A02FB" w:rsidRDefault="007F0FED">
            <w:pPr>
              <w:spacing w:line="288" w:lineRule="auto"/>
              <w:rPr>
                <w:sz w:val="28"/>
                <w:szCs w:val="28"/>
                <w:lang w:val="nl-NL"/>
              </w:rPr>
            </w:pPr>
            <w:r>
              <w:rPr>
                <w:sz w:val="28"/>
                <w:szCs w:val="28"/>
                <w:lang w:val="nl-NL"/>
              </w:rPr>
              <w:t>.......................................................................................................................................</w:t>
            </w:r>
          </w:p>
        </w:tc>
      </w:tr>
    </w:tbl>
    <w:p w:rsidR="005A02FB" w:rsidRDefault="007F0FED">
      <w:pPr>
        <w:spacing w:line="288" w:lineRule="auto"/>
        <w:rPr>
          <w:sz w:val="28"/>
          <w:szCs w:val="28"/>
        </w:rPr>
      </w:pPr>
      <w:r>
        <w:rPr>
          <w:sz w:val="28"/>
          <w:szCs w:val="28"/>
        </w:rPr>
        <w:t xml:space="preserve"> </w:t>
      </w:r>
    </w:p>
    <w:p w:rsidR="005A02FB" w:rsidRDefault="005A02FB">
      <w:pPr>
        <w:rPr>
          <w:sz w:val="28"/>
          <w:szCs w:val="28"/>
        </w:rPr>
      </w:pPr>
    </w:p>
    <w:sectPr w:rsidR="005A02FB">
      <w:pgSz w:w="11905" w:h="16838"/>
      <w:pgMar w:top="1138" w:right="850" w:bottom="1138" w:left="1411" w:header="720" w:footer="720" w:gutter="0"/>
      <w:pgNumType w:start="1"/>
      <w:cols w:space="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SimHei">
    <w:altName w:val="黑体"/>
    <w:panose1 w:val="02010609060101010101"/>
    <w:charset w:val="86"/>
    <w:family w:val="modern"/>
    <w:notTrueType/>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Roboto">
    <w:altName w:val="Segoe Print"/>
    <w:charset w:val="00"/>
    <w:family w:val="auto"/>
    <w:pitch w:val="default"/>
    <w:sig w:usb0="00000000" w:usb1="00000000" w:usb2="00000020" w:usb3="00000000" w:csb0="2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D91474A9"/>
    <w:multiLevelType w:val="singleLevel"/>
    <w:tmpl w:val="D91474A9"/>
    <w:lvl w:ilvl="0">
      <w:start w:val="1"/>
      <w:numFmt w:val="decimal"/>
      <w:lvlText w:val="%1."/>
      <w:lvlJc w:val="left"/>
      <w:pPr>
        <w:tabs>
          <w:tab w:val="left" w:pos="312"/>
        </w:tabs>
      </w:pPr>
    </w:lvl>
  </w:abstractNum>
  <w:abstractNum w:abstractNumId="1">
    <w:nsid w:val="FFFFFF7C"/>
    <w:multiLevelType w:val="singleLevel"/>
    <w:tmpl w:val="FFFFFF7C"/>
    <w:lvl w:ilvl="0">
      <w:start w:val="1"/>
      <w:numFmt w:val="decimal"/>
      <w:pStyle w:val="ListNumber5"/>
      <w:lvlText w:val="%1."/>
      <w:lvlJc w:val="left"/>
      <w:pPr>
        <w:tabs>
          <w:tab w:val="left" w:pos="2040"/>
        </w:tabs>
        <w:ind w:leftChars="800" w:left="2040" w:hangingChars="200" w:hanging="360"/>
      </w:pPr>
    </w:lvl>
  </w:abstractNum>
  <w:abstractNum w:abstractNumId="2">
    <w:nsid w:val="FFFFFF7D"/>
    <w:multiLevelType w:val="singleLevel"/>
    <w:tmpl w:val="FFFFFF7D"/>
    <w:lvl w:ilvl="0">
      <w:start w:val="1"/>
      <w:numFmt w:val="decimal"/>
      <w:pStyle w:val="ListNumber4"/>
      <w:lvlText w:val="%1."/>
      <w:lvlJc w:val="left"/>
      <w:pPr>
        <w:tabs>
          <w:tab w:val="left" w:pos="1620"/>
        </w:tabs>
        <w:ind w:leftChars="600" w:left="1620" w:hangingChars="200" w:hanging="360"/>
      </w:pPr>
    </w:lvl>
  </w:abstractNum>
  <w:abstractNum w:abstractNumId="3">
    <w:nsid w:val="FFFFFF7E"/>
    <w:multiLevelType w:val="singleLevel"/>
    <w:tmpl w:val="FFFFFF7E"/>
    <w:lvl w:ilvl="0">
      <w:start w:val="1"/>
      <w:numFmt w:val="decimal"/>
      <w:pStyle w:val="ListNumber3"/>
      <w:lvlText w:val="%1."/>
      <w:lvlJc w:val="left"/>
      <w:pPr>
        <w:tabs>
          <w:tab w:val="left" w:pos="1200"/>
        </w:tabs>
        <w:ind w:leftChars="400" w:left="1200" w:hangingChars="200" w:hanging="360"/>
      </w:pPr>
    </w:lvl>
  </w:abstractNum>
  <w:abstractNum w:abstractNumId="4">
    <w:nsid w:val="FFFFFF7F"/>
    <w:multiLevelType w:val="singleLevel"/>
    <w:tmpl w:val="FFFFFF7F"/>
    <w:lvl w:ilvl="0">
      <w:start w:val="1"/>
      <w:numFmt w:val="decimal"/>
      <w:pStyle w:val="ListNumber2"/>
      <w:lvlText w:val="%1."/>
      <w:lvlJc w:val="left"/>
      <w:pPr>
        <w:tabs>
          <w:tab w:val="left" w:pos="780"/>
        </w:tabs>
        <w:ind w:leftChars="200" w:left="780" w:hangingChars="200" w:hanging="360"/>
      </w:pPr>
    </w:lvl>
  </w:abstractNum>
  <w:abstractNum w:abstractNumId="5">
    <w:nsid w:val="FFFFFF80"/>
    <w:multiLevelType w:val="singleLevel"/>
    <w:tmpl w:val="FFFFFF80"/>
    <w:lvl w:ilvl="0">
      <w:start w:val="1"/>
      <w:numFmt w:val="bullet"/>
      <w:pStyle w:val="ListBullet5"/>
      <w:lvlText w:val=""/>
      <w:lvlJc w:val="left"/>
      <w:pPr>
        <w:tabs>
          <w:tab w:val="left" w:pos="2040"/>
        </w:tabs>
        <w:ind w:leftChars="800" w:left="2040" w:hangingChars="200" w:hanging="360"/>
      </w:pPr>
      <w:rPr>
        <w:rFonts w:ascii="Wingdings" w:hAnsi="Wingdings" w:hint="default"/>
      </w:rPr>
    </w:lvl>
  </w:abstractNum>
  <w:abstractNum w:abstractNumId="6">
    <w:nsid w:val="FFFFFF81"/>
    <w:multiLevelType w:val="singleLevel"/>
    <w:tmpl w:val="FFFFFF81"/>
    <w:lvl w:ilvl="0">
      <w:start w:val="1"/>
      <w:numFmt w:val="bullet"/>
      <w:pStyle w:val="ListBullet4"/>
      <w:lvlText w:val=""/>
      <w:lvlJc w:val="left"/>
      <w:pPr>
        <w:tabs>
          <w:tab w:val="left" w:pos="1620"/>
        </w:tabs>
        <w:ind w:leftChars="600" w:left="1620" w:hangingChars="200" w:hanging="360"/>
      </w:pPr>
      <w:rPr>
        <w:rFonts w:ascii="Wingdings" w:hAnsi="Wingdings" w:hint="default"/>
      </w:rPr>
    </w:lvl>
  </w:abstractNum>
  <w:abstractNum w:abstractNumId="7">
    <w:nsid w:val="FFFFFF82"/>
    <w:multiLevelType w:val="singleLevel"/>
    <w:tmpl w:val="FFFFFF82"/>
    <w:lvl w:ilvl="0">
      <w:start w:val="1"/>
      <w:numFmt w:val="bullet"/>
      <w:pStyle w:val="ListBullet3"/>
      <w:lvlText w:val=""/>
      <w:lvlJc w:val="left"/>
      <w:pPr>
        <w:tabs>
          <w:tab w:val="left" w:pos="1200"/>
        </w:tabs>
        <w:ind w:leftChars="400" w:left="1200" w:hangingChars="200" w:hanging="360"/>
      </w:pPr>
      <w:rPr>
        <w:rFonts w:ascii="Wingdings" w:hAnsi="Wingdings" w:hint="default"/>
      </w:rPr>
    </w:lvl>
  </w:abstractNum>
  <w:abstractNum w:abstractNumId="8">
    <w:nsid w:val="FFFFFF83"/>
    <w:multiLevelType w:val="singleLevel"/>
    <w:tmpl w:val="FFFFFF83"/>
    <w:lvl w:ilvl="0">
      <w:start w:val="1"/>
      <w:numFmt w:val="bullet"/>
      <w:pStyle w:val="ListBullet2"/>
      <w:lvlText w:val=""/>
      <w:lvlJc w:val="left"/>
      <w:pPr>
        <w:tabs>
          <w:tab w:val="left" w:pos="780"/>
        </w:tabs>
        <w:ind w:leftChars="200" w:left="780" w:hangingChars="200" w:hanging="360"/>
      </w:pPr>
      <w:rPr>
        <w:rFonts w:ascii="Wingdings" w:hAnsi="Wingdings" w:hint="default"/>
      </w:rPr>
    </w:lvl>
  </w:abstractNum>
  <w:abstractNum w:abstractNumId="9">
    <w:nsid w:val="FFFFFF88"/>
    <w:multiLevelType w:val="singleLevel"/>
    <w:tmpl w:val="FFFFFF88"/>
    <w:lvl w:ilvl="0">
      <w:start w:val="1"/>
      <w:numFmt w:val="decimal"/>
      <w:pStyle w:val="ListNumber"/>
      <w:lvlText w:val="%1."/>
      <w:lvlJc w:val="left"/>
      <w:pPr>
        <w:tabs>
          <w:tab w:val="left" w:pos="360"/>
        </w:tabs>
        <w:ind w:left="360" w:hangingChars="200" w:hanging="360"/>
      </w:pPr>
    </w:lvl>
  </w:abstractNum>
  <w:abstractNum w:abstractNumId="10">
    <w:nsid w:val="FFFFFF89"/>
    <w:multiLevelType w:val="singleLevel"/>
    <w:tmpl w:val="FFFFFF89"/>
    <w:lvl w:ilvl="0">
      <w:start w:val="1"/>
      <w:numFmt w:val="bullet"/>
      <w:pStyle w:val="ListBullet"/>
      <w:lvlText w:val=""/>
      <w:lvlJc w:val="left"/>
      <w:pPr>
        <w:tabs>
          <w:tab w:val="left" w:pos="360"/>
        </w:tabs>
        <w:ind w:left="360" w:hangingChars="200" w:hanging="360"/>
      </w:pPr>
      <w:rPr>
        <w:rFonts w:ascii="Wingdings" w:hAnsi="Wingdings"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displayBackgroundShap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VerticalSpacing w:val="156"/>
  <w:noPunctuationKerning/>
  <w:characterSpacingControl w:val="doNotCompress"/>
  <w:compat>
    <w:spaceForUL/>
    <w:doNotLeaveBackslashAlone/>
    <w:ulTrailSpace/>
    <w:doNotExpandShiftReturn/>
    <w:footnoteLayoutLikeWW8/>
    <w:forgetLastTabAlignment/>
    <w:adjustLineHeightInTable/>
    <w:layoutRawTableWidth/>
    <w:layoutTableRowsApar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1B93B30"/>
    <w:rsid w:val="00050A31"/>
    <w:rsid w:val="000716D2"/>
    <w:rsid w:val="00071AAB"/>
    <w:rsid w:val="000B76C4"/>
    <w:rsid w:val="000C5610"/>
    <w:rsid w:val="000E6552"/>
    <w:rsid w:val="000F3A4F"/>
    <w:rsid w:val="000F59AC"/>
    <w:rsid w:val="001364FE"/>
    <w:rsid w:val="001368DD"/>
    <w:rsid w:val="00147DB3"/>
    <w:rsid w:val="001518A5"/>
    <w:rsid w:val="00170095"/>
    <w:rsid w:val="00170E4F"/>
    <w:rsid w:val="001743F4"/>
    <w:rsid w:val="00187C33"/>
    <w:rsid w:val="001936B7"/>
    <w:rsid w:val="00196AB1"/>
    <w:rsid w:val="00201333"/>
    <w:rsid w:val="00210FA7"/>
    <w:rsid w:val="00216417"/>
    <w:rsid w:val="0026631D"/>
    <w:rsid w:val="002C2F53"/>
    <w:rsid w:val="0033518C"/>
    <w:rsid w:val="003437C2"/>
    <w:rsid w:val="00377186"/>
    <w:rsid w:val="003A1C03"/>
    <w:rsid w:val="003A3512"/>
    <w:rsid w:val="00414627"/>
    <w:rsid w:val="00425D63"/>
    <w:rsid w:val="004643D8"/>
    <w:rsid w:val="00497C24"/>
    <w:rsid w:val="004C7BA5"/>
    <w:rsid w:val="004E7628"/>
    <w:rsid w:val="004F48F2"/>
    <w:rsid w:val="005149B1"/>
    <w:rsid w:val="005647F2"/>
    <w:rsid w:val="005662D1"/>
    <w:rsid w:val="00573A09"/>
    <w:rsid w:val="005A02FB"/>
    <w:rsid w:val="005A4526"/>
    <w:rsid w:val="005C1B16"/>
    <w:rsid w:val="005E53D0"/>
    <w:rsid w:val="006002EB"/>
    <w:rsid w:val="006128EF"/>
    <w:rsid w:val="006264B4"/>
    <w:rsid w:val="00643033"/>
    <w:rsid w:val="00644CC3"/>
    <w:rsid w:val="00661468"/>
    <w:rsid w:val="006649F0"/>
    <w:rsid w:val="0067245D"/>
    <w:rsid w:val="0068470E"/>
    <w:rsid w:val="00695DCD"/>
    <w:rsid w:val="006A05CC"/>
    <w:rsid w:val="006A35A7"/>
    <w:rsid w:val="006A5972"/>
    <w:rsid w:val="007152D7"/>
    <w:rsid w:val="00727AC5"/>
    <w:rsid w:val="00746C14"/>
    <w:rsid w:val="007C2C59"/>
    <w:rsid w:val="007F0FED"/>
    <w:rsid w:val="00801F23"/>
    <w:rsid w:val="00837632"/>
    <w:rsid w:val="00843B0D"/>
    <w:rsid w:val="0085640F"/>
    <w:rsid w:val="008567AA"/>
    <w:rsid w:val="00892712"/>
    <w:rsid w:val="008A680A"/>
    <w:rsid w:val="008B0BB0"/>
    <w:rsid w:val="008E6C4B"/>
    <w:rsid w:val="008F18C0"/>
    <w:rsid w:val="008F1D73"/>
    <w:rsid w:val="00907648"/>
    <w:rsid w:val="00930FDE"/>
    <w:rsid w:val="00984C93"/>
    <w:rsid w:val="00987CE1"/>
    <w:rsid w:val="0099405C"/>
    <w:rsid w:val="009C600F"/>
    <w:rsid w:val="009D3723"/>
    <w:rsid w:val="009E04F2"/>
    <w:rsid w:val="00A03B7B"/>
    <w:rsid w:val="00A200C9"/>
    <w:rsid w:val="00A250D5"/>
    <w:rsid w:val="00A32F56"/>
    <w:rsid w:val="00A36028"/>
    <w:rsid w:val="00A91424"/>
    <w:rsid w:val="00AA2C77"/>
    <w:rsid w:val="00AC1A84"/>
    <w:rsid w:val="00AC3FB9"/>
    <w:rsid w:val="00AC702A"/>
    <w:rsid w:val="00AD226F"/>
    <w:rsid w:val="00B13A52"/>
    <w:rsid w:val="00B24CF4"/>
    <w:rsid w:val="00B26993"/>
    <w:rsid w:val="00B4570C"/>
    <w:rsid w:val="00B5208C"/>
    <w:rsid w:val="00B74876"/>
    <w:rsid w:val="00BB7C2B"/>
    <w:rsid w:val="00BC1664"/>
    <w:rsid w:val="00BC2546"/>
    <w:rsid w:val="00C05085"/>
    <w:rsid w:val="00C1593D"/>
    <w:rsid w:val="00C56C7E"/>
    <w:rsid w:val="00C776A4"/>
    <w:rsid w:val="00CA2C6C"/>
    <w:rsid w:val="00CC0600"/>
    <w:rsid w:val="00CC78AC"/>
    <w:rsid w:val="00CF4BF4"/>
    <w:rsid w:val="00CF7953"/>
    <w:rsid w:val="00D07232"/>
    <w:rsid w:val="00D10245"/>
    <w:rsid w:val="00D21BDD"/>
    <w:rsid w:val="00D65F07"/>
    <w:rsid w:val="00D90F6A"/>
    <w:rsid w:val="00D92BB7"/>
    <w:rsid w:val="00DC76D2"/>
    <w:rsid w:val="00DD30ED"/>
    <w:rsid w:val="00E64C21"/>
    <w:rsid w:val="00EC24C6"/>
    <w:rsid w:val="00EF2933"/>
    <w:rsid w:val="00F05146"/>
    <w:rsid w:val="00F1115D"/>
    <w:rsid w:val="00F3513C"/>
    <w:rsid w:val="00F465C5"/>
    <w:rsid w:val="00F5180D"/>
    <w:rsid w:val="00F51B21"/>
    <w:rsid w:val="00F51D87"/>
    <w:rsid w:val="00F8455C"/>
    <w:rsid w:val="0112152F"/>
    <w:rsid w:val="01657167"/>
    <w:rsid w:val="01A646A0"/>
    <w:rsid w:val="02FE5172"/>
    <w:rsid w:val="03885073"/>
    <w:rsid w:val="06714B24"/>
    <w:rsid w:val="067C0093"/>
    <w:rsid w:val="06D1081E"/>
    <w:rsid w:val="072A15E4"/>
    <w:rsid w:val="07AE4EA3"/>
    <w:rsid w:val="07E349E7"/>
    <w:rsid w:val="07F747B3"/>
    <w:rsid w:val="08334F22"/>
    <w:rsid w:val="087F56AB"/>
    <w:rsid w:val="092268BE"/>
    <w:rsid w:val="093B5962"/>
    <w:rsid w:val="093D0891"/>
    <w:rsid w:val="09882699"/>
    <w:rsid w:val="09DE1C39"/>
    <w:rsid w:val="0A0D667F"/>
    <w:rsid w:val="0A436E9B"/>
    <w:rsid w:val="0AEF2B19"/>
    <w:rsid w:val="0B0A48E7"/>
    <w:rsid w:val="0B1E5D6D"/>
    <w:rsid w:val="0B666CCC"/>
    <w:rsid w:val="0BF2729B"/>
    <w:rsid w:val="0C500226"/>
    <w:rsid w:val="0D865C9B"/>
    <w:rsid w:val="0DF008CE"/>
    <w:rsid w:val="0EE77630"/>
    <w:rsid w:val="0EF85445"/>
    <w:rsid w:val="0F354FC5"/>
    <w:rsid w:val="0F384B59"/>
    <w:rsid w:val="10951534"/>
    <w:rsid w:val="10A14110"/>
    <w:rsid w:val="114C31B2"/>
    <w:rsid w:val="11B93B30"/>
    <w:rsid w:val="11C73A5E"/>
    <w:rsid w:val="12CE112E"/>
    <w:rsid w:val="14053FC2"/>
    <w:rsid w:val="143453E4"/>
    <w:rsid w:val="150E6D36"/>
    <w:rsid w:val="15A934C2"/>
    <w:rsid w:val="164A55E1"/>
    <w:rsid w:val="168C0018"/>
    <w:rsid w:val="16B86263"/>
    <w:rsid w:val="17977110"/>
    <w:rsid w:val="17C24E3A"/>
    <w:rsid w:val="188D5CBE"/>
    <w:rsid w:val="19173F48"/>
    <w:rsid w:val="196A0319"/>
    <w:rsid w:val="19A4591C"/>
    <w:rsid w:val="1A5758D6"/>
    <w:rsid w:val="1A8B4EF4"/>
    <w:rsid w:val="1A8C0A75"/>
    <w:rsid w:val="1B02438F"/>
    <w:rsid w:val="1B4770E9"/>
    <w:rsid w:val="1B5746A3"/>
    <w:rsid w:val="1BA462EA"/>
    <w:rsid w:val="1D13148C"/>
    <w:rsid w:val="1D2F4F24"/>
    <w:rsid w:val="1D4E0423"/>
    <w:rsid w:val="1D6D7056"/>
    <w:rsid w:val="1D897040"/>
    <w:rsid w:val="1D9B6AFF"/>
    <w:rsid w:val="1E103155"/>
    <w:rsid w:val="1E124302"/>
    <w:rsid w:val="1F0945D1"/>
    <w:rsid w:val="1F7C7BB6"/>
    <w:rsid w:val="20032B80"/>
    <w:rsid w:val="20575B24"/>
    <w:rsid w:val="209661AD"/>
    <w:rsid w:val="20A10D45"/>
    <w:rsid w:val="21320619"/>
    <w:rsid w:val="217552A3"/>
    <w:rsid w:val="2205496B"/>
    <w:rsid w:val="225509FA"/>
    <w:rsid w:val="22AF43BE"/>
    <w:rsid w:val="22F91046"/>
    <w:rsid w:val="243929EF"/>
    <w:rsid w:val="25302DC2"/>
    <w:rsid w:val="255B1A2B"/>
    <w:rsid w:val="25B66710"/>
    <w:rsid w:val="2699084E"/>
    <w:rsid w:val="276B46D2"/>
    <w:rsid w:val="28A66622"/>
    <w:rsid w:val="295663A9"/>
    <w:rsid w:val="299A1E4A"/>
    <w:rsid w:val="29C66496"/>
    <w:rsid w:val="2B093B54"/>
    <w:rsid w:val="2CDF57AE"/>
    <w:rsid w:val="2D495C30"/>
    <w:rsid w:val="2D757DDA"/>
    <w:rsid w:val="2DA135C9"/>
    <w:rsid w:val="2DC91520"/>
    <w:rsid w:val="2F55620E"/>
    <w:rsid w:val="2F8922DC"/>
    <w:rsid w:val="2FE073DD"/>
    <w:rsid w:val="30B92786"/>
    <w:rsid w:val="30FF2168"/>
    <w:rsid w:val="318124CF"/>
    <w:rsid w:val="33B91F09"/>
    <w:rsid w:val="3438714B"/>
    <w:rsid w:val="353C73F2"/>
    <w:rsid w:val="36705171"/>
    <w:rsid w:val="376859A8"/>
    <w:rsid w:val="379652D2"/>
    <w:rsid w:val="3A0730B6"/>
    <w:rsid w:val="3A2401A6"/>
    <w:rsid w:val="3A824016"/>
    <w:rsid w:val="3B952EC3"/>
    <w:rsid w:val="3C96551C"/>
    <w:rsid w:val="3D7A1A10"/>
    <w:rsid w:val="3F3C350E"/>
    <w:rsid w:val="3F8F37C7"/>
    <w:rsid w:val="3FC80933"/>
    <w:rsid w:val="41A8364E"/>
    <w:rsid w:val="42CD2D3C"/>
    <w:rsid w:val="42D10B63"/>
    <w:rsid w:val="436F4FD3"/>
    <w:rsid w:val="43810646"/>
    <w:rsid w:val="43DC399C"/>
    <w:rsid w:val="443E15F2"/>
    <w:rsid w:val="447836A3"/>
    <w:rsid w:val="45005DC2"/>
    <w:rsid w:val="46277002"/>
    <w:rsid w:val="481E11BE"/>
    <w:rsid w:val="486468AE"/>
    <w:rsid w:val="48C030B4"/>
    <w:rsid w:val="49582D82"/>
    <w:rsid w:val="4A5115C1"/>
    <w:rsid w:val="4AA456C2"/>
    <w:rsid w:val="4C8C3D1A"/>
    <w:rsid w:val="4D026AC3"/>
    <w:rsid w:val="4D0348F7"/>
    <w:rsid w:val="4E97135A"/>
    <w:rsid w:val="4FB46CCD"/>
    <w:rsid w:val="50992210"/>
    <w:rsid w:val="51DC3E75"/>
    <w:rsid w:val="523F6C84"/>
    <w:rsid w:val="53884235"/>
    <w:rsid w:val="54E23A21"/>
    <w:rsid w:val="54FF0761"/>
    <w:rsid w:val="56614000"/>
    <w:rsid w:val="56B47529"/>
    <w:rsid w:val="575626BD"/>
    <w:rsid w:val="58740702"/>
    <w:rsid w:val="594C295E"/>
    <w:rsid w:val="5A311F95"/>
    <w:rsid w:val="5ADB525A"/>
    <w:rsid w:val="5B4230F9"/>
    <w:rsid w:val="5BE3365F"/>
    <w:rsid w:val="5C263BB2"/>
    <w:rsid w:val="5D6E585A"/>
    <w:rsid w:val="5E1E73AE"/>
    <w:rsid w:val="5EA10B80"/>
    <w:rsid w:val="5F317A64"/>
    <w:rsid w:val="5FD65EDF"/>
    <w:rsid w:val="600E543E"/>
    <w:rsid w:val="61130C18"/>
    <w:rsid w:val="61221FA3"/>
    <w:rsid w:val="618B5B7D"/>
    <w:rsid w:val="623353AC"/>
    <w:rsid w:val="6259206C"/>
    <w:rsid w:val="63963A66"/>
    <w:rsid w:val="63E326B0"/>
    <w:rsid w:val="63F56AB0"/>
    <w:rsid w:val="64771EBB"/>
    <w:rsid w:val="64DF1EEE"/>
    <w:rsid w:val="64EC65F8"/>
    <w:rsid w:val="65072D47"/>
    <w:rsid w:val="65302530"/>
    <w:rsid w:val="66B32541"/>
    <w:rsid w:val="67104CAE"/>
    <w:rsid w:val="67355351"/>
    <w:rsid w:val="67E8332A"/>
    <w:rsid w:val="67FF139F"/>
    <w:rsid w:val="681E7583"/>
    <w:rsid w:val="68342C60"/>
    <w:rsid w:val="69A97641"/>
    <w:rsid w:val="69B467B2"/>
    <w:rsid w:val="6A69102C"/>
    <w:rsid w:val="6A7B4E8E"/>
    <w:rsid w:val="6B237639"/>
    <w:rsid w:val="6C656B92"/>
    <w:rsid w:val="6C9F2A45"/>
    <w:rsid w:val="6D3C5601"/>
    <w:rsid w:val="6E916788"/>
    <w:rsid w:val="6EAA6041"/>
    <w:rsid w:val="6ED91456"/>
    <w:rsid w:val="6EE2274E"/>
    <w:rsid w:val="6EE310F3"/>
    <w:rsid w:val="70D66961"/>
    <w:rsid w:val="71503ECC"/>
    <w:rsid w:val="716C0512"/>
    <w:rsid w:val="71A05D7A"/>
    <w:rsid w:val="71D647EE"/>
    <w:rsid w:val="72F86FDA"/>
    <w:rsid w:val="732A458B"/>
    <w:rsid w:val="74CA7BBD"/>
    <w:rsid w:val="74D138BB"/>
    <w:rsid w:val="75F60CE9"/>
    <w:rsid w:val="766D6F59"/>
    <w:rsid w:val="76D96517"/>
    <w:rsid w:val="77682A02"/>
    <w:rsid w:val="77BE7065"/>
    <w:rsid w:val="77C46B34"/>
    <w:rsid w:val="78451B10"/>
    <w:rsid w:val="78BD6E8C"/>
    <w:rsid w:val="79234040"/>
    <w:rsid w:val="7A946CF1"/>
    <w:rsid w:val="7B9B0D22"/>
    <w:rsid w:val="7C194044"/>
    <w:rsid w:val="7D061268"/>
    <w:rsid w:val="7DCF6F52"/>
    <w:rsid w:val="7DF057B9"/>
    <w:rsid w:val="7E5D18E9"/>
    <w:rsid w:val="7F6A42DF"/>
    <w:rsid w:val="7F731B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0E6005D1-AB4D-41B9-9DD3-7DB28787A6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1" w:count="37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caption" w:semiHidden="1" w:unhideWhenUsed="1"/>
    <w:lsdException w:name="Default Paragraph Font" w:semiHidden="1" w:uiPriority="1" w:unhideWhenUsed="1"/>
    <w:lsdException w:name="HTML Top of Form" w:semiHidden="1" w:uiPriority="99" w:unhideWhenUsed="1" w:qFormat="0"/>
    <w:lsdException w:name="HTML Bottom of Form" w:semiHidden="1" w:uiPriority="99" w:unhideWhenUsed="1" w:qFormat="0"/>
    <w:lsdException w:name="Normal Table" w:semiHidden="1" w:uiPriority="99" w:unhideWhenUsed="1"/>
    <w:lsdException w:name="No List" w:semiHidden="1" w:uiPriority="99" w:unhideWhenUsed="1" w:qFormat="0"/>
    <w:lsdException w:name="Outline List 1" w:semiHidden="1" w:uiPriority="99" w:unhideWhenUsed="1" w:qFormat="0"/>
    <w:lsdException w:name="Outline List 2" w:semiHidden="1" w:uiPriority="99" w:unhideWhenUsed="1" w:qFormat="0"/>
    <w:lsdException w:name="Outline List 3" w:semiHidden="1" w:uiPriority="99" w:unhideWhenUsed="1" w:qFormat="0"/>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qFormat="0"/>
    <w:lsdException w:name="No Spacing" w:uiPriority="99" w:qFormat="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0"/>
    <w:lsdException w:name="List Paragraph" w:uiPriority="99" w:qFormat="0"/>
    <w:lsdException w:name="Quote" w:uiPriority="99" w:qFormat="0"/>
    <w:lsdException w:name="Intense Quote" w:uiPriority="99" w:qFormat="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qFormat="0"/>
    <w:lsdException w:name="TOC Heading" w:semiHidden="1" w:uiPriority="39" w:unhideWhenUsed="1"/>
    <w:lsdException w:name="Plain Table 1" w:uiPriority="41" w:qFormat="0"/>
    <w:lsdException w:name="Plain Table 2" w:uiPriority="42" w:qFormat="0"/>
    <w:lsdException w:name="Plain Table 3" w:uiPriority="43" w:qFormat="0"/>
    <w:lsdException w:name="Plain Table 4" w:uiPriority="44" w:qFormat="0"/>
    <w:lsdException w:name="Plain Table 5" w:uiPriority="45" w:qFormat="0"/>
    <w:lsdException w:name="Grid Table Light" w:uiPriority="40" w:qFormat="0"/>
    <w:lsdException w:name="Grid Table 1 Light" w:uiPriority="46" w:qFormat="0"/>
    <w:lsdException w:name="Grid Table 2" w:uiPriority="47" w:qFormat="0"/>
    <w:lsdException w:name="Grid Table 3" w:uiPriority="48" w:qFormat="0"/>
    <w:lsdException w:name="Grid Table 4" w:uiPriority="49" w:qFormat="0"/>
    <w:lsdException w:name="Grid Table 5 Dark" w:uiPriority="50" w:qFormat="0"/>
    <w:lsdException w:name="Grid Table 6 Colorful" w:uiPriority="51" w:qFormat="0"/>
    <w:lsdException w:name="Grid Table 7 Colorful" w:uiPriority="52" w:qFormat="0"/>
    <w:lsdException w:name="Grid Table 1 Light Accent 1" w:uiPriority="46" w:qFormat="0"/>
    <w:lsdException w:name="Grid Table 2 Accent 1" w:uiPriority="47" w:qFormat="0"/>
    <w:lsdException w:name="Grid Table 3 Accent 1" w:uiPriority="48" w:qFormat="0"/>
    <w:lsdException w:name="Grid Table 4 Accent 1" w:uiPriority="49" w:qFormat="0"/>
    <w:lsdException w:name="Grid Table 5 Dark Accent 1" w:uiPriority="50" w:qFormat="0"/>
    <w:lsdException w:name="Grid Table 6 Colorful Accent 1" w:uiPriority="51" w:qFormat="0"/>
    <w:lsdException w:name="Grid Table 7 Colorful Accent 1" w:uiPriority="52" w:qFormat="0"/>
    <w:lsdException w:name="Grid Table 1 Light Accent 2" w:uiPriority="46" w:qFormat="0"/>
    <w:lsdException w:name="Grid Table 2 Accent 2" w:uiPriority="47" w:qFormat="0"/>
    <w:lsdException w:name="Grid Table 3 Accent 2" w:uiPriority="48" w:qFormat="0"/>
    <w:lsdException w:name="Grid Table 4 Accent 2" w:uiPriority="49" w:qFormat="0"/>
    <w:lsdException w:name="Grid Table 5 Dark Accent 2" w:uiPriority="50" w:qFormat="0"/>
    <w:lsdException w:name="Grid Table 6 Colorful Accent 2" w:uiPriority="51" w:qFormat="0"/>
    <w:lsdException w:name="Grid Table 7 Colorful Accent 2" w:uiPriority="52" w:qFormat="0"/>
    <w:lsdException w:name="Grid Table 1 Light Accent 3" w:uiPriority="46" w:qFormat="0"/>
    <w:lsdException w:name="Grid Table 2 Accent 3" w:uiPriority="47" w:qFormat="0"/>
    <w:lsdException w:name="Grid Table 3 Accent 3" w:uiPriority="48" w:qFormat="0"/>
    <w:lsdException w:name="Grid Table 4 Accent 3" w:uiPriority="49" w:qFormat="0"/>
    <w:lsdException w:name="Grid Table 5 Dark Accent 3" w:uiPriority="50" w:qFormat="0"/>
    <w:lsdException w:name="Grid Table 6 Colorful Accent 3" w:uiPriority="51" w:qFormat="0"/>
    <w:lsdException w:name="Grid Table 7 Colorful Accent 3" w:uiPriority="52" w:qFormat="0"/>
    <w:lsdException w:name="Grid Table 1 Light Accent 4" w:uiPriority="46" w:qFormat="0"/>
    <w:lsdException w:name="Grid Table 2 Accent 4" w:uiPriority="47" w:qFormat="0"/>
    <w:lsdException w:name="Grid Table 3 Accent 4" w:uiPriority="48" w:qFormat="0"/>
    <w:lsdException w:name="Grid Table 4 Accent 4" w:uiPriority="49" w:qFormat="0"/>
    <w:lsdException w:name="Grid Table 5 Dark Accent 4" w:uiPriority="50" w:qFormat="0"/>
    <w:lsdException w:name="Grid Table 6 Colorful Accent 4" w:uiPriority="51" w:qFormat="0"/>
    <w:lsdException w:name="Grid Table 7 Colorful Accent 4" w:uiPriority="52" w:qFormat="0"/>
    <w:lsdException w:name="Grid Table 1 Light Accent 5" w:uiPriority="46" w:qFormat="0"/>
    <w:lsdException w:name="Grid Table 2 Accent 5" w:uiPriority="47" w:qFormat="0"/>
    <w:lsdException w:name="Grid Table 3 Accent 5" w:uiPriority="48" w:qFormat="0"/>
    <w:lsdException w:name="Grid Table 4 Accent 5" w:uiPriority="49" w:qFormat="0"/>
    <w:lsdException w:name="Grid Table 5 Dark Accent 5" w:uiPriority="50" w:qFormat="0"/>
    <w:lsdException w:name="Grid Table 6 Colorful Accent 5" w:uiPriority="51" w:qFormat="0"/>
    <w:lsdException w:name="Grid Table 7 Colorful Accent 5" w:uiPriority="52" w:qFormat="0"/>
    <w:lsdException w:name="Grid Table 1 Light Accent 6" w:uiPriority="46" w:qFormat="0"/>
    <w:lsdException w:name="Grid Table 2 Accent 6" w:uiPriority="47" w:qFormat="0"/>
    <w:lsdException w:name="Grid Table 3 Accent 6" w:uiPriority="48" w:qFormat="0"/>
    <w:lsdException w:name="Grid Table 4 Accent 6" w:uiPriority="49" w:qFormat="0"/>
    <w:lsdException w:name="Grid Table 5 Dark Accent 6" w:uiPriority="50" w:qFormat="0"/>
    <w:lsdException w:name="Grid Table 6 Colorful Accent 6" w:uiPriority="51" w:qFormat="0"/>
    <w:lsdException w:name="Grid Table 7 Colorful Accent 6" w:uiPriority="52" w:qFormat="0"/>
    <w:lsdException w:name="List Table 1 Light" w:uiPriority="46" w:qFormat="0"/>
    <w:lsdException w:name="List Table 2" w:uiPriority="47" w:qFormat="0"/>
    <w:lsdException w:name="List Table 3" w:uiPriority="48" w:qFormat="0"/>
    <w:lsdException w:name="List Table 4" w:uiPriority="49" w:qFormat="0"/>
    <w:lsdException w:name="List Table 5 Dark" w:uiPriority="50" w:qFormat="0"/>
    <w:lsdException w:name="List Table 6 Colorful" w:uiPriority="51" w:qFormat="0"/>
    <w:lsdException w:name="List Table 7 Colorful" w:uiPriority="52" w:qFormat="0"/>
    <w:lsdException w:name="List Table 1 Light Accent 1" w:uiPriority="46" w:qFormat="0"/>
    <w:lsdException w:name="List Table 2 Accent 1" w:uiPriority="47" w:qFormat="0"/>
    <w:lsdException w:name="List Table 3 Accent 1" w:uiPriority="48" w:qFormat="0"/>
    <w:lsdException w:name="List Table 4 Accent 1" w:uiPriority="49" w:qFormat="0"/>
    <w:lsdException w:name="List Table 5 Dark Accent 1" w:uiPriority="50" w:qFormat="0"/>
    <w:lsdException w:name="List Table 6 Colorful Accent 1" w:uiPriority="51" w:qFormat="0"/>
    <w:lsdException w:name="List Table 7 Colorful Accent 1" w:uiPriority="52" w:qFormat="0"/>
    <w:lsdException w:name="List Table 1 Light Accent 2" w:uiPriority="46" w:qFormat="0"/>
    <w:lsdException w:name="List Table 2 Accent 2" w:uiPriority="47" w:qFormat="0"/>
    <w:lsdException w:name="List Table 3 Accent 2" w:uiPriority="48" w:qFormat="0"/>
    <w:lsdException w:name="List Table 4 Accent 2" w:uiPriority="49" w:qFormat="0"/>
    <w:lsdException w:name="List Table 5 Dark Accent 2" w:uiPriority="50" w:qFormat="0"/>
    <w:lsdException w:name="List Table 6 Colorful Accent 2" w:uiPriority="51" w:qFormat="0"/>
    <w:lsdException w:name="List Table 7 Colorful Accent 2" w:uiPriority="52" w:qFormat="0"/>
    <w:lsdException w:name="List Table 1 Light Accent 3" w:uiPriority="46" w:qFormat="0"/>
    <w:lsdException w:name="List Table 2 Accent 3" w:uiPriority="47" w:qFormat="0"/>
    <w:lsdException w:name="List Table 3 Accent 3" w:uiPriority="48" w:qFormat="0"/>
    <w:lsdException w:name="List Table 4 Accent 3" w:uiPriority="49" w:qFormat="0"/>
    <w:lsdException w:name="List Table 5 Dark Accent 3" w:uiPriority="50" w:qFormat="0"/>
    <w:lsdException w:name="List Table 6 Colorful Accent 3" w:uiPriority="51" w:qFormat="0"/>
    <w:lsdException w:name="List Table 7 Colorful Accent 3" w:uiPriority="52" w:qFormat="0"/>
    <w:lsdException w:name="List Table 1 Light Accent 4" w:uiPriority="46" w:qFormat="0"/>
    <w:lsdException w:name="List Table 2 Accent 4" w:uiPriority="47" w:qFormat="0"/>
    <w:lsdException w:name="List Table 3 Accent 4" w:uiPriority="48" w:qFormat="0"/>
    <w:lsdException w:name="List Table 4 Accent 4" w:uiPriority="49" w:qFormat="0"/>
    <w:lsdException w:name="List Table 5 Dark Accent 4" w:uiPriority="50" w:qFormat="0"/>
    <w:lsdException w:name="List Table 6 Colorful Accent 4" w:uiPriority="51" w:qFormat="0"/>
    <w:lsdException w:name="List Table 7 Colorful Accent 4" w:uiPriority="52" w:qFormat="0"/>
    <w:lsdException w:name="List Table 1 Light Accent 5" w:uiPriority="46" w:qFormat="0"/>
    <w:lsdException w:name="List Table 2 Accent 5" w:uiPriority="47" w:qFormat="0"/>
    <w:lsdException w:name="List Table 3 Accent 5" w:uiPriority="48" w:qFormat="0"/>
    <w:lsdException w:name="List Table 4 Accent 5" w:uiPriority="49" w:qFormat="0"/>
    <w:lsdException w:name="List Table 5 Dark Accent 5" w:uiPriority="50" w:qFormat="0"/>
    <w:lsdException w:name="List Table 6 Colorful Accent 5" w:uiPriority="51" w:qFormat="0"/>
    <w:lsdException w:name="List Table 7 Colorful Accent 5" w:uiPriority="52" w:qFormat="0"/>
    <w:lsdException w:name="List Table 1 Light Accent 6" w:uiPriority="46" w:qFormat="0"/>
    <w:lsdException w:name="List Table 2 Accent 6" w:uiPriority="47" w:qFormat="0"/>
    <w:lsdException w:name="List Table 3 Accent 6" w:uiPriority="48" w:qFormat="0"/>
    <w:lsdException w:name="List Table 4 Accent 6" w:uiPriority="49" w:qFormat="0"/>
    <w:lsdException w:name="List Table 5 Dark Accent 6" w:uiPriority="50" w:qFormat="0"/>
    <w:lsdException w:name="List Table 6 Colorful Accent 6" w:uiPriority="51" w:qFormat="0"/>
    <w:lsdException w:name="List Table 7 Colorful Accent 6" w:uiPriority="52" w:qFormat="0"/>
  </w:latentStyles>
  <w:style w:type="paragraph" w:default="1" w:styleId="Normal">
    <w:name w:val="Normal"/>
    <w:qFormat/>
    <w:rPr>
      <w:rFonts w:eastAsia="Times New Roman"/>
      <w:sz w:val="24"/>
      <w:szCs w:val="24"/>
    </w:rPr>
  </w:style>
  <w:style w:type="paragraph" w:styleId="Heading1">
    <w:name w:val="heading 1"/>
    <w:basedOn w:val="Normal"/>
    <w:next w:val="Normal"/>
    <w:qFormat/>
    <w:pPr>
      <w:keepNext/>
      <w:keepLines/>
      <w:spacing w:before="340" w:after="330" w:line="578" w:lineRule="auto"/>
      <w:outlineLvl w:val="0"/>
    </w:pPr>
    <w:rPr>
      <w:b/>
      <w:bCs/>
      <w:kern w:val="44"/>
      <w:sz w:val="44"/>
      <w:szCs w:val="44"/>
    </w:rPr>
  </w:style>
  <w:style w:type="paragraph" w:styleId="Heading2">
    <w:name w:val="heading 2"/>
    <w:basedOn w:val="Normal"/>
    <w:next w:val="Normal"/>
    <w:semiHidden/>
    <w:unhideWhenUsed/>
    <w:qFormat/>
    <w:pPr>
      <w:keepNext/>
      <w:keepLines/>
      <w:spacing w:before="260" w:after="260" w:line="416" w:lineRule="auto"/>
      <w:outlineLvl w:val="1"/>
    </w:pPr>
    <w:rPr>
      <w:b/>
      <w:bCs/>
      <w:sz w:val="32"/>
      <w:szCs w:val="32"/>
    </w:rPr>
  </w:style>
  <w:style w:type="paragraph" w:styleId="Heading3">
    <w:name w:val="heading 3"/>
    <w:basedOn w:val="Normal"/>
    <w:next w:val="Normal"/>
    <w:semiHidden/>
    <w:unhideWhenUsed/>
    <w:qFormat/>
    <w:pPr>
      <w:keepNext/>
      <w:keepLines/>
      <w:spacing w:before="260" w:after="260" w:line="416" w:lineRule="auto"/>
      <w:outlineLvl w:val="2"/>
    </w:pPr>
    <w:rPr>
      <w:b/>
      <w:bCs/>
      <w:sz w:val="32"/>
      <w:szCs w:val="32"/>
    </w:rPr>
  </w:style>
  <w:style w:type="paragraph" w:styleId="Heading4">
    <w:name w:val="heading 4"/>
    <w:basedOn w:val="Normal"/>
    <w:next w:val="Normal"/>
    <w:semiHidden/>
    <w:unhideWhenUsed/>
    <w:qFormat/>
    <w:pPr>
      <w:keepNext/>
      <w:keepLines/>
      <w:spacing w:before="280" w:after="290" w:line="376" w:lineRule="auto"/>
      <w:outlineLvl w:val="3"/>
    </w:pPr>
    <w:rPr>
      <w:b/>
      <w:bCs/>
      <w:sz w:val="28"/>
      <w:szCs w:val="28"/>
    </w:rPr>
  </w:style>
  <w:style w:type="paragraph" w:styleId="Heading5">
    <w:name w:val="heading 5"/>
    <w:basedOn w:val="Normal"/>
    <w:next w:val="Normal"/>
    <w:semiHidden/>
    <w:unhideWhenUsed/>
    <w:qFormat/>
    <w:pPr>
      <w:keepNext/>
      <w:keepLines/>
      <w:spacing w:before="280" w:after="290" w:line="376" w:lineRule="auto"/>
      <w:outlineLvl w:val="4"/>
    </w:pPr>
    <w:rPr>
      <w:b/>
      <w:bCs/>
      <w:sz w:val="28"/>
      <w:szCs w:val="28"/>
    </w:rPr>
  </w:style>
  <w:style w:type="paragraph" w:styleId="Heading6">
    <w:name w:val="heading 6"/>
    <w:basedOn w:val="Normal"/>
    <w:next w:val="Normal"/>
    <w:semiHidden/>
    <w:unhideWhenUsed/>
    <w:qFormat/>
    <w:pPr>
      <w:keepNext/>
      <w:keepLines/>
      <w:spacing w:before="240" w:after="64" w:line="320" w:lineRule="auto"/>
      <w:outlineLvl w:val="5"/>
    </w:pPr>
    <w:rPr>
      <w:b/>
      <w:bCs/>
    </w:rPr>
  </w:style>
  <w:style w:type="paragraph" w:styleId="Heading7">
    <w:name w:val="heading 7"/>
    <w:basedOn w:val="Normal"/>
    <w:next w:val="Normal"/>
    <w:semiHidden/>
    <w:unhideWhenUsed/>
    <w:qFormat/>
    <w:pPr>
      <w:keepNext/>
      <w:keepLines/>
      <w:spacing w:before="240" w:after="64" w:line="320" w:lineRule="auto"/>
      <w:outlineLvl w:val="6"/>
    </w:pPr>
    <w:rPr>
      <w:b/>
      <w:bCs/>
    </w:rPr>
  </w:style>
  <w:style w:type="paragraph" w:styleId="Heading8">
    <w:name w:val="heading 8"/>
    <w:basedOn w:val="Normal"/>
    <w:next w:val="Normal"/>
    <w:semiHidden/>
    <w:unhideWhenUsed/>
    <w:qFormat/>
    <w:pPr>
      <w:keepNext/>
      <w:keepLines/>
      <w:spacing w:before="240" w:after="64" w:line="320" w:lineRule="auto"/>
      <w:outlineLvl w:val="7"/>
    </w:pPr>
  </w:style>
  <w:style w:type="paragraph" w:styleId="Heading9">
    <w:name w:val="heading 9"/>
    <w:basedOn w:val="Normal"/>
    <w:next w:val="Normal"/>
    <w:semiHidden/>
    <w:unhideWhenUsed/>
    <w:qFormat/>
    <w:pPr>
      <w:keepNext/>
      <w:keepLines/>
      <w:spacing w:before="240" w:after="64" w:line="320" w:lineRule="auto"/>
      <w:outlineLvl w:val="8"/>
    </w:pPr>
    <w:rPr>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qFormat/>
    <w:rPr>
      <w:sz w:val="16"/>
      <w:szCs w:val="16"/>
    </w:rPr>
  </w:style>
  <w:style w:type="paragraph" w:styleId="BlockText">
    <w:name w:val="Block Text"/>
    <w:basedOn w:val="Normal"/>
    <w:qFormat/>
    <w:pPr>
      <w:spacing w:after="120"/>
      <w:ind w:leftChars="700" w:left="1440" w:rightChars="700" w:right="1440"/>
    </w:pPr>
  </w:style>
  <w:style w:type="paragraph" w:styleId="BodyText">
    <w:name w:val="Body Text"/>
    <w:basedOn w:val="Normal"/>
    <w:qFormat/>
    <w:pPr>
      <w:spacing w:after="120"/>
    </w:pPr>
  </w:style>
  <w:style w:type="paragraph" w:styleId="BodyText2">
    <w:name w:val="Body Text 2"/>
    <w:basedOn w:val="Normal"/>
    <w:qFormat/>
    <w:pPr>
      <w:spacing w:after="120" w:line="480" w:lineRule="auto"/>
    </w:pPr>
  </w:style>
  <w:style w:type="paragraph" w:styleId="BodyText3">
    <w:name w:val="Body Text 3"/>
    <w:basedOn w:val="Normal"/>
    <w:qFormat/>
    <w:pPr>
      <w:spacing w:after="120"/>
    </w:pPr>
    <w:rPr>
      <w:sz w:val="16"/>
      <w:szCs w:val="16"/>
    </w:rPr>
  </w:style>
  <w:style w:type="paragraph" w:styleId="BodyTextFirstIndent">
    <w:name w:val="Body Text First Indent"/>
    <w:basedOn w:val="BodyText"/>
    <w:qFormat/>
    <w:pPr>
      <w:ind w:firstLineChars="100" w:firstLine="420"/>
    </w:pPr>
  </w:style>
  <w:style w:type="paragraph" w:styleId="BodyTextIndent">
    <w:name w:val="Body Text Indent"/>
    <w:basedOn w:val="Normal"/>
    <w:qFormat/>
    <w:pPr>
      <w:spacing w:after="120"/>
      <w:ind w:leftChars="200" w:left="420"/>
    </w:pPr>
  </w:style>
  <w:style w:type="paragraph" w:styleId="BodyTextFirstIndent2">
    <w:name w:val="Body Text First Indent 2"/>
    <w:basedOn w:val="BodyTextIndent"/>
    <w:qFormat/>
    <w:pPr>
      <w:ind w:firstLineChars="200" w:firstLine="420"/>
    </w:pPr>
  </w:style>
  <w:style w:type="paragraph" w:styleId="BodyTextIndent2">
    <w:name w:val="Body Text Indent 2"/>
    <w:basedOn w:val="Normal"/>
    <w:qFormat/>
    <w:pPr>
      <w:spacing w:after="120" w:line="480" w:lineRule="auto"/>
      <w:ind w:leftChars="200" w:left="420"/>
    </w:pPr>
  </w:style>
  <w:style w:type="paragraph" w:styleId="BodyTextIndent3">
    <w:name w:val="Body Text Indent 3"/>
    <w:basedOn w:val="Normal"/>
    <w:qFormat/>
    <w:pPr>
      <w:spacing w:after="120"/>
      <w:ind w:leftChars="200" w:left="420"/>
    </w:pPr>
    <w:rPr>
      <w:sz w:val="16"/>
      <w:szCs w:val="16"/>
    </w:rPr>
  </w:style>
  <w:style w:type="paragraph" w:styleId="Caption">
    <w:name w:val="caption"/>
    <w:basedOn w:val="Normal"/>
    <w:next w:val="Normal"/>
    <w:semiHidden/>
    <w:unhideWhenUsed/>
    <w:qFormat/>
    <w:rPr>
      <w:rFonts w:ascii="Arial" w:eastAsia="SimHei" w:hAnsi="Arial" w:cs="Arial"/>
      <w:sz w:val="20"/>
    </w:rPr>
  </w:style>
  <w:style w:type="paragraph" w:styleId="Closing">
    <w:name w:val="Closing"/>
    <w:basedOn w:val="Normal"/>
    <w:qFormat/>
    <w:pPr>
      <w:ind w:leftChars="2100" w:left="100"/>
    </w:pPr>
  </w:style>
  <w:style w:type="character" w:styleId="CommentReference">
    <w:name w:val="annotation reference"/>
    <w:basedOn w:val="DefaultParagraphFont"/>
    <w:qFormat/>
    <w:rPr>
      <w:sz w:val="21"/>
      <w:szCs w:val="21"/>
    </w:rPr>
  </w:style>
  <w:style w:type="paragraph" w:styleId="CommentText">
    <w:name w:val="annotation text"/>
    <w:basedOn w:val="Normal"/>
    <w:qFormat/>
  </w:style>
  <w:style w:type="paragraph" w:styleId="CommentSubject">
    <w:name w:val="annotation subject"/>
    <w:basedOn w:val="CommentText"/>
    <w:next w:val="CommentText"/>
    <w:qFormat/>
    <w:rPr>
      <w:b/>
      <w:bCs/>
    </w:rPr>
  </w:style>
  <w:style w:type="paragraph" w:styleId="Date">
    <w:name w:val="Date"/>
    <w:basedOn w:val="Normal"/>
    <w:next w:val="Normal"/>
    <w:qFormat/>
    <w:pPr>
      <w:ind w:leftChars="2500" w:left="100"/>
    </w:pPr>
  </w:style>
  <w:style w:type="paragraph" w:styleId="DocumentMap">
    <w:name w:val="Document Map"/>
    <w:basedOn w:val="Normal"/>
    <w:qFormat/>
    <w:pPr>
      <w:shd w:val="clear" w:color="auto" w:fill="000080"/>
    </w:pPr>
  </w:style>
  <w:style w:type="paragraph" w:styleId="E-mailSignature">
    <w:name w:val="E-mail Signature"/>
    <w:basedOn w:val="Normal"/>
    <w:qFormat/>
  </w:style>
  <w:style w:type="character" w:styleId="Emphasis">
    <w:name w:val="Emphasis"/>
    <w:basedOn w:val="DefaultParagraphFont"/>
    <w:qFormat/>
    <w:rPr>
      <w:i/>
      <w:iCs/>
    </w:rPr>
  </w:style>
  <w:style w:type="character" w:styleId="EndnoteReference">
    <w:name w:val="endnote reference"/>
    <w:basedOn w:val="DefaultParagraphFont"/>
    <w:qFormat/>
    <w:rPr>
      <w:vertAlign w:val="superscript"/>
    </w:rPr>
  </w:style>
  <w:style w:type="paragraph" w:styleId="EndnoteText">
    <w:name w:val="endnote text"/>
    <w:basedOn w:val="Normal"/>
    <w:qFormat/>
    <w:pPr>
      <w:snapToGrid w:val="0"/>
    </w:pPr>
  </w:style>
  <w:style w:type="paragraph" w:styleId="EnvelopeAddress">
    <w:name w:val="envelope address"/>
    <w:basedOn w:val="Normal"/>
    <w:qFormat/>
    <w:pPr>
      <w:framePr w:w="7920" w:h="1980" w:hRule="exact" w:hSpace="180" w:wrap="auto" w:hAnchor="page" w:xAlign="center" w:yAlign="bottom"/>
      <w:snapToGrid w:val="0"/>
      <w:ind w:leftChars="1400" w:left="100"/>
    </w:pPr>
    <w:rPr>
      <w:rFonts w:ascii="Arial" w:hAnsi="Arial" w:cs="Arial"/>
    </w:rPr>
  </w:style>
  <w:style w:type="paragraph" w:styleId="EnvelopeReturn">
    <w:name w:val="envelope return"/>
    <w:basedOn w:val="Normal"/>
    <w:qFormat/>
    <w:pPr>
      <w:snapToGrid w:val="0"/>
    </w:pPr>
    <w:rPr>
      <w:rFonts w:ascii="Arial" w:hAnsi="Arial" w:cs="Arial"/>
    </w:rPr>
  </w:style>
  <w:style w:type="character" w:styleId="FollowedHyperlink">
    <w:name w:val="FollowedHyperlink"/>
    <w:basedOn w:val="DefaultParagraphFont"/>
    <w:qFormat/>
    <w:rPr>
      <w:color w:val="800080"/>
      <w:u w:val="single"/>
    </w:rPr>
  </w:style>
  <w:style w:type="paragraph" w:styleId="Footer">
    <w:name w:val="footer"/>
    <w:basedOn w:val="Normal"/>
    <w:qFormat/>
    <w:pPr>
      <w:tabs>
        <w:tab w:val="center" w:pos="4153"/>
        <w:tab w:val="right" w:pos="8306"/>
      </w:tabs>
      <w:snapToGrid w:val="0"/>
    </w:pPr>
    <w:rPr>
      <w:sz w:val="18"/>
      <w:szCs w:val="18"/>
    </w:rPr>
  </w:style>
  <w:style w:type="character" w:styleId="FootnoteReference">
    <w:name w:val="footnote reference"/>
    <w:basedOn w:val="DefaultParagraphFont"/>
    <w:qFormat/>
    <w:rPr>
      <w:vertAlign w:val="superscript"/>
    </w:rPr>
  </w:style>
  <w:style w:type="paragraph" w:styleId="FootnoteText">
    <w:name w:val="footnote text"/>
    <w:basedOn w:val="Normal"/>
    <w:qFormat/>
    <w:pPr>
      <w:snapToGrid w:val="0"/>
    </w:pPr>
    <w:rPr>
      <w:sz w:val="18"/>
      <w:szCs w:val="18"/>
    </w:rPr>
  </w:style>
  <w:style w:type="paragraph" w:styleId="Header">
    <w:name w:val="header"/>
    <w:basedOn w:val="Normal"/>
    <w:qFormat/>
    <w:pPr>
      <w:tabs>
        <w:tab w:val="center" w:pos="4153"/>
        <w:tab w:val="right" w:pos="8306"/>
      </w:tabs>
      <w:snapToGrid w:val="0"/>
    </w:pPr>
    <w:rPr>
      <w:sz w:val="18"/>
      <w:szCs w:val="18"/>
    </w:rPr>
  </w:style>
  <w:style w:type="character" w:styleId="HTMLAcronym">
    <w:name w:val="HTML Acronym"/>
    <w:basedOn w:val="DefaultParagraphFont"/>
    <w:qFormat/>
  </w:style>
  <w:style w:type="paragraph" w:styleId="HTMLAddress">
    <w:name w:val="HTML Address"/>
    <w:basedOn w:val="Normal"/>
    <w:qFormat/>
    <w:rPr>
      <w:i/>
      <w:iCs/>
    </w:rPr>
  </w:style>
  <w:style w:type="character" w:styleId="HTMLCite">
    <w:name w:val="HTML Cite"/>
    <w:basedOn w:val="DefaultParagraphFont"/>
    <w:qFormat/>
    <w:rPr>
      <w:i/>
      <w:iCs/>
    </w:rPr>
  </w:style>
  <w:style w:type="character" w:styleId="HTMLCode">
    <w:name w:val="HTML Code"/>
    <w:basedOn w:val="DefaultParagraphFont"/>
    <w:qFormat/>
    <w:rPr>
      <w:rFonts w:ascii="Courier New" w:hAnsi="Courier New" w:cs="Courier New"/>
      <w:sz w:val="20"/>
      <w:szCs w:val="20"/>
    </w:rPr>
  </w:style>
  <w:style w:type="character" w:styleId="HTMLDefinition">
    <w:name w:val="HTML Definition"/>
    <w:basedOn w:val="DefaultParagraphFont"/>
    <w:qFormat/>
    <w:rPr>
      <w:i/>
      <w:iCs/>
    </w:rPr>
  </w:style>
  <w:style w:type="character" w:styleId="HTMLKeyboard">
    <w:name w:val="HTML Keyboard"/>
    <w:basedOn w:val="DefaultParagraphFont"/>
    <w:qFormat/>
    <w:rPr>
      <w:rFonts w:ascii="Courier New" w:hAnsi="Courier New" w:cs="Courier New"/>
      <w:sz w:val="20"/>
      <w:szCs w:val="20"/>
    </w:rPr>
  </w:style>
  <w:style w:type="paragraph" w:styleId="HTMLPreformatted">
    <w:name w:val="HTML Preformatted"/>
    <w:basedOn w:val="Normal"/>
    <w:qFormat/>
    <w:rPr>
      <w:rFonts w:ascii="Courier New" w:hAnsi="Courier New" w:cs="Courier New"/>
      <w:sz w:val="20"/>
    </w:rPr>
  </w:style>
  <w:style w:type="character" w:styleId="HTMLSample">
    <w:name w:val="HTML Sample"/>
    <w:basedOn w:val="DefaultParagraphFont"/>
    <w:qFormat/>
    <w:rPr>
      <w:rFonts w:ascii="Courier New" w:hAnsi="Courier New" w:cs="Courier New"/>
    </w:rPr>
  </w:style>
  <w:style w:type="character" w:styleId="HTMLTypewriter">
    <w:name w:val="HTML Typewriter"/>
    <w:basedOn w:val="DefaultParagraphFont"/>
    <w:qFormat/>
    <w:rPr>
      <w:rFonts w:ascii="Courier New" w:hAnsi="Courier New" w:cs="Courier New"/>
      <w:sz w:val="20"/>
      <w:szCs w:val="20"/>
    </w:rPr>
  </w:style>
  <w:style w:type="character" w:styleId="HTMLVariable">
    <w:name w:val="HTML Variable"/>
    <w:basedOn w:val="DefaultParagraphFont"/>
    <w:qFormat/>
    <w:rPr>
      <w:i/>
      <w:iCs/>
    </w:rPr>
  </w:style>
  <w:style w:type="character" w:styleId="Hyperlink">
    <w:name w:val="Hyperlink"/>
    <w:basedOn w:val="DefaultParagraphFont"/>
    <w:qFormat/>
    <w:rPr>
      <w:color w:val="0000FF"/>
      <w:u w:val="single"/>
    </w:rPr>
  </w:style>
  <w:style w:type="paragraph" w:styleId="Index1">
    <w:name w:val="index 1"/>
    <w:basedOn w:val="Normal"/>
    <w:next w:val="Normal"/>
    <w:qFormat/>
  </w:style>
  <w:style w:type="paragraph" w:styleId="Index2">
    <w:name w:val="index 2"/>
    <w:basedOn w:val="Normal"/>
    <w:next w:val="Normal"/>
    <w:qFormat/>
    <w:pPr>
      <w:ind w:leftChars="200" w:left="200"/>
    </w:pPr>
  </w:style>
  <w:style w:type="paragraph" w:styleId="Index3">
    <w:name w:val="index 3"/>
    <w:basedOn w:val="Normal"/>
    <w:next w:val="Normal"/>
    <w:qFormat/>
    <w:pPr>
      <w:ind w:leftChars="400" w:left="400"/>
    </w:pPr>
  </w:style>
  <w:style w:type="paragraph" w:styleId="Index4">
    <w:name w:val="index 4"/>
    <w:basedOn w:val="Normal"/>
    <w:next w:val="Normal"/>
    <w:qFormat/>
    <w:pPr>
      <w:ind w:leftChars="600" w:left="600"/>
    </w:pPr>
  </w:style>
  <w:style w:type="paragraph" w:styleId="Index5">
    <w:name w:val="index 5"/>
    <w:basedOn w:val="Normal"/>
    <w:next w:val="Normal"/>
    <w:qFormat/>
    <w:pPr>
      <w:ind w:leftChars="800" w:left="800"/>
    </w:pPr>
  </w:style>
  <w:style w:type="paragraph" w:styleId="Index6">
    <w:name w:val="index 6"/>
    <w:basedOn w:val="Normal"/>
    <w:next w:val="Normal"/>
    <w:qFormat/>
    <w:pPr>
      <w:ind w:leftChars="1000" w:left="1000"/>
    </w:pPr>
  </w:style>
  <w:style w:type="paragraph" w:styleId="Index7">
    <w:name w:val="index 7"/>
    <w:basedOn w:val="Normal"/>
    <w:next w:val="Normal"/>
    <w:qFormat/>
    <w:pPr>
      <w:ind w:leftChars="1200" w:left="1200"/>
    </w:pPr>
  </w:style>
  <w:style w:type="paragraph" w:styleId="Index8">
    <w:name w:val="index 8"/>
    <w:basedOn w:val="Normal"/>
    <w:next w:val="Normal"/>
    <w:qFormat/>
    <w:pPr>
      <w:ind w:leftChars="1400" w:left="1400"/>
    </w:pPr>
  </w:style>
  <w:style w:type="paragraph" w:styleId="Index9">
    <w:name w:val="index 9"/>
    <w:basedOn w:val="Normal"/>
    <w:next w:val="Normal"/>
    <w:qFormat/>
    <w:pPr>
      <w:ind w:leftChars="1600" w:left="1600"/>
    </w:pPr>
  </w:style>
  <w:style w:type="paragraph" w:styleId="IndexHeading">
    <w:name w:val="index heading"/>
    <w:basedOn w:val="Normal"/>
    <w:next w:val="Index1"/>
    <w:qFormat/>
    <w:rPr>
      <w:rFonts w:ascii="Arial" w:hAnsi="Arial" w:cs="Arial"/>
      <w:b/>
      <w:bCs/>
    </w:rPr>
  </w:style>
  <w:style w:type="character" w:styleId="LineNumber">
    <w:name w:val="line number"/>
    <w:basedOn w:val="DefaultParagraphFont"/>
    <w:qFormat/>
  </w:style>
  <w:style w:type="paragraph" w:styleId="List">
    <w:name w:val="List"/>
    <w:basedOn w:val="Normal"/>
    <w:qFormat/>
    <w:pPr>
      <w:ind w:left="200" w:hangingChars="200" w:hanging="200"/>
    </w:pPr>
  </w:style>
  <w:style w:type="paragraph" w:styleId="List2">
    <w:name w:val="List 2"/>
    <w:basedOn w:val="Normal"/>
    <w:qFormat/>
    <w:pPr>
      <w:ind w:leftChars="200" w:left="100" w:hangingChars="200" w:hanging="200"/>
    </w:pPr>
  </w:style>
  <w:style w:type="paragraph" w:styleId="List3">
    <w:name w:val="List 3"/>
    <w:basedOn w:val="Normal"/>
    <w:qFormat/>
    <w:pPr>
      <w:ind w:leftChars="400" w:left="100" w:hangingChars="200" w:hanging="200"/>
    </w:pPr>
  </w:style>
  <w:style w:type="paragraph" w:styleId="List4">
    <w:name w:val="List 4"/>
    <w:basedOn w:val="Normal"/>
    <w:qFormat/>
    <w:pPr>
      <w:ind w:leftChars="600" w:left="100" w:hangingChars="200" w:hanging="200"/>
    </w:pPr>
  </w:style>
  <w:style w:type="paragraph" w:styleId="List5">
    <w:name w:val="List 5"/>
    <w:basedOn w:val="Normal"/>
    <w:qFormat/>
    <w:pPr>
      <w:ind w:leftChars="800" w:left="100" w:hangingChars="200" w:hanging="200"/>
    </w:pPr>
  </w:style>
  <w:style w:type="paragraph" w:styleId="ListBullet">
    <w:name w:val="List Bullet"/>
    <w:basedOn w:val="Normal"/>
    <w:qFormat/>
    <w:pPr>
      <w:numPr>
        <w:numId w:val="1"/>
      </w:numPr>
    </w:pPr>
  </w:style>
  <w:style w:type="paragraph" w:styleId="ListBullet2">
    <w:name w:val="List Bullet 2"/>
    <w:basedOn w:val="Normal"/>
    <w:qFormat/>
    <w:pPr>
      <w:numPr>
        <w:numId w:val="2"/>
      </w:numPr>
    </w:pPr>
  </w:style>
  <w:style w:type="paragraph" w:styleId="ListBullet3">
    <w:name w:val="List Bullet 3"/>
    <w:basedOn w:val="Normal"/>
    <w:qFormat/>
    <w:pPr>
      <w:numPr>
        <w:numId w:val="3"/>
      </w:numPr>
    </w:pPr>
  </w:style>
  <w:style w:type="paragraph" w:styleId="ListBullet4">
    <w:name w:val="List Bullet 4"/>
    <w:basedOn w:val="Normal"/>
    <w:qFormat/>
    <w:pPr>
      <w:numPr>
        <w:numId w:val="4"/>
      </w:numPr>
    </w:pPr>
  </w:style>
  <w:style w:type="paragraph" w:styleId="ListBullet5">
    <w:name w:val="List Bullet 5"/>
    <w:basedOn w:val="Normal"/>
    <w:qFormat/>
    <w:pPr>
      <w:numPr>
        <w:numId w:val="5"/>
      </w:numPr>
    </w:pPr>
  </w:style>
  <w:style w:type="paragraph" w:styleId="ListContinue">
    <w:name w:val="List Continue"/>
    <w:basedOn w:val="Normal"/>
    <w:qFormat/>
    <w:pPr>
      <w:spacing w:after="120"/>
      <w:ind w:leftChars="200" w:left="420"/>
    </w:pPr>
  </w:style>
  <w:style w:type="paragraph" w:styleId="ListContinue2">
    <w:name w:val="List Continue 2"/>
    <w:basedOn w:val="Normal"/>
    <w:qFormat/>
    <w:pPr>
      <w:spacing w:after="120"/>
      <w:ind w:leftChars="400" w:left="840"/>
    </w:pPr>
  </w:style>
  <w:style w:type="paragraph" w:styleId="ListContinue3">
    <w:name w:val="List Continue 3"/>
    <w:basedOn w:val="Normal"/>
    <w:qFormat/>
    <w:pPr>
      <w:spacing w:after="120"/>
      <w:ind w:leftChars="600" w:left="1260"/>
    </w:pPr>
  </w:style>
  <w:style w:type="paragraph" w:styleId="ListContinue4">
    <w:name w:val="List Continue 4"/>
    <w:basedOn w:val="Normal"/>
    <w:qFormat/>
    <w:pPr>
      <w:spacing w:after="120"/>
      <w:ind w:leftChars="800" w:left="1680"/>
    </w:pPr>
  </w:style>
  <w:style w:type="paragraph" w:styleId="ListContinue5">
    <w:name w:val="List Continue 5"/>
    <w:basedOn w:val="Normal"/>
    <w:qFormat/>
    <w:pPr>
      <w:spacing w:after="120"/>
      <w:ind w:leftChars="1000" w:left="2100"/>
    </w:pPr>
  </w:style>
  <w:style w:type="paragraph" w:styleId="ListNumber">
    <w:name w:val="List Number"/>
    <w:basedOn w:val="Normal"/>
    <w:qFormat/>
    <w:pPr>
      <w:numPr>
        <w:numId w:val="6"/>
      </w:numPr>
    </w:pPr>
  </w:style>
  <w:style w:type="paragraph" w:styleId="ListNumber2">
    <w:name w:val="List Number 2"/>
    <w:basedOn w:val="Normal"/>
    <w:qFormat/>
    <w:pPr>
      <w:numPr>
        <w:numId w:val="7"/>
      </w:numPr>
    </w:pPr>
  </w:style>
  <w:style w:type="paragraph" w:styleId="ListNumber3">
    <w:name w:val="List Number 3"/>
    <w:basedOn w:val="Normal"/>
    <w:qFormat/>
    <w:pPr>
      <w:numPr>
        <w:numId w:val="8"/>
      </w:numPr>
    </w:pPr>
  </w:style>
  <w:style w:type="paragraph" w:styleId="ListNumber4">
    <w:name w:val="List Number 4"/>
    <w:basedOn w:val="Normal"/>
    <w:qFormat/>
    <w:pPr>
      <w:numPr>
        <w:numId w:val="9"/>
      </w:numPr>
    </w:pPr>
  </w:style>
  <w:style w:type="paragraph" w:styleId="ListNumber5">
    <w:name w:val="List Number 5"/>
    <w:basedOn w:val="Normal"/>
    <w:qFormat/>
    <w:pPr>
      <w:numPr>
        <w:numId w:val="10"/>
      </w:numPr>
    </w:pPr>
  </w:style>
  <w:style w:type="paragraph" w:styleId="MacroText">
    <w:name w:val="macro"/>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eastAsiaTheme="minorEastAsia" w:hAnsi="Courier New" w:cs="Courier New"/>
      <w:kern w:val="2"/>
      <w:sz w:val="24"/>
      <w:szCs w:val="24"/>
      <w:lang w:eastAsia="zh-CN"/>
    </w:rPr>
  </w:style>
  <w:style w:type="paragraph" w:styleId="MessageHeader">
    <w:name w:val="Message Header"/>
    <w:basedOn w:val="Normal"/>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Arial" w:hAnsi="Arial" w:cs="Arial"/>
    </w:rPr>
  </w:style>
  <w:style w:type="paragraph" w:styleId="NormalWeb">
    <w:name w:val="Normal (Web)"/>
    <w:qFormat/>
    <w:pPr>
      <w:spacing w:beforeAutospacing="1" w:afterAutospacing="1"/>
    </w:pPr>
    <w:rPr>
      <w:sz w:val="24"/>
      <w:szCs w:val="24"/>
      <w:lang w:eastAsia="zh-CN"/>
    </w:rPr>
  </w:style>
  <w:style w:type="paragraph" w:styleId="NormalIndent">
    <w:name w:val="Normal Indent"/>
    <w:basedOn w:val="Normal"/>
    <w:qFormat/>
    <w:pPr>
      <w:ind w:firstLineChars="200" w:firstLine="420"/>
    </w:pPr>
  </w:style>
  <w:style w:type="paragraph" w:styleId="NoteHeading">
    <w:name w:val="Note Heading"/>
    <w:basedOn w:val="Normal"/>
    <w:next w:val="Normal"/>
    <w:qFormat/>
    <w:pPr>
      <w:jc w:val="center"/>
    </w:pPr>
  </w:style>
  <w:style w:type="character" w:styleId="PageNumber">
    <w:name w:val="page number"/>
    <w:basedOn w:val="DefaultParagraphFont"/>
    <w:qFormat/>
  </w:style>
  <w:style w:type="paragraph" w:styleId="PlainText">
    <w:name w:val="Plain Text"/>
    <w:basedOn w:val="Normal"/>
    <w:qFormat/>
    <w:rPr>
      <w:rFonts w:ascii="SimSun" w:hAnsi="Courier New" w:cs="Courier New"/>
      <w:szCs w:val="21"/>
    </w:rPr>
  </w:style>
  <w:style w:type="paragraph" w:styleId="Salutation">
    <w:name w:val="Salutation"/>
    <w:basedOn w:val="Normal"/>
    <w:next w:val="Normal"/>
    <w:qFormat/>
  </w:style>
  <w:style w:type="paragraph" w:styleId="Signature">
    <w:name w:val="Signature"/>
    <w:basedOn w:val="Normal"/>
    <w:qFormat/>
    <w:pPr>
      <w:ind w:leftChars="2100" w:left="100"/>
    </w:pPr>
  </w:style>
  <w:style w:type="character" w:styleId="Strong">
    <w:name w:val="Strong"/>
    <w:basedOn w:val="DefaultParagraphFont"/>
    <w:qFormat/>
    <w:rPr>
      <w:b/>
      <w:bCs/>
    </w:rPr>
  </w:style>
  <w:style w:type="paragraph" w:styleId="Subtitle">
    <w:name w:val="Subtitle"/>
    <w:basedOn w:val="Normal"/>
    <w:qFormat/>
    <w:pPr>
      <w:spacing w:before="240" w:after="60" w:line="312" w:lineRule="auto"/>
      <w:jc w:val="center"/>
      <w:outlineLvl w:val="1"/>
    </w:pPr>
    <w:rPr>
      <w:rFonts w:ascii="Arial" w:hAnsi="Arial" w:cs="Arial"/>
      <w:b/>
      <w:bCs/>
      <w:kern w:val="28"/>
      <w:sz w:val="32"/>
      <w:szCs w:val="32"/>
    </w:rPr>
  </w:style>
  <w:style w:type="table" w:styleId="Table3Deffects1">
    <w:name w:val="Table 3D effects 1"/>
    <w:basedOn w:val="TableNormal"/>
    <w:qFormat/>
    <w:pPr>
      <w:widowControl w:val="0"/>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left w:val="single" w:sz="6" w:space="0" w:color="808080"/>
          <w:tl2br w:val="nil"/>
          <w:tr2bl w:val="nil"/>
        </w:tcBorders>
      </w:tcPr>
    </w:tblStylePr>
    <w:tblStylePr w:type="lastRow">
      <w:tblPr/>
      <w:tcPr>
        <w:tcBorders>
          <w:top w:val="single" w:sz="6" w:space="0" w:color="FFFFFF"/>
          <w:tl2br w:val="nil"/>
          <w:tr2bl w:val="nil"/>
        </w:tcBorders>
      </w:tcPr>
    </w:tblStylePr>
    <w:tblStylePr w:type="firstCol">
      <w:rPr>
        <w:b/>
        <w:bCs/>
      </w:rPr>
      <w:tblPr/>
      <w:tcPr>
        <w:tcBorders>
          <w:right w:val="single" w:sz="6" w:space="0" w:color="808080"/>
          <w:tl2br w:val="nil"/>
          <w:tr2bl w:val="nil"/>
        </w:tcBorders>
      </w:tcPr>
    </w:tblStylePr>
    <w:tblStylePr w:type="lastCol">
      <w:tblPr/>
      <w:tcPr>
        <w:tcBorders>
          <w:bottom w:val="single" w:sz="6" w:space="0" w:color="FFFFFF"/>
          <w:tl2br w:val="nil"/>
          <w:tr2bl w:val="nil"/>
        </w:tcBorders>
      </w:tcPr>
    </w:tblStylePr>
    <w:tblStylePr w:type="neCell">
      <w:tblPr/>
      <w:tcPr>
        <w:tcBorders>
          <w:left w:val="nil"/>
          <w:bottom w:val="nil"/>
          <w:tl2br w:val="nil"/>
          <w:tr2bl w:val="nil"/>
        </w:tcBorders>
      </w:tcPr>
    </w:tblStylePr>
    <w:tblStylePr w:type="nwCell">
      <w:tblPr/>
      <w:tcPr>
        <w:tcBorders>
          <w:left w:val="nil"/>
          <w:right w:val="nil"/>
          <w:tl2br w:val="nil"/>
          <w:tr2bl w:val="nil"/>
        </w:tcBorders>
      </w:tcPr>
    </w:tblStylePr>
    <w:tblStylePr w:type="seCell">
      <w:tblPr/>
      <w:tcPr>
        <w:tcBorders>
          <w:top w:val="nil"/>
          <w:bottom w:val="nil"/>
          <w:tl2br w:val="nil"/>
          <w:tr2bl w:val="nil"/>
        </w:tcBorders>
      </w:tcPr>
    </w:tblStylePr>
    <w:tblStylePr w:type="swCell">
      <w:rPr>
        <w:color w:val="000080"/>
      </w:rPr>
      <w:tblPr/>
      <w:tcPr>
        <w:tcBorders>
          <w:top w:val="nil"/>
          <w:right w:val="nil"/>
          <w:tl2br w:val="nil"/>
          <w:tr2bl w:val="nil"/>
        </w:tcBorders>
      </w:tcPr>
    </w:tblStylePr>
  </w:style>
  <w:style w:type="table" w:styleId="Table3Deffects2">
    <w:name w:val="Table 3D effects 2"/>
    <w:basedOn w:val="TableNormal"/>
    <w:qFormat/>
    <w:pPr>
      <w:widowControl w:val="0"/>
      <w:jc w:val="both"/>
    </w:pPr>
    <w:tblPr>
      <w:tblInd w:w="0" w:type="dxa"/>
      <w:tblCellMar>
        <w:top w:w="0" w:type="dxa"/>
        <w:left w:w="108" w:type="dxa"/>
        <w:bottom w:w="0" w:type="dxa"/>
        <w:right w:w="108" w:type="dxa"/>
      </w:tblCellMar>
    </w:tblPr>
    <w:tcPr>
      <w:shd w:val="solid" w:color="C0C0C0" w:fill="FFFFFF"/>
    </w:tcPr>
    <w:tblStylePr w:type="firstRow">
      <w:rPr>
        <w:b/>
        <w:bCs/>
      </w:rPr>
      <w:tblPr/>
      <w:tcPr>
        <w:tcBorders>
          <w:tl2br w:val="nil"/>
          <w:tr2bl w:val="nil"/>
        </w:tcBorders>
      </w:tcPr>
    </w:tblStylePr>
    <w:tblStylePr w:type="firstCol">
      <w:tblPr/>
      <w:tcPr>
        <w:tcBorders>
          <w:top w:val="nil"/>
          <w:left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Horz">
      <w:tblPr/>
      <w:tcPr>
        <w:tcBorders>
          <w:top w:val="single" w:sz="6" w:space="0" w:color="808080"/>
          <w:left w:val="single" w:sz="6" w:space="0" w:color="FFFFFF"/>
          <w:tl2br w:val="nil"/>
          <w:tr2bl w:val="nil"/>
        </w:tcBorders>
      </w:tcPr>
    </w:tblStylePr>
    <w:tblStylePr w:type="swCell">
      <w:rPr>
        <w:b/>
        <w:bCs/>
      </w:rPr>
      <w:tblPr/>
      <w:tcPr>
        <w:tcBorders>
          <w:tl2br w:val="nil"/>
          <w:tr2bl w:val="nil"/>
        </w:tcBorders>
      </w:tcPr>
    </w:tblStylePr>
  </w:style>
  <w:style w:type="table" w:styleId="Table3Deffects3">
    <w:name w:val="Table 3D effects 3"/>
    <w:basedOn w:val="TableNormal"/>
    <w:qFormat/>
    <w:pPr>
      <w:widowControl w:val="0"/>
      <w:jc w:val="both"/>
    </w:pPr>
    <w:tblPr>
      <w:tblInd w:w="0" w:type="dxa"/>
      <w:tblCellMar>
        <w:top w:w="0" w:type="dxa"/>
        <w:left w:w="108" w:type="dxa"/>
        <w:bottom w:w="0" w:type="dxa"/>
        <w:right w:w="108" w:type="dxa"/>
      </w:tblCellMar>
    </w:tblPr>
    <w:tblStylePr w:type="firstRow">
      <w:rPr>
        <w:b/>
        <w:bCs/>
      </w:rPr>
      <w:tblPr/>
      <w:tcPr>
        <w:tcBorders>
          <w:tl2br w:val="nil"/>
          <w:tr2bl w:val="nil"/>
        </w:tcBorders>
      </w:tcPr>
    </w:tblStylePr>
    <w:tblStylePr w:type="firstCol">
      <w:tblPr/>
      <w:tcPr>
        <w:tcBorders>
          <w:top w:val="nil"/>
          <w:left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single" w:sz="6" w:space="0" w:color="FFFFFF"/>
          <w:tl2br w:val="nil"/>
          <w:tr2bl w:val="nil"/>
        </w:tcBorders>
      </w:tcPr>
    </w:tblStylePr>
    <w:tblStylePr w:type="swCell">
      <w:rPr>
        <w:b/>
        <w:bCs/>
      </w:rPr>
      <w:tblPr/>
      <w:tcPr>
        <w:tcBorders>
          <w:tl2br w:val="nil"/>
          <w:tr2bl w:val="nil"/>
        </w:tcBorders>
      </w:tcPr>
    </w:tblStylePr>
  </w:style>
  <w:style w:type="table" w:styleId="TableClassic1">
    <w:name w:val="Table Classic 1"/>
    <w:basedOn w:val="TableNormal"/>
    <w:qFormat/>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left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qFormat/>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left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Classic3">
    <w:name w:val="Table Classic 3"/>
    <w:basedOn w:val="TableNormal"/>
    <w:qFormat/>
    <w:pPr>
      <w:widowControl w:val="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left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TableClassic4">
    <w:name w:val="Table Classic 4"/>
    <w:basedOn w:val="TableNormal"/>
    <w:qFormat/>
    <w:pPr>
      <w:widowControl w:val="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left w:val="single" w:sz="6" w:space="0" w:color="000000"/>
          <w:tl2br w:val="nil"/>
          <w:tr2bl w:val="nil"/>
        </w:tcBorders>
        <w:shd w:val="pct50" w:color="000080" w:fill="FFFFFF"/>
      </w:tcPr>
    </w:tblStylePr>
    <w:tblStylePr w:type="lastRow">
      <w:rPr>
        <w:color w:val="000080"/>
      </w:rPr>
      <w:tblPr/>
      <w:tcPr>
        <w:tcBorders>
          <w:left w:val="single" w:sz="6" w:space="0" w:color="000000"/>
          <w:tl2br w:val="nil"/>
          <w:tr2bl w:val="nil"/>
        </w:tcBorders>
        <w:shd w:val="pct50" w:color="000000" w:fill="FFFFFF"/>
      </w:tcPr>
    </w:tblStylePr>
    <w:tblStylePr w:type="firstCol">
      <w:rPr>
        <w:b/>
        <w:bCs/>
      </w:rPr>
      <w:tblPr/>
      <w:tcPr>
        <w:tcBorders>
          <w:tl2br w:val="nil"/>
          <w:tr2bl w:val="nil"/>
        </w:tcBorders>
      </w:tcPr>
    </w:tblStylePr>
    <w:tblStylePr w:type="nwCell">
      <w:rPr>
        <w:b/>
        <w:bCs/>
      </w:rPr>
      <w:tblPr/>
      <w:tcPr>
        <w:tcBorders>
          <w:tl2br w:val="nil"/>
          <w:tr2bl w:val="nil"/>
        </w:tcBorders>
      </w:tcPr>
    </w:tblStylePr>
    <w:tblStylePr w:type="swCell">
      <w:rPr>
        <w:color w:val="000080"/>
      </w:rPr>
      <w:tblPr/>
      <w:tcPr>
        <w:tcBorders>
          <w:tl2br w:val="nil"/>
          <w:tr2bl w:val="nil"/>
        </w:tcBorders>
      </w:tcPr>
    </w:tblStylePr>
  </w:style>
  <w:style w:type="table" w:styleId="TableColorful1">
    <w:name w:val="Table Colorful 1"/>
    <w:basedOn w:val="TableNormal"/>
    <w:qFormat/>
    <w:pPr>
      <w:widowControl w:val="0"/>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il"/>
          <w:tr2bl w:val="nil"/>
        </w:tcBorders>
        <w:shd w:val="solid" w:color="000000" w:fill="FFFFFF"/>
      </w:tcPr>
    </w:tblStylePr>
    <w:tblStylePr w:type="firstCol">
      <w:rPr>
        <w:b/>
        <w:bCs/>
        <w:i/>
        <w:iCs/>
      </w:rPr>
      <w:tblPr/>
      <w:tcPr>
        <w:tcBorders>
          <w:tl2br w:val="nil"/>
          <w:tr2bl w:val="nil"/>
        </w:tcBorders>
        <w:shd w:val="solid" w:color="000080" w:fill="FFFFFF"/>
      </w:tcPr>
    </w:tblStylePr>
    <w:tblStylePr w:type="nwCell">
      <w:tblPr/>
      <w:tcPr>
        <w:tcBorders>
          <w:tl2br w:val="nil"/>
          <w:tr2bl w:val="nil"/>
        </w:tcBorders>
        <w:shd w:val="solid" w:color="000000" w:fill="FFFFFF"/>
      </w:tcPr>
    </w:tblStylePr>
    <w:tblStylePr w:type="swCell">
      <w:rPr>
        <w:b/>
        <w:bCs/>
        <w:i w:val="0"/>
        <w:iCs w:val="0"/>
      </w:rPr>
      <w:tblPr/>
      <w:tcPr>
        <w:tcBorders>
          <w:tl2br w:val="nil"/>
          <w:tr2bl w:val="nil"/>
        </w:tcBorders>
      </w:tcPr>
    </w:tblStylePr>
  </w:style>
  <w:style w:type="table" w:styleId="TableColorful2">
    <w:name w:val="Table Colorful 2"/>
    <w:basedOn w:val="TableNormal"/>
    <w:qFormat/>
    <w:pPr>
      <w:widowControl w:val="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left w:val="single" w:sz="12" w:space="0" w:color="000000"/>
          <w:tl2br w:val="nil"/>
          <w:tr2bl w:val="nil"/>
        </w:tcBorders>
        <w:shd w:val="solid" w:color="800000" w:fill="FFFFFF"/>
      </w:tcPr>
    </w:tblStylePr>
    <w:tblStylePr w:type="firstCol">
      <w:rPr>
        <w:b/>
        <w:bCs/>
        <w:i/>
        <w:iCs/>
      </w:rPr>
      <w:tblPr/>
      <w:tcPr>
        <w:tcBorders>
          <w:tl2br w:val="nil"/>
          <w:tr2bl w:val="nil"/>
        </w:tcBorders>
      </w:tcPr>
    </w:tblStylePr>
    <w:tblStylePr w:type="lastCol">
      <w:tblPr/>
      <w:tcPr>
        <w:tcBorders>
          <w:tl2br w:val="nil"/>
          <w:tr2bl w:val="nil"/>
        </w:tcBorders>
        <w:shd w:val="solid" w:color="C0C0C0" w:fill="FFFFFF"/>
      </w:tcPr>
    </w:tblStylePr>
    <w:tblStylePr w:type="swCell">
      <w:rPr>
        <w:b/>
        <w:bCs/>
        <w:i w:val="0"/>
        <w:iCs w:val="0"/>
      </w:rPr>
      <w:tblPr/>
      <w:tcPr>
        <w:tcBorders>
          <w:tl2br w:val="nil"/>
          <w:tr2bl w:val="nil"/>
        </w:tcBorders>
      </w:tcPr>
    </w:tblStylePr>
  </w:style>
  <w:style w:type="table" w:styleId="TableColorful3">
    <w:name w:val="Table Colorful 3"/>
    <w:basedOn w:val="TableNormal"/>
    <w:qFormat/>
    <w:pPr>
      <w:widowControl w:val="0"/>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left w:val="single" w:sz="6" w:space="0" w:color="000000"/>
          <w:tl2br w:val="nil"/>
          <w:tr2bl w:val="nil"/>
        </w:tcBorders>
        <w:shd w:val="solid" w:color="008080" w:fill="FFFFFF"/>
      </w:tcPr>
    </w:tblStylePr>
    <w:tblStylePr w:type="firstCol">
      <w:tblPr/>
      <w:tcPr>
        <w:tcBorders>
          <w:bottom w:val="single" w:sz="36" w:space="0" w:color="000000"/>
          <w:right w:val="single" w:sz="6" w:space="0" w:color="000000"/>
          <w:tl2br w:val="nil"/>
          <w:tr2bl w:val="nil"/>
        </w:tcBorders>
        <w:shd w:val="solid" w:color="008080" w:fill="FFFFFF"/>
      </w:tcPr>
    </w:tblStylePr>
    <w:tblStylePr w:type="nwCell">
      <w:rPr>
        <w:b/>
        <w:bCs/>
        <w:color w:val="FFFFFF"/>
      </w:rPr>
      <w:tblPr/>
      <w:tcPr>
        <w:tcBorders>
          <w:tl2br w:val="nil"/>
          <w:tr2bl w:val="nil"/>
        </w:tcBorders>
        <w:shd w:val="solid" w:color="000000" w:fill="FFFFFF"/>
      </w:tcPr>
    </w:tblStylePr>
  </w:style>
  <w:style w:type="table" w:styleId="TableColumns1">
    <w:name w:val="Table Columns 1"/>
    <w:basedOn w:val="TableNormal"/>
    <w:qFormat/>
    <w:pPr>
      <w:widowControl w:val="0"/>
      <w:jc w:val="both"/>
    </w:pPr>
    <w:rPr>
      <w:b/>
      <w:bC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left w:val="double" w:sz="6" w:space="0" w:color="000000"/>
          <w:tl2br w:val="nil"/>
          <w:tr2bl w:val="nil"/>
        </w:tcBorders>
      </w:tcPr>
    </w:tblStylePr>
    <w:tblStylePr w:type="lastRow">
      <w:rPr>
        <w:b w:val="0"/>
        <w:bCs w:val="0"/>
      </w:rPr>
      <w:tblPr/>
      <w:tcPr>
        <w:tcBorders>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Columns2">
    <w:name w:val="Table Columns 2"/>
    <w:basedOn w:val="TableNormal"/>
    <w:qFormat/>
    <w:pPr>
      <w:widowControl w:val="0"/>
      <w:jc w:val="both"/>
    </w:pPr>
    <w:rPr>
      <w:b/>
      <w:bCs/>
    </w:rPr>
    <w:tblPr>
      <w:tblInd w:w="0" w:type="dxa"/>
      <w:tblCellMar>
        <w:top w:w="0" w:type="dxa"/>
        <w:left w:w="108" w:type="dxa"/>
        <w:bottom w:w="0" w:type="dxa"/>
        <w:right w:w="108" w:type="dxa"/>
      </w:tblCellMar>
    </w:tblPr>
    <w:tblStylePr w:type="firstRow">
      <w:rPr>
        <w:color w:val="FFFFFF"/>
      </w:rPr>
      <w:tblPr/>
      <w:tcPr>
        <w:tcBorders>
          <w:tl2br w:val="nil"/>
          <w:tr2bl w:val="nil"/>
        </w:tcBorders>
        <w:shd w:val="solid" w:color="000080" w:fill="FFFFFF"/>
      </w:tcPr>
    </w:tblStylePr>
    <w:tblStylePr w:type="lastRow">
      <w:rPr>
        <w:b w:val="0"/>
        <w:bCs w:val="0"/>
      </w:rPr>
      <w:tblPr/>
      <w:tcPr>
        <w:tcBorders>
          <w:tl2br w:val="nil"/>
          <w:tr2bl w:val="nil"/>
        </w:tcBorders>
      </w:tcPr>
    </w:tblStylePr>
    <w:tblStylePr w:type="firstCol">
      <w:rPr>
        <w:b w:val="0"/>
        <w:bCs w:val="0"/>
        <w:color w:val="00000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Columns3">
    <w:name w:val="Table Columns 3"/>
    <w:basedOn w:val="TableNormal"/>
    <w:qFormat/>
    <w:pPr>
      <w:widowControl w:val="0"/>
      <w:jc w:val="both"/>
    </w:pPr>
    <w:rPr>
      <w:b/>
      <w:bCs/>
    </w:rPr>
    <w:tblPr>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TableColumns4">
    <w:name w:val="Table Columns 4"/>
    <w:basedOn w:val="TableNormal"/>
    <w:qFormat/>
    <w:pPr>
      <w:widowControl w:val="0"/>
      <w:jc w:val="both"/>
    </w:pPr>
    <w:tblPr>
      <w:tblInd w:w="0" w:type="dxa"/>
      <w:tblCellMar>
        <w:top w:w="0" w:type="dxa"/>
        <w:left w:w="108" w:type="dxa"/>
        <w:bottom w:w="0" w:type="dxa"/>
        <w:right w:w="108" w:type="dxa"/>
      </w:tblCellMar>
    </w:tblPr>
    <w:tblStylePr w:type="firstRow">
      <w:rPr>
        <w:color w:val="FFFFFF"/>
      </w:rPr>
      <w:tblPr/>
      <w:tcPr>
        <w:tcBorders>
          <w:tl2br w:val="nil"/>
          <w:tr2bl w:val="nil"/>
        </w:tcBorders>
        <w:shd w:val="solid" w:color="0000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qFormat/>
    <w:pPr>
      <w:widowControl w:val="0"/>
      <w:jc w:val="both"/>
    </w:pPr>
    <w:tblPr>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left w:val="single" w:sz="6" w:space="0" w:color="808080"/>
          <w:tl2br w:val="nil"/>
          <w:tr2bl w:val="nil"/>
        </w:tcBorders>
      </w:tcPr>
    </w:tblStylePr>
    <w:tblStylePr w:type="lastRow">
      <w:rPr>
        <w:b/>
        <w:bCs/>
      </w:rPr>
      <w:tblPr/>
      <w:tcPr>
        <w:tcBorders>
          <w:top w:val="single" w:sz="6" w:space="0" w:color="80808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qFormat/>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TableElegant">
    <w:name w:val="Table Elegant"/>
    <w:basedOn w:val="TableNormal"/>
    <w:qFormat/>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TableGrid">
    <w:name w:val="Table Grid"/>
    <w:basedOn w:val="TableNormal"/>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qFormat/>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TableGrid2">
    <w:name w:val="Table Grid 2"/>
    <w:basedOn w:val="TableNormal"/>
    <w:qFormat/>
    <w:pPr>
      <w:widowControl w:val="0"/>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widowControl w:val="0"/>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left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widowControl w:val="0"/>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left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TableGrid5">
    <w:name w:val="Table Grid 5"/>
    <w:basedOn w:val="TableNormal"/>
    <w:qFormat/>
    <w:pPr>
      <w:widowControl w:val="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left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6">
    <w:name w:val="Table Grid 6"/>
    <w:basedOn w:val="TableNormal"/>
    <w:qFormat/>
    <w:pPr>
      <w:widowControl w:val="0"/>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left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7">
    <w:name w:val="Table Grid 7"/>
    <w:basedOn w:val="TableNormal"/>
    <w:qFormat/>
    <w:pPr>
      <w:widowControl w:val="0"/>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left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table" w:styleId="TableGrid8">
    <w:name w:val="Table Grid 8"/>
    <w:basedOn w:val="TableNormal"/>
    <w:qFormat/>
    <w:pPr>
      <w:widowControl w:val="0"/>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TableList1">
    <w:name w:val="Table List 1"/>
    <w:basedOn w:val="TableNormal"/>
    <w:qFormat/>
    <w:pPr>
      <w:widowControl w:val="0"/>
      <w:jc w:val="both"/>
    </w:pPr>
    <w:tblPr>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left w:val="single" w:sz="6" w:space="0" w:color="000000"/>
          <w:tl2br w:val="nil"/>
          <w:tr2bl w:val="nil"/>
        </w:tcBorders>
        <w:shd w:val="solid" w:color="C0C0C0" w:fill="FFFFFF"/>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TableList2">
    <w:name w:val="Table List 2"/>
    <w:basedOn w:val="TableNormal"/>
    <w:qFormat/>
    <w:pPr>
      <w:widowControl w:val="0"/>
      <w:jc w:val="both"/>
    </w:pPr>
    <w:tblPr>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left w:val="single" w:sz="6" w:space="0" w:color="000000"/>
          <w:tl2br w:val="nil"/>
          <w:tr2bl w:val="nil"/>
        </w:tcBorders>
        <w:shd w:val="pct75" w:color="008080" w:fill="008000"/>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pct20" w:color="00FF0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TableList3">
    <w:name w:val="Table List 3"/>
    <w:basedOn w:val="TableNormal"/>
    <w:qFormat/>
    <w:pPr>
      <w:widowControl w:val="0"/>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left w:val="single" w:sz="12" w:space="0" w:color="000000"/>
          <w:tl2br w:val="nil"/>
          <w:tr2bl w:val="nil"/>
        </w:tcBorders>
      </w:tcPr>
    </w:tblStylePr>
    <w:tblStylePr w:type="lastRow">
      <w:tblPr/>
      <w:tcPr>
        <w:tcBorders>
          <w:top w:val="single" w:sz="12" w:space="0" w:color="000000"/>
          <w:tl2br w:val="nil"/>
          <w:tr2bl w:val="nil"/>
        </w:tcBorders>
      </w:tcPr>
    </w:tblStylePr>
    <w:tblStylePr w:type="swCell">
      <w:rPr>
        <w:i/>
        <w:iCs/>
        <w:color w:val="000080"/>
      </w:rPr>
      <w:tblPr/>
      <w:tcPr>
        <w:tcBorders>
          <w:tl2br w:val="nil"/>
          <w:tr2bl w:val="nil"/>
        </w:tcBorders>
      </w:tcPr>
    </w:tblStylePr>
  </w:style>
  <w:style w:type="table" w:styleId="TableList4">
    <w:name w:val="Table List 4"/>
    <w:basedOn w:val="TableNormal"/>
    <w:qFormat/>
    <w:pPr>
      <w:widowControl w:val="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left w:val="single" w:sz="12" w:space="0" w:color="000000"/>
          <w:tl2br w:val="nil"/>
          <w:tr2bl w:val="nil"/>
        </w:tcBorders>
        <w:shd w:val="solid" w:color="808080" w:fill="FFFFFF"/>
      </w:tcPr>
    </w:tblStylePr>
  </w:style>
  <w:style w:type="table" w:styleId="TableList5">
    <w:name w:val="Table List 5"/>
    <w:basedOn w:val="TableNormal"/>
    <w:qFormat/>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left w:val="single" w:sz="12" w:space="0" w:color="000000"/>
          <w:tl2br w:val="nil"/>
          <w:tr2bl w:val="nil"/>
        </w:tcBorders>
      </w:tcPr>
    </w:tblStylePr>
    <w:tblStylePr w:type="firstCol">
      <w:rPr>
        <w:b/>
        <w:bCs/>
      </w:rPr>
      <w:tblPr/>
      <w:tcPr>
        <w:tcBorders>
          <w:tl2br w:val="nil"/>
          <w:tr2bl w:val="nil"/>
        </w:tcBorders>
      </w:tcPr>
    </w:tblStylePr>
  </w:style>
  <w:style w:type="table" w:styleId="TableList6">
    <w:name w:val="Table List 6"/>
    <w:basedOn w:val="TableNormal"/>
    <w:qFormat/>
    <w:pPr>
      <w:widowControl w:val="0"/>
      <w:jc w:val="both"/>
    </w:pPr>
    <w:tblPr>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left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tblStylePr w:type="nwCell">
      <w:tblPr/>
      <w:tcPr>
        <w:tcBorders>
          <w:tl2br w:val="single" w:sz="6" w:space="0" w:color="000000"/>
          <w:tr2bl w:val="nil"/>
        </w:tcBorders>
      </w:tcPr>
    </w:tblStylePr>
  </w:style>
  <w:style w:type="table" w:styleId="TableList7">
    <w:name w:val="Table List 7"/>
    <w:basedOn w:val="TableNormal"/>
    <w:qFormat/>
    <w:pPr>
      <w:widowControl w:val="0"/>
      <w:jc w:val="both"/>
    </w:pPr>
    <w:tblPr>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left w:val="single" w:sz="12" w:space="0" w:color="008000"/>
          <w:tl2br w:val="nil"/>
          <w:tr2bl w:val="nil"/>
        </w:tcBorders>
        <w:shd w:val="solid" w:color="C0C0C0" w:fill="FFFFFF"/>
      </w:tcPr>
    </w:tblStylePr>
    <w:tblStylePr w:type="lastRow">
      <w:rPr>
        <w:b/>
        <w:bCs/>
      </w:rPr>
      <w:tblPr/>
      <w:tcPr>
        <w:tcBorders>
          <w:top w:val="single" w:sz="12" w:space="0" w:color="008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table" w:styleId="TableList8">
    <w:name w:val="Table List 8"/>
    <w:basedOn w:val="TableNormal"/>
    <w:qFormat/>
    <w:pPr>
      <w:widowControl w:val="0"/>
      <w:jc w:val="both"/>
    </w:pPr>
    <w:tblPr>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left w:val="single" w:sz="6" w:space="0" w:color="000000"/>
          <w:tl2br w:val="nil"/>
          <w:tr2bl w:val="nil"/>
        </w:tcBorders>
        <w:shd w:val="solid" w:color="FFFF00" w:fill="FFFFFF"/>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5" w:color="FFFF00" w:fill="FFFFFF"/>
      </w:tcPr>
    </w:tblStylePr>
    <w:tblStylePr w:type="band2Horz">
      <w:tblPr/>
      <w:tcPr>
        <w:tcBorders>
          <w:tl2br w:val="nil"/>
          <w:tr2bl w:val="nil"/>
        </w:tcBorders>
        <w:shd w:val="pct50" w:color="FF0000" w:fill="FFFFFF"/>
      </w:tcPr>
    </w:tblStylePr>
    <w:tblStylePr w:type="nwCell">
      <w:tblPr/>
      <w:tcPr>
        <w:tcBorders>
          <w:tl2br w:val="single" w:sz="6" w:space="0" w:color="auto"/>
          <w:tr2bl w:val="nil"/>
        </w:tcBorders>
      </w:tcPr>
    </w:tblStylePr>
  </w:style>
  <w:style w:type="paragraph" w:styleId="TableofAuthorities">
    <w:name w:val="table of authorities"/>
    <w:basedOn w:val="Normal"/>
    <w:next w:val="Normal"/>
    <w:qFormat/>
    <w:pPr>
      <w:ind w:leftChars="200" w:left="420"/>
    </w:pPr>
  </w:style>
  <w:style w:type="paragraph" w:styleId="TableofFigures">
    <w:name w:val="table of figures"/>
    <w:basedOn w:val="Normal"/>
    <w:next w:val="Normal"/>
    <w:qFormat/>
    <w:pPr>
      <w:ind w:leftChars="200" w:left="200" w:hangingChars="200" w:hanging="200"/>
    </w:pPr>
  </w:style>
  <w:style w:type="table" w:styleId="TableProfessional">
    <w:name w:val="Table Professional"/>
    <w:basedOn w:val="TableNormal"/>
    <w:qFormat/>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il"/>
          <w:tr2bl w:val="nil"/>
        </w:tcBorders>
        <w:shd w:val="solid" w:color="000000" w:fill="FFFFFF"/>
      </w:tcPr>
    </w:tblStylePr>
  </w:style>
  <w:style w:type="table" w:styleId="TableSimple1">
    <w:name w:val="Table Simple 1"/>
    <w:basedOn w:val="TableNormal"/>
    <w:qFormat/>
    <w:pPr>
      <w:widowControl w:val="0"/>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left w:val="single" w:sz="6" w:space="0" w:color="008000"/>
          <w:tl2br w:val="nil"/>
          <w:tr2bl w:val="nil"/>
        </w:tcBorders>
      </w:tcPr>
    </w:tblStylePr>
    <w:tblStylePr w:type="lastRow">
      <w:tblPr/>
      <w:tcPr>
        <w:tcBorders>
          <w:top w:val="single" w:sz="6" w:space="0" w:color="008000"/>
          <w:tl2br w:val="nil"/>
          <w:tr2bl w:val="nil"/>
        </w:tcBorders>
      </w:tcPr>
    </w:tblStylePr>
  </w:style>
  <w:style w:type="table" w:styleId="TableSimple2">
    <w:name w:val="Table Simple 2"/>
    <w:basedOn w:val="TableNormal"/>
    <w:qFormat/>
    <w:pPr>
      <w:widowControl w:val="0"/>
      <w:jc w:val="both"/>
    </w:pPr>
    <w:tblPr>
      <w:tblInd w:w="0" w:type="dxa"/>
      <w:tblCellMar>
        <w:top w:w="0" w:type="dxa"/>
        <w:left w:w="108" w:type="dxa"/>
        <w:bottom w:w="0" w:type="dxa"/>
        <w:right w:w="108" w:type="dxa"/>
      </w:tblCellMar>
    </w:tblPr>
    <w:tblStylePr w:type="firstRow">
      <w:rPr>
        <w:b/>
        <w:bCs/>
      </w:rPr>
      <w:tblPr/>
      <w:tcPr>
        <w:tcBorders>
          <w:left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bottom w:val="single" w:sz="6" w:space="0" w:color="000000"/>
          <w:tl2br w:val="nil"/>
          <w:tr2bl w:val="nil"/>
        </w:tcBorders>
      </w:tcPr>
    </w:tblStylePr>
    <w:tblStylePr w:type="neCell">
      <w:rPr>
        <w:b/>
        <w:bCs/>
      </w:rPr>
      <w:tblPr/>
      <w:tcPr>
        <w:tcBorders>
          <w:bottom w:val="nil"/>
          <w:tl2br w:val="nil"/>
          <w:tr2bl w:val="nil"/>
        </w:tcBorders>
      </w:tcPr>
    </w:tblStylePr>
    <w:tblStylePr w:type="swCell">
      <w:rPr>
        <w:b/>
        <w:bCs/>
      </w:rPr>
      <w:tblPr/>
      <w:tcPr>
        <w:tcBorders>
          <w:top w:val="nil"/>
          <w:tl2br w:val="nil"/>
          <w:tr2bl w:val="nil"/>
        </w:tcBorders>
      </w:tcPr>
    </w:tblStylePr>
  </w:style>
  <w:style w:type="table" w:styleId="TableSimple3">
    <w:name w:val="Table Simple 3"/>
    <w:basedOn w:val="TableNormal"/>
    <w:qFormat/>
    <w:pPr>
      <w:widowControl w:val="0"/>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il"/>
          <w:tr2bl w:val="nil"/>
        </w:tcBorders>
        <w:shd w:val="solid" w:color="000000" w:fill="FFFFFF"/>
      </w:tcPr>
    </w:tblStylePr>
  </w:style>
  <w:style w:type="table" w:styleId="TableSubtle1">
    <w:name w:val="Table Subtle 1"/>
    <w:basedOn w:val="TableNormal"/>
    <w:qFormat/>
    <w:pPr>
      <w:widowControl w:val="0"/>
      <w:jc w:val="both"/>
    </w:pPr>
    <w:tblPr>
      <w:tblInd w:w="0" w:type="dxa"/>
      <w:tblCellMar>
        <w:top w:w="0" w:type="dxa"/>
        <w:left w:w="108" w:type="dxa"/>
        <w:bottom w:w="0" w:type="dxa"/>
        <w:right w:w="108" w:type="dxa"/>
      </w:tblCellMar>
    </w:tblPr>
    <w:tblStylePr w:type="firstRow">
      <w:tblPr/>
      <w:tcPr>
        <w:tcBorders>
          <w:top w:val="single" w:sz="6" w:space="0" w:color="000000"/>
          <w:left w:val="single" w:sz="12" w:space="0" w:color="000000"/>
          <w:tl2br w:val="nil"/>
          <w:tr2bl w:val="nil"/>
        </w:tcBorders>
      </w:tcPr>
    </w:tblStylePr>
    <w:tblStylePr w:type="lastRow">
      <w:tblPr/>
      <w:tcPr>
        <w:tcBorders>
          <w:top w:val="single" w:sz="12" w:space="0" w:color="000000"/>
          <w:tl2br w:val="nil"/>
          <w:tr2bl w:val="nil"/>
        </w:tcBorders>
        <w:shd w:val="pct25" w:color="800080" w:fill="FFFFFF"/>
      </w:tcPr>
    </w:tblStylePr>
    <w:tblStylePr w:type="firstCol">
      <w:tblPr/>
      <w:tcPr>
        <w:tcBorders>
          <w:right w:val="single" w:sz="12" w:space="0" w:color="000000"/>
          <w:tl2br w:val="nil"/>
          <w:tr2bl w:val="nil"/>
        </w:tcBorders>
      </w:tcPr>
    </w:tblStylePr>
    <w:tblStylePr w:type="lastCol">
      <w:tblPr/>
      <w:tcPr>
        <w:tcBorders>
          <w:bottom w:val="single" w:sz="12" w:space="0" w:color="000000"/>
          <w:tl2br w:val="nil"/>
          <w:tr2bl w:val="nil"/>
        </w:tcBorders>
      </w:tcPr>
    </w:tblStylePr>
    <w:tblStylePr w:type="band1Horz">
      <w:tblPr/>
      <w:tcPr>
        <w:tcBorders>
          <w:left w:val="single" w:sz="6"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Subtle2">
    <w:name w:val="Table Subtle 2"/>
    <w:basedOn w:val="TableNormal"/>
    <w:qFormat/>
    <w:pPr>
      <w:widowControl w:val="0"/>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left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bottom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Theme">
    <w:name w:val="Table Theme"/>
    <w:basedOn w:val="TableNormal"/>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qFormat/>
    <w:pPr>
      <w:widowControl w:val="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il"/>
          <w:tr2bl w:val="nil"/>
        </w:tcBorders>
      </w:tcPr>
    </w:tblStylePr>
  </w:style>
  <w:style w:type="table" w:styleId="TableWeb2">
    <w:name w:val="Table Web 2"/>
    <w:basedOn w:val="TableNormal"/>
    <w:qFormat/>
    <w:pPr>
      <w:widowControl w:val="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il"/>
          <w:tr2bl w:val="nil"/>
        </w:tcBorders>
      </w:tcPr>
    </w:tblStylePr>
  </w:style>
  <w:style w:type="table" w:styleId="TableWeb3">
    <w:name w:val="Table Web 3"/>
    <w:basedOn w:val="TableNormal"/>
    <w:qFormat/>
    <w:pPr>
      <w:widowControl w:val="0"/>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il"/>
          <w:tr2bl w:val="nil"/>
        </w:tcBorders>
      </w:tcPr>
    </w:tblStylePr>
  </w:style>
  <w:style w:type="paragraph" w:styleId="Title">
    <w:name w:val="Title"/>
    <w:basedOn w:val="Normal"/>
    <w:qFormat/>
    <w:pPr>
      <w:spacing w:before="240" w:after="60"/>
      <w:jc w:val="center"/>
      <w:outlineLvl w:val="0"/>
    </w:pPr>
    <w:rPr>
      <w:rFonts w:ascii="Arial" w:hAnsi="Arial" w:cs="Arial"/>
      <w:b/>
      <w:bCs/>
      <w:sz w:val="32"/>
      <w:szCs w:val="32"/>
    </w:rPr>
  </w:style>
  <w:style w:type="paragraph" w:styleId="TOAHeading">
    <w:name w:val="toa heading"/>
    <w:basedOn w:val="Normal"/>
    <w:next w:val="Normal"/>
    <w:qFormat/>
    <w:pPr>
      <w:spacing w:before="120"/>
    </w:pPr>
    <w:rPr>
      <w:rFonts w:ascii="Arial" w:hAnsi="Arial" w:cs="Arial"/>
    </w:rPr>
  </w:style>
  <w:style w:type="paragraph" w:styleId="TOC1">
    <w:name w:val="toc 1"/>
    <w:basedOn w:val="Normal"/>
    <w:next w:val="Normal"/>
    <w:qFormat/>
  </w:style>
  <w:style w:type="paragraph" w:styleId="TOC2">
    <w:name w:val="toc 2"/>
    <w:basedOn w:val="Normal"/>
    <w:next w:val="Normal"/>
    <w:qFormat/>
    <w:pPr>
      <w:ind w:leftChars="200" w:left="420"/>
    </w:pPr>
  </w:style>
  <w:style w:type="paragraph" w:styleId="TOC3">
    <w:name w:val="toc 3"/>
    <w:basedOn w:val="Normal"/>
    <w:next w:val="Normal"/>
    <w:qFormat/>
    <w:pPr>
      <w:ind w:leftChars="400" w:left="840"/>
    </w:pPr>
  </w:style>
  <w:style w:type="paragraph" w:styleId="TOC4">
    <w:name w:val="toc 4"/>
    <w:basedOn w:val="Normal"/>
    <w:next w:val="Normal"/>
    <w:qFormat/>
    <w:pPr>
      <w:ind w:leftChars="600" w:left="1260"/>
    </w:pPr>
  </w:style>
  <w:style w:type="paragraph" w:styleId="TOC5">
    <w:name w:val="toc 5"/>
    <w:basedOn w:val="Normal"/>
    <w:next w:val="Normal"/>
    <w:qFormat/>
    <w:pPr>
      <w:ind w:leftChars="800" w:left="1680"/>
    </w:pPr>
  </w:style>
  <w:style w:type="paragraph" w:styleId="TOC6">
    <w:name w:val="toc 6"/>
    <w:basedOn w:val="Normal"/>
    <w:next w:val="Normal"/>
    <w:qFormat/>
    <w:pPr>
      <w:ind w:leftChars="1000" w:left="2100"/>
    </w:pPr>
  </w:style>
  <w:style w:type="paragraph" w:styleId="TOC7">
    <w:name w:val="toc 7"/>
    <w:basedOn w:val="Normal"/>
    <w:next w:val="Normal"/>
    <w:qFormat/>
    <w:pPr>
      <w:ind w:leftChars="1200" w:left="2520"/>
    </w:pPr>
  </w:style>
  <w:style w:type="paragraph" w:styleId="TOC8">
    <w:name w:val="toc 8"/>
    <w:basedOn w:val="Normal"/>
    <w:next w:val="Normal"/>
    <w:qFormat/>
    <w:pPr>
      <w:ind w:leftChars="1400" w:left="2940"/>
    </w:pPr>
  </w:style>
  <w:style w:type="paragraph" w:styleId="TOC9">
    <w:name w:val="toc 9"/>
    <w:basedOn w:val="Normal"/>
    <w:next w:val="Normal"/>
    <w:qFormat/>
    <w:pPr>
      <w:ind w:leftChars="1600" w:left="3360"/>
    </w:pPr>
  </w:style>
  <w:style w:type="table" w:styleId="LightShading">
    <w:name w:val="Light Shading"/>
    <w:basedOn w:val="TableNormal"/>
    <w:uiPriority w:val="60"/>
    <w:qFormat/>
    <w:rPr>
      <w:color w:val="000000"/>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single" w:sz="8" w:space="0" w:color="000000"/>
          <w:bottom w:val="nil"/>
          <w:right w:val="nil"/>
          <w:insideH w:val="nil"/>
          <w:insideV w:val="nil"/>
        </w:tcBorders>
      </w:tcPr>
    </w:tblStylePr>
    <w:tblStylePr w:type="lastRow">
      <w:pPr>
        <w:spacing w:before="0" w:after="0" w:line="240" w:lineRule="auto"/>
      </w:pPr>
      <w:rPr>
        <w:b/>
        <w:bCs/>
      </w:rPr>
      <w:tblPr/>
      <w:tcPr>
        <w:tcBorders>
          <w:top w:val="single" w:sz="8" w:space="0" w:color="000000"/>
          <w:left w:val="single" w:sz="8" w:space="0" w:color="00000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C0C0C0"/>
      </w:tcPr>
    </w:tblStylePr>
    <w:tblStylePr w:type="band1Horz">
      <w:tblPr/>
      <w:tcPr>
        <w:tcBorders>
          <w:bottom w:val="nil"/>
          <w:right w:val="nil"/>
          <w:insideH w:val="nil"/>
          <w:insideV w:val="nil"/>
        </w:tcBorders>
        <w:shd w:val="clear" w:color="auto" w:fill="C0C0C0"/>
      </w:tcPr>
    </w:tblStylePr>
  </w:style>
  <w:style w:type="table" w:styleId="LightShading-Accent1">
    <w:name w:val="Light Shading Accent 1"/>
    <w:basedOn w:val="TableNormal"/>
    <w:uiPriority w:val="60"/>
    <w:qFormat/>
    <w:rPr>
      <w:color w:val="365F91"/>
    </w:rPr>
    <w:tblPr>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single" w:sz="8" w:space="0" w:color="4F81BD"/>
          <w:bottom w:val="nil"/>
          <w:right w:val="nil"/>
          <w:insideH w:val="nil"/>
          <w:insideV w:val="nil"/>
        </w:tcBorders>
      </w:tcPr>
    </w:tblStylePr>
    <w:tblStylePr w:type="lastRow">
      <w:pPr>
        <w:spacing w:before="0" w:after="0" w:line="240" w:lineRule="auto"/>
      </w:pPr>
      <w:rPr>
        <w:b/>
        <w:bCs/>
      </w:rPr>
      <w:tblPr/>
      <w:tcPr>
        <w:tcBorders>
          <w:top w:val="single" w:sz="8" w:space="0" w:color="4F81BD"/>
          <w:left w:val="single" w:sz="8" w:space="0" w:color="4F81BD"/>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D3DFEE"/>
      </w:tcPr>
    </w:tblStylePr>
    <w:tblStylePr w:type="band1Horz">
      <w:tblPr/>
      <w:tcPr>
        <w:tcBorders>
          <w:bottom w:val="nil"/>
          <w:right w:val="nil"/>
          <w:insideH w:val="nil"/>
          <w:insideV w:val="nil"/>
        </w:tcBorders>
        <w:shd w:val="clear" w:color="auto" w:fill="D3DFEE"/>
      </w:tcPr>
    </w:tblStylePr>
  </w:style>
  <w:style w:type="table" w:styleId="LightShading-Accent2">
    <w:name w:val="Light Shading Accent 2"/>
    <w:basedOn w:val="TableNormal"/>
    <w:uiPriority w:val="60"/>
    <w:qFormat/>
    <w:rPr>
      <w:color w:val="943634"/>
    </w:rPr>
    <w:tblPr>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single" w:sz="8" w:space="0" w:color="C0504D"/>
          <w:bottom w:val="nil"/>
          <w:right w:val="nil"/>
          <w:insideH w:val="nil"/>
          <w:insideV w:val="nil"/>
        </w:tcBorders>
      </w:tcPr>
    </w:tblStylePr>
    <w:tblStylePr w:type="lastRow">
      <w:pPr>
        <w:spacing w:before="0" w:after="0" w:line="240" w:lineRule="auto"/>
      </w:pPr>
      <w:rPr>
        <w:b/>
        <w:bCs/>
      </w:rPr>
      <w:tblPr/>
      <w:tcPr>
        <w:tcBorders>
          <w:top w:val="single" w:sz="8" w:space="0" w:color="C0504D"/>
          <w:left w:val="single" w:sz="8" w:space="0" w:color="C0504D"/>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EFD3D2"/>
      </w:tcPr>
    </w:tblStylePr>
    <w:tblStylePr w:type="band1Horz">
      <w:tblPr/>
      <w:tcPr>
        <w:tcBorders>
          <w:bottom w:val="nil"/>
          <w:right w:val="nil"/>
          <w:insideH w:val="nil"/>
          <w:insideV w:val="nil"/>
        </w:tcBorders>
        <w:shd w:val="clear" w:color="auto" w:fill="EFD3D2"/>
      </w:tcPr>
    </w:tblStylePr>
  </w:style>
  <w:style w:type="table" w:styleId="LightShading-Accent3">
    <w:name w:val="Light Shading Accent 3"/>
    <w:basedOn w:val="TableNormal"/>
    <w:uiPriority w:val="60"/>
    <w:qFormat/>
    <w:rPr>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single" w:sz="8" w:space="0" w:color="9BBB59"/>
          <w:bottom w:val="nil"/>
          <w:right w:val="nil"/>
          <w:insideH w:val="nil"/>
          <w:insideV w:val="nil"/>
        </w:tcBorders>
      </w:tcPr>
    </w:tblStylePr>
    <w:tblStylePr w:type="lastRow">
      <w:pPr>
        <w:spacing w:before="0" w:after="0" w:line="240" w:lineRule="auto"/>
      </w:pPr>
      <w:rPr>
        <w:b/>
        <w:bCs/>
      </w:rPr>
      <w:tblPr/>
      <w:tcPr>
        <w:tcBorders>
          <w:top w:val="single" w:sz="8" w:space="0" w:color="9BBB59"/>
          <w:left w:val="single" w:sz="8" w:space="0" w:color="9BBB59"/>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E6EED5"/>
      </w:tcPr>
    </w:tblStylePr>
    <w:tblStylePr w:type="band1Horz">
      <w:tblPr/>
      <w:tcPr>
        <w:tcBorders>
          <w:bottom w:val="nil"/>
          <w:right w:val="nil"/>
          <w:insideH w:val="nil"/>
          <w:insideV w:val="nil"/>
        </w:tcBorders>
        <w:shd w:val="clear" w:color="auto" w:fill="E6EED5"/>
      </w:tcPr>
    </w:tblStylePr>
  </w:style>
  <w:style w:type="table" w:styleId="LightShading-Accent4">
    <w:name w:val="Light Shading Accent 4"/>
    <w:basedOn w:val="TableNormal"/>
    <w:uiPriority w:val="60"/>
    <w:qFormat/>
    <w:rPr>
      <w:color w:val="5F497A"/>
    </w:rPr>
    <w:tblPr>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single" w:sz="8" w:space="0" w:color="8064A2"/>
          <w:bottom w:val="nil"/>
          <w:right w:val="nil"/>
          <w:insideH w:val="nil"/>
          <w:insideV w:val="nil"/>
        </w:tcBorders>
      </w:tcPr>
    </w:tblStylePr>
    <w:tblStylePr w:type="lastRow">
      <w:pPr>
        <w:spacing w:before="0" w:after="0" w:line="240" w:lineRule="auto"/>
      </w:pPr>
      <w:rPr>
        <w:b/>
        <w:bCs/>
      </w:rPr>
      <w:tblPr/>
      <w:tcPr>
        <w:tcBorders>
          <w:top w:val="single" w:sz="8" w:space="0" w:color="8064A2"/>
          <w:left w:val="single" w:sz="8" w:space="0" w:color="8064A2"/>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DFD8E8"/>
      </w:tcPr>
    </w:tblStylePr>
    <w:tblStylePr w:type="band1Horz">
      <w:tblPr/>
      <w:tcPr>
        <w:tcBorders>
          <w:bottom w:val="nil"/>
          <w:right w:val="nil"/>
          <w:insideH w:val="nil"/>
          <w:insideV w:val="nil"/>
        </w:tcBorders>
        <w:shd w:val="clear" w:color="auto" w:fill="DFD8E8"/>
      </w:tcPr>
    </w:tblStylePr>
  </w:style>
  <w:style w:type="table" w:styleId="LightShading-Accent5">
    <w:name w:val="Light Shading Accent 5"/>
    <w:basedOn w:val="TableNormal"/>
    <w:uiPriority w:val="60"/>
    <w:qFormat/>
    <w:rPr>
      <w:color w:val="31849B"/>
    </w:rPr>
    <w:tblPr>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single" w:sz="8" w:space="0" w:color="4BACC6"/>
          <w:bottom w:val="nil"/>
          <w:right w:val="nil"/>
          <w:insideH w:val="nil"/>
          <w:insideV w:val="nil"/>
        </w:tcBorders>
      </w:tcPr>
    </w:tblStylePr>
    <w:tblStylePr w:type="lastRow">
      <w:pPr>
        <w:spacing w:before="0" w:after="0" w:line="240" w:lineRule="auto"/>
      </w:pPr>
      <w:rPr>
        <w:b/>
        <w:bCs/>
      </w:rPr>
      <w:tblPr/>
      <w:tcPr>
        <w:tcBorders>
          <w:top w:val="single" w:sz="8" w:space="0" w:color="4BACC6"/>
          <w:left w:val="single" w:sz="8" w:space="0" w:color="4BACC6"/>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D2EAF1"/>
      </w:tcPr>
    </w:tblStylePr>
    <w:tblStylePr w:type="band1Horz">
      <w:tblPr/>
      <w:tcPr>
        <w:tcBorders>
          <w:bottom w:val="nil"/>
          <w:right w:val="nil"/>
          <w:insideH w:val="nil"/>
          <w:insideV w:val="nil"/>
        </w:tcBorders>
        <w:shd w:val="clear" w:color="auto" w:fill="D2EAF1"/>
      </w:tcPr>
    </w:tblStylePr>
  </w:style>
  <w:style w:type="table" w:styleId="LightShading-Accent6">
    <w:name w:val="Light Shading Accent 6"/>
    <w:basedOn w:val="TableNormal"/>
    <w:uiPriority w:val="60"/>
    <w:qFormat/>
    <w:rPr>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single" w:sz="8" w:space="0" w:color="F79646"/>
          <w:bottom w:val="nil"/>
          <w:right w:val="nil"/>
          <w:insideH w:val="nil"/>
          <w:insideV w:val="nil"/>
        </w:tcBorders>
      </w:tcPr>
    </w:tblStylePr>
    <w:tblStylePr w:type="lastRow">
      <w:pPr>
        <w:spacing w:before="0" w:after="0" w:line="240" w:lineRule="auto"/>
      </w:pPr>
      <w:rPr>
        <w:b/>
        <w:bCs/>
      </w:rPr>
      <w:tblPr/>
      <w:tcPr>
        <w:tcBorders>
          <w:top w:val="single" w:sz="8" w:space="0" w:color="F79646"/>
          <w:left w:val="single" w:sz="8" w:space="0" w:color="F79646"/>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FDE4D0"/>
      </w:tcPr>
    </w:tblStylePr>
    <w:tblStylePr w:type="band1Horz">
      <w:tblPr/>
      <w:tcPr>
        <w:tcBorders>
          <w:bottom w:val="nil"/>
          <w:right w:val="nil"/>
          <w:insideH w:val="nil"/>
          <w:insideV w:val="nil"/>
        </w:tcBorders>
        <w:shd w:val="clear" w:color="auto" w:fill="FDE4D0"/>
      </w:tcPr>
    </w:tblStylePr>
  </w:style>
  <w:style w:type="table" w:styleId="LightList">
    <w:name w:val="Light List"/>
    <w:basedOn w:val="TableNormal"/>
    <w:uiPriority w:val="61"/>
    <w:qFormat/>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tblPr>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ghtList-Accent2">
    <w:name w:val="Light List Accent 2"/>
    <w:basedOn w:val="TableNormal"/>
    <w:uiPriority w:val="61"/>
    <w:qFormat/>
    <w:tblPr>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List-Accent3">
    <w:name w:val="Light List Accent 3"/>
    <w:basedOn w:val="TableNormal"/>
    <w:uiPriority w:val="61"/>
    <w:qFormat/>
    <w:tblPr>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List-Accent4">
    <w:name w:val="Light List Accent 4"/>
    <w:basedOn w:val="TableNormal"/>
    <w:uiPriority w:val="61"/>
    <w:qFormat/>
    <w:tblPr>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LightList-Accent5">
    <w:name w:val="Light List Accent 5"/>
    <w:basedOn w:val="TableNormal"/>
    <w:uiPriority w:val="61"/>
    <w:qFormat/>
    <w:tblPr>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6">
    <w:name w:val="Light List Accent 6"/>
    <w:basedOn w:val="TableNormal"/>
    <w:uiPriority w:val="61"/>
    <w:qFormat/>
    <w:tblPr>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LightGrid">
    <w:name w:val="Light Grid"/>
    <w:basedOn w:val="TableNormal"/>
    <w:uiPriority w:val="62"/>
    <w:qFormat/>
    <w:tblP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cs="Times New Roman"/>
        <w:b/>
        <w:bCs/>
      </w:rPr>
      <w:tblPr/>
      <w:tcPr>
        <w:tcBorders>
          <w:top w:val="single" w:sz="8" w:space="0" w:color="000000"/>
          <w:left w:val="single" w:sz="18" w:space="0" w:color="000000"/>
          <w:bottom w:val="single" w:sz="8" w:space="0" w:color="000000"/>
          <w:right w:val="single" w:sz="8" w:space="0" w:color="000000"/>
          <w:insideH w:val="nil"/>
          <w:insideV w:val="single" w:sz="8" w:space="0" w:color="auto"/>
        </w:tcBorders>
      </w:tcPr>
    </w:tblStylePr>
    <w:tblStylePr w:type="lastRow">
      <w:pPr>
        <w:spacing w:before="0" w:after="0" w:line="240" w:lineRule="auto"/>
      </w:pPr>
      <w:rPr>
        <w:rFonts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auto"/>
        </w:tcBorders>
      </w:tcPr>
    </w:tblStylePr>
    <w:tblStylePr w:type="firstCol">
      <w:rPr>
        <w:rFonts w:cs="Times New Roman"/>
        <w:b/>
        <w:bCs/>
      </w:rPr>
    </w:tblStylePr>
    <w:tblStylePr w:type="lastCol">
      <w:rPr>
        <w:rFonts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auto"/>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auto"/>
        </w:tcBorders>
      </w:tcPr>
    </w:tblStylePr>
  </w:style>
  <w:style w:type="table" w:styleId="LightGrid-Accent1">
    <w:name w:val="Light Grid Accent 1"/>
    <w:basedOn w:val="TableNormal"/>
    <w:uiPriority w:val="62"/>
    <w:qFormat/>
    <w:tblPr>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cs="Times New Roman"/>
        <w:b/>
        <w:bCs/>
      </w:rPr>
      <w:tblPr/>
      <w:tcPr>
        <w:tcBorders>
          <w:top w:val="single" w:sz="8" w:space="0" w:color="4F81BD"/>
          <w:left w:val="single" w:sz="18" w:space="0" w:color="4F81BD"/>
          <w:bottom w:val="single" w:sz="8" w:space="0" w:color="4F81BD"/>
          <w:right w:val="single" w:sz="8" w:space="0" w:color="4F81BD"/>
          <w:insideH w:val="nil"/>
          <w:insideV w:val="single" w:sz="8" w:space="0" w:color="auto"/>
        </w:tcBorders>
      </w:tcPr>
    </w:tblStylePr>
    <w:tblStylePr w:type="lastRow">
      <w:pPr>
        <w:spacing w:before="0" w:after="0" w:line="240" w:lineRule="auto"/>
      </w:pPr>
      <w:rPr>
        <w:rFonts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rFonts w:cs="Times New Roman"/>
        <w:b/>
        <w:bCs/>
      </w:rPr>
    </w:tblStylePr>
    <w:tblStylePr w:type="lastCol">
      <w:rPr>
        <w:rFonts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table" w:styleId="LightGrid-Accent2">
    <w:name w:val="Light Grid Accent 2"/>
    <w:basedOn w:val="TableNormal"/>
    <w:uiPriority w:val="62"/>
    <w:qFormat/>
    <w:tblPr>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cs="Times New Roman"/>
        <w:b/>
        <w:bCs/>
      </w:rPr>
      <w:tblPr/>
      <w:tcPr>
        <w:tcBorders>
          <w:top w:val="single" w:sz="8" w:space="0" w:color="C0504D"/>
          <w:left w:val="single" w:sz="18" w:space="0" w:color="C0504D"/>
          <w:bottom w:val="single" w:sz="8" w:space="0" w:color="C0504D"/>
          <w:right w:val="single" w:sz="8" w:space="0" w:color="C0504D"/>
          <w:insideH w:val="nil"/>
          <w:insideV w:val="single" w:sz="8" w:space="0" w:color="auto"/>
        </w:tcBorders>
      </w:tcPr>
    </w:tblStylePr>
    <w:tblStylePr w:type="lastRow">
      <w:pPr>
        <w:spacing w:before="0" w:after="0" w:line="240" w:lineRule="auto"/>
      </w:pPr>
      <w:rPr>
        <w:rFonts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auto"/>
        </w:tcBorders>
      </w:tcPr>
    </w:tblStylePr>
    <w:tblStylePr w:type="firstCol">
      <w:rPr>
        <w:rFonts w:cs="Times New Roman"/>
        <w:b/>
        <w:bCs/>
      </w:rPr>
    </w:tblStylePr>
    <w:tblStylePr w:type="lastCol">
      <w:rPr>
        <w:rFonts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auto"/>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auto"/>
        </w:tcBorders>
      </w:tcPr>
    </w:tblStylePr>
  </w:style>
  <w:style w:type="table" w:styleId="LightGrid-Accent3">
    <w:name w:val="Light Grid Accent 3"/>
    <w:basedOn w:val="TableNormal"/>
    <w:uiPriority w:val="62"/>
    <w:qFormat/>
    <w:tblPr>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cs="Times New Roman"/>
        <w:b/>
        <w:bCs/>
      </w:rPr>
      <w:tblPr/>
      <w:tcPr>
        <w:tcBorders>
          <w:top w:val="single" w:sz="8" w:space="0" w:color="9BBB59"/>
          <w:left w:val="single" w:sz="18" w:space="0" w:color="9BBB59"/>
          <w:bottom w:val="single" w:sz="8" w:space="0" w:color="9BBB59"/>
          <w:right w:val="single" w:sz="8" w:space="0" w:color="9BBB59"/>
          <w:insideH w:val="nil"/>
          <w:insideV w:val="single" w:sz="8" w:space="0" w:color="auto"/>
        </w:tcBorders>
      </w:tcPr>
    </w:tblStylePr>
    <w:tblStylePr w:type="lastRow">
      <w:pPr>
        <w:spacing w:before="0" w:after="0" w:line="240" w:lineRule="auto"/>
      </w:pPr>
      <w:rPr>
        <w:rFonts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auto"/>
        </w:tcBorders>
      </w:tcPr>
    </w:tblStylePr>
    <w:tblStylePr w:type="firstCol">
      <w:rPr>
        <w:rFonts w:cs="Times New Roman"/>
        <w:b/>
        <w:bCs/>
      </w:rPr>
    </w:tblStylePr>
    <w:tblStylePr w:type="lastCol">
      <w:rPr>
        <w:rFonts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auto"/>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auto"/>
        </w:tcBorders>
      </w:tcPr>
    </w:tblStylePr>
  </w:style>
  <w:style w:type="table" w:styleId="LightGrid-Accent4">
    <w:name w:val="Light Grid Accent 4"/>
    <w:basedOn w:val="TableNormal"/>
    <w:uiPriority w:val="62"/>
    <w:qFormat/>
    <w:tblPr>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cs="Times New Roman"/>
        <w:b/>
        <w:bCs/>
      </w:rPr>
      <w:tblPr/>
      <w:tcPr>
        <w:tcBorders>
          <w:top w:val="single" w:sz="8" w:space="0" w:color="8064A2"/>
          <w:left w:val="single" w:sz="18" w:space="0" w:color="8064A2"/>
          <w:bottom w:val="single" w:sz="8" w:space="0" w:color="8064A2"/>
          <w:right w:val="single" w:sz="8" w:space="0" w:color="8064A2"/>
          <w:insideH w:val="nil"/>
          <w:insideV w:val="single" w:sz="8" w:space="0" w:color="auto"/>
        </w:tcBorders>
      </w:tcPr>
    </w:tblStylePr>
    <w:tblStylePr w:type="lastRow">
      <w:pPr>
        <w:spacing w:before="0" w:after="0" w:line="240" w:lineRule="auto"/>
      </w:pPr>
      <w:rPr>
        <w:rFonts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auto"/>
        </w:tcBorders>
      </w:tcPr>
    </w:tblStylePr>
    <w:tblStylePr w:type="firstCol">
      <w:rPr>
        <w:rFonts w:cs="Times New Roman"/>
        <w:b/>
        <w:bCs/>
      </w:rPr>
    </w:tblStylePr>
    <w:tblStylePr w:type="lastCol">
      <w:rPr>
        <w:rFonts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auto"/>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auto"/>
        </w:tcBorders>
      </w:tcPr>
    </w:tblStylePr>
  </w:style>
  <w:style w:type="table" w:styleId="LightGrid-Accent5">
    <w:name w:val="Light Grid Accent 5"/>
    <w:basedOn w:val="TableNormal"/>
    <w:uiPriority w:val="62"/>
    <w:qFormat/>
    <w:tblPr>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cs="Times New Roman"/>
        <w:b/>
        <w:bCs/>
      </w:rPr>
      <w:tblPr/>
      <w:tcPr>
        <w:tcBorders>
          <w:top w:val="single" w:sz="8" w:space="0" w:color="4BACC6"/>
          <w:left w:val="single" w:sz="18" w:space="0" w:color="4BACC6"/>
          <w:bottom w:val="single" w:sz="8" w:space="0" w:color="4BACC6"/>
          <w:right w:val="single" w:sz="8" w:space="0" w:color="4BACC6"/>
          <w:insideH w:val="nil"/>
          <w:insideV w:val="single" w:sz="8" w:space="0" w:color="auto"/>
        </w:tcBorders>
      </w:tcPr>
    </w:tblStylePr>
    <w:tblStylePr w:type="lastRow">
      <w:pPr>
        <w:spacing w:before="0" w:after="0" w:line="240" w:lineRule="auto"/>
      </w:pPr>
      <w:rPr>
        <w:rFont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auto"/>
        </w:tcBorders>
      </w:tcPr>
    </w:tblStylePr>
    <w:tblStylePr w:type="firstCol">
      <w:rPr>
        <w:rFonts w:cs="Times New Roman"/>
        <w:b/>
        <w:bCs/>
      </w:rPr>
    </w:tblStylePr>
    <w:tblStylePr w:type="lastCol">
      <w:rPr>
        <w:rFont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auto"/>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auto"/>
        </w:tcBorders>
      </w:tcPr>
    </w:tblStylePr>
  </w:style>
  <w:style w:type="table" w:styleId="LightGrid-Accent6">
    <w:name w:val="Light Grid Accent 6"/>
    <w:basedOn w:val="TableNormal"/>
    <w:uiPriority w:val="62"/>
    <w:qFormat/>
    <w:tblPr>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cs="Times New Roman"/>
        <w:b/>
        <w:bCs/>
      </w:rPr>
      <w:tblPr/>
      <w:tcPr>
        <w:tcBorders>
          <w:top w:val="single" w:sz="8" w:space="0" w:color="F79646"/>
          <w:left w:val="single" w:sz="18" w:space="0" w:color="F79646"/>
          <w:bottom w:val="single" w:sz="8" w:space="0" w:color="F79646"/>
          <w:right w:val="single" w:sz="8" w:space="0" w:color="F79646"/>
          <w:insideH w:val="nil"/>
          <w:insideV w:val="single" w:sz="8" w:space="0" w:color="auto"/>
        </w:tcBorders>
      </w:tcPr>
    </w:tblStylePr>
    <w:tblStylePr w:type="lastRow">
      <w:pPr>
        <w:spacing w:before="0" w:after="0" w:line="240" w:lineRule="auto"/>
      </w:pPr>
      <w:rPr>
        <w:rFonts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auto"/>
        </w:tcBorders>
      </w:tcPr>
    </w:tblStylePr>
    <w:tblStylePr w:type="firstCol">
      <w:rPr>
        <w:rFonts w:cs="Times New Roman"/>
        <w:b/>
        <w:bCs/>
      </w:rPr>
    </w:tblStylePr>
    <w:tblStylePr w:type="lastCol">
      <w:rPr>
        <w:rFonts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auto"/>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auto"/>
        </w:tcBorders>
      </w:tcPr>
    </w:tblStylePr>
  </w:style>
  <w:style w:type="table" w:styleId="MediumShading1">
    <w:name w:val="Medium Shading 1"/>
    <w:basedOn w:val="TableNormal"/>
    <w:uiPriority w:val="63"/>
    <w:qFormat/>
    <w:tblPr>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qFormat/>
    <w:tblPr>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2">
    <w:name w:val="Medium Shading 1 Accent 2"/>
    <w:basedOn w:val="TableNormal"/>
    <w:uiPriority w:val="63"/>
    <w:qFormat/>
    <w:tblPr>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MediumShading1-Accent3">
    <w:name w:val="Medium Shading 1 Accent 3"/>
    <w:basedOn w:val="TableNormal"/>
    <w:uiPriority w:val="63"/>
    <w:qFormat/>
    <w:tblPr>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Shading1-Accent4">
    <w:name w:val="Medium Shading 1 Accent 4"/>
    <w:basedOn w:val="TableNormal"/>
    <w:uiPriority w:val="63"/>
    <w:qFormat/>
    <w:tblPr>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MediumShading1-Accent5">
    <w:name w:val="Medium Shading 1 Accent 5"/>
    <w:basedOn w:val="TableNormal"/>
    <w:uiPriority w:val="63"/>
    <w:qFormat/>
    <w:tblPr>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6">
    <w:name w:val="Medium Shading 1 Accent 6"/>
    <w:basedOn w:val="TableNormal"/>
    <w:uiPriority w:val="63"/>
    <w:qFormat/>
    <w:tblPr>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Shading2">
    <w:name w:val="Medium Shading 2"/>
    <w:basedOn w:val="TableNormal"/>
    <w:uiPriority w:val="64"/>
    <w:qFormat/>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single" w:sz="18" w:space="0" w:color="auto"/>
          <w:bottom w:val="nil"/>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single" w:sz="18" w:space="0" w:color="auto"/>
          <w:bottom w:val="nil"/>
          <w:right w:val="nil"/>
          <w:insideH w:val="nil"/>
          <w:insideV w:val="nil"/>
        </w:tcBorders>
        <w:shd w:val="clear" w:color="auto" w:fill="FFFFFF"/>
      </w:tcPr>
    </w:tblStylePr>
    <w:tblStylePr w:type="firstCol">
      <w:rPr>
        <w:b/>
        <w:bCs/>
        <w:color w:val="FFFFFF"/>
      </w:rPr>
      <w:tblPr/>
      <w:tcPr>
        <w:tcBorders>
          <w:top w:val="nil"/>
          <w:left w:val="single" w:sz="18" w:space="0" w:color="auto"/>
          <w:bottom w:val="nil"/>
          <w:right w:val="nil"/>
          <w:insideH w:val="nil"/>
          <w:insideV w:val="nil"/>
        </w:tcBorders>
        <w:shd w:val="clear" w:color="auto" w:fill="000000"/>
      </w:tcPr>
    </w:tblStylePr>
    <w:tblStylePr w:type="lastCol">
      <w:rPr>
        <w:b/>
        <w:bCs/>
        <w:color w:val="FFFFFF"/>
      </w:rPr>
      <w:tblPr/>
      <w:tcPr>
        <w:tcBorders>
          <w:bottom w:val="nil"/>
          <w:right w:val="nil"/>
          <w:insideH w:val="nil"/>
          <w:insideV w:val="nil"/>
        </w:tcBorders>
        <w:shd w:val="clear" w:color="auto" w:fill="000000"/>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single" w:sz="18" w:space="0" w:color="auto"/>
          <w:bottom w:val="nil"/>
          <w:right w:val="nil"/>
          <w:insideH w:val="nil"/>
          <w:insideV w:val="nil"/>
        </w:tcBorders>
      </w:tcPr>
    </w:tblStylePr>
    <w:tblStylePr w:type="nwCell">
      <w:rPr>
        <w:color w:val="FFFFFF"/>
      </w:rPr>
      <w:tblPr/>
      <w:tcPr>
        <w:tcBorders>
          <w:top w:val="single" w:sz="18" w:space="0" w:color="auto"/>
          <w:left w:val="single" w:sz="18" w:space="0" w:color="auto"/>
          <w:bottom w:val="nil"/>
          <w:right w:val="nil"/>
          <w:insideH w:val="nil"/>
          <w:insideV w:val="nil"/>
        </w:tcBorders>
      </w:tcPr>
    </w:tblStylePr>
  </w:style>
  <w:style w:type="table" w:styleId="MediumShading2-Accent1">
    <w:name w:val="Medium Shading 2 Accent 1"/>
    <w:basedOn w:val="TableNormal"/>
    <w:uiPriority w:val="64"/>
    <w:qFormat/>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single" w:sz="18" w:space="0" w:color="auto"/>
          <w:bottom w:val="nil"/>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single" w:sz="18" w:space="0" w:color="auto"/>
          <w:bottom w:val="nil"/>
          <w:right w:val="nil"/>
          <w:insideH w:val="nil"/>
          <w:insideV w:val="nil"/>
        </w:tcBorders>
        <w:shd w:val="clear" w:color="auto" w:fill="FFFFFF"/>
      </w:tcPr>
    </w:tblStylePr>
    <w:tblStylePr w:type="firstCol">
      <w:rPr>
        <w:b/>
        <w:bCs/>
        <w:color w:val="FFFFFF"/>
      </w:rPr>
      <w:tblPr/>
      <w:tcPr>
        <w:tcBorders>
          <w:top w:val="nil"/>
          <w:left w:val="single" w:sz="18" w:space="0" w:color="auto"/>
          <w:bottom w:val="nil"/>
          <w:right w:val="nil"/>
          <w:insideH w:val="nil"/>
          <w:insideV w:val="nil"/>
        </w:tcBorders>
        <w:shd w:val="clear" w:color="auto" w:fill="4F81BD"/>
      </w:tcPr>
    </w:tblStylePr>
    <w:tblStylePr w:type="lastCol">
      <w:rPr>
        <w:b/>
        <w:bCs/>
        <w:color w:val="FFFFFF"/>
      </w:rPr>
      <w:tblPr/>
      <w:tcPr>
        <w:tcBorders>
          <w:bottom w:val="nil"/>
          <w:right w:val="nil"/>
          <w:insideH w:val="nil"/>
          <w:insideV w:val="nil"/>
        </w:tcBorders>
        <w:shd w:val="clear" w:color="auto" w:fill="4F81BD"/>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single" w:sz="18" w:space="0" w:color="auto"/>
          <w:bottom w:val="nil"/>
          <w:right w:val="nil"/>
          <w:insideH w:val="nil"/>
          <w:insideV w:val="nil"/>
        </w:tcBorders>
      </w:tcPr>
    </w:tblStylePr>
    <w:tblStylePr w:type="nwCell">
      <w:rPr>
        <w:color w:val="FFFFFF"/>
      </w:rPr>
      <w:tblPr/>
      <w:tcPr>
        <w:tcBorders>
          <w:top w:val="single" w:sz="18" w:space="0" w:color="auto"/>
          <w:left w:val="single" w:sz="18" w:space="0" w:color="auto"/>
          <w:bottom w:val="nil"/>
          <w:right w:val="nil"/>
          <w:insideH w:val="nil"/>
          <w:insideV w:val="nil"/>
        </w:tcBorders>
      </w:tcPr>
    </w:tblStylePr>
  </w:style>
  <w:style w:type="table" w:styleId="MediumShading2-Accent2">
    <w:name w:val="Medium Shading 2 Accent 2"/>
    <w:basedOn w:val="TableNormal"/>
    <w:uiPriority w:val="64"/>
    <w:qFormat/>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single" w:sz="18" w:space="0" w:color="auto"/>
          <w:bottom w:val="nil"/>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single" w:sz="18" w:space="0" w:color="auto"/>
          <w:bottom w:val="nil"/>
          <w:right w:val="nil"/>
          <w:insideH w:val="nil"/>
          <w:insideV w:val="nil"/>
        </w:tcBorders>
        <w:shd w:val="clear" w:color="auto" w:fill="FFFFFF"/>
      </w:tcPr>
    </w:tblStylePr>
    <w:tblStylePr w:type="firstCol">
      <w:rPr>
        <w:b/>
        <w:bCs/>
        <w:color w:val="FFFFFF"/>
      </w:rPr>
      <w:tblPr/>
      <w:tcPr>
        <w:tcBorders>
          <w:top w:val="nil"/>
          <w:left w:val="single" w:sz="18" w:space="0" w:color="auto"/>
          <w:bottom w:val="nil"/>
          <w:right w:val="nil"/>
          <w:insideH w:val="nil"/>
          <w:insideV w:val="nil"/>
        </w:tcBorders>
        <w:shd w:val="clear" w:color="auto" w:fill="C0504D"/>
      </w:tcPr>
    </w:tblStylePr>
    <w:tblStylePr w:type="lastCol">
      <w:rPr>
        <w:b/>
        <w:bCs/>
        <w:color w:val="FFFFFF"/>
      </w:rPr>
      <w:tblPr/>
      <w:tcPr>
        <w:tcBorders>
          <w:bottom w:val="nil"/>
          <w:right w:val="nil"/>
          <w:insideH w:val="nil"/>
          <w:insideV w:val="nil"/>
        </w:tcBorders>
        <w:shd w:val="clear" w:color="auto" w:fill="C0504D"/>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single" w:sz="18" w:space="0" w:color="auto"/>
          <w:bottom w:val="nil"/>
          <w:right w:val="nil"/>
          <w:insideH w:val="nil"/>
          <w:insideV w:val="nil"/>
        </w:tcBorders>
      </w:tcPr>
    </w:tblStylePr>
    <w:tblStylePr w:type="nwCell">
      <w:rPr>
        <w:color w:val="FFFFFF"/>
      </w:rPr>
      <w:tblPr/>
      <w:tcPr>
        <w:tcBorders>
          <w:top w:val="single" w:sz="18" w:space="0" w:color="auto"/>
          <w:left w:val="single" w:sz="18" w:space="0" w:color="auto"/>
          <w:bottom w:val="nil"/>
          <w:right w:val="nil"/>
          <w:insideH w:val="nil"/>
          <w:insideV w:val="nil"/>
        </w:tcBorders>
      </w:tcPr>
    </w:tblStylePr>
  </w:style>
  <w:style w:type="table" w:styleId="MediumShading2-Accent3">
    <w:name w:val="Medium Shading 2 Accent 3"/>
    <w:basedOn w:val="TableNormal"/>
    <w:uiPriority w:val="64"/>
    <w:qFormat/>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single" w:sz="18" w:space="0" w:color="auto"/>
          <w:bottom w:val="nil"/>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single" w:sz="18" w:space="0" w:color="auto"/>
          <w:bottom w:val="nil"/>
          <w:right w:val="nil"/>
          <w:insideH w:val="nil"/>
          <w:insideV w:val="nil"/>
        </w:tcBorders>
        <w:shd w:val="clear" w:color="auto" w:fill="FFFFFF"/>
      </w:tcPr>
    </w:tblStylePr>
    <w:tblStylePr w:type="firstCol">
      <w:rPr>
        <w:b/>
        <w:bCs/>
        <w:color w:val="FFFFFF"/>
      </w:rPr>
      <w:tblPr/>
      <w:tcPr>
        <w:tcBorders>
          <w:top w:val="nil"/>
          <w:left w:val="single" w:sz="18" w:space="0" w:color="auto"/>
          <w:bottom w:val="nil"/>
          <w:right w:val="nil"/>
          <w:insideH w:val="nil"/>
          <w:insideV w:val="nil"/>
        </w:tcBorders>
        <w:shd w:val="clear" w:color="auto" w:fill="9BBB59"/>
      </w:tcPr>
    </w:tblStylePr>
    <w:tblStylePr w:type="lastCol">
      <w:rPr>
        <w:b/>
        <w:bCs/>
        <w:color w:val="FFFFFF"/>
      </w:rPr>
      <w:tblPr/>
      <w:tcPr>
        <w:tcBorders>
          <w:bottom w:val="nil"/>
          <w:right w:val="nil"/>
          <w:insideH w:val="nil"/>
          <w:insideV w:val="nil"/>
        </w:tcBorders>
        <w:shd w:val="clear" w:color="auto" w:fill="9BBB59"/>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single" w:sz="18" w:space="0" w:color="auto"/>
          <w:bottom w:val="nil"/>
          <w:right w:val="nil"/>
          <w:insideH w:val="nil"/>
          <w:insideV w:val="nil"/>
        </w:tcBorders>
      </w:tcPr>
    </w:tblStylePr>
    <w:tblStylePr w:type="nwCell">
      <w:rPr>
        <w:color w:val="FFFFFF"/>
      </w:rPr>
      <w:tblPr/>
      <w:tcPr>
        <w:tcBorders>
          <w:top w:val="single" w:sz="18" w:space="0" w:color="auto"/>
          <w:left w:val="single" w:sz="18" w:space="0" w:color="auto"/>
          <w:bottom w:val="nil"/>
          <w:right w:val="nil"/>
          <w:insideH w:val="nil"/>
          <w:insideV w:val="nil"/>
        </w:tcBorders>
      </w:tcPr>
    </w:tblStylePr>
  </w:style>
  <w:style w:type="table" w:styleId="MediumShading2-Accent4">
    <w:name w:val="Medium Shading 2 Accent 4"/>
    <w:basedOn w:val="TableNormal"/>
    <w:uiPriority w:val="64"/>
    <w:qFormat/>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single" w:sz="18" w:space="0" w:color="auto"/>
          <w:bottom w:val="nil"/>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single" w:sz="18" w:space="0" w:color="auto"/>
          <w:bottom w:val="nil"/>
          <w:right w:val="nil"/>
          <w:insideH w:val="nil"/>
          <w:insideV w:val="nil"/>
        </w:tcBorders>
        <w:shd w:val="clear" w:color="auto" w:fill="FFFFFF"/>
      </w:tcPr>
    </w:tblStylePr>
    <w:tblStylePr w:type="firstCol">
      <w:rPr>
        <w:b/>
        <w:bCs/>
        <w:color w:val="FFFFFF"/>
      </w:rPr>
      <w:tblPr/>
      <w:tcPr>
        <w:tcBorders>
          <w:top w:val="nil"/>
          <w:left w:val="single" w:sz="18" w:space="0" w:color="auto"/>
          <w:bottom w:val="nil"/>
          <w:right w:val="nil"/>
          <w:insideH w:val="nil"/>
          <w:insideV w:val="nil"/>
        </w:tcBorders>
        <w:shd w:val="clear" w:color="auto" w:fill="8064A2"/>
      </w:tcPr>
    </w:tblStylePr>
    <w:tblStylePr w:type="lastCol">
      <w:rPr>
        <w:b/>
        <w:bCs/>
        <w:color w:val="FFFFFF"/>
      </w:rPr>
      <w:tblPr/>
      <w:tcPr>
        <w:tcBorders>
          <w:bottom w:val="nil"/>
          <w:right w:val="nil"/>
          <w:insideH w:val="nil"/>
          <w:insideV w:val="nil"/>
        </w:tcBorders>
        <w:shd w:val="clear" w:color="auto" w:fill="8064A2"/>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single" w:sz="18" w:space="0" w:color="auto"/>
          <w:bottom w:val="nil"/>
          <w:right w:val="nil"/>
          <w:insideH w:val="nil"/>
          <w:insideV w:val="nil"/>
        </w:tcBorders>
      </w:tcPr>
    </w:tblStylePr>
    <w:tblStylePr w:type="nwCell">
      <w:rPr>
        <w:color w:val="FFFFFF"/>
      </w:rPr>
      <w:tblPr/>
      <w:tcPr>
        <w:tcBorders>
          <w:top w:val="single" w:sz="18" w:space="0" w:color="auto"/>
          <w:left w:val="single" w:sz="18" w:space="0" w:color="auto"/>
          <w:bottom w:val="nil"/>
          <w:right w:val="nil"/>
          <w:insideH w:val="nil"/>
          <w:insideV w:val="nil"/>
        </w:tcBorders>
      </w:tcPr>
    </w:tblStylePr>
  </w:style>
  <w:style w:type="table" w:styleId="MediumShading2-Accent5">
    <w:name w:val="Medium Shading 2 Accent 5"/>
    <w:basedOn w:val="TableNormal"/>
    <w:uiPriority w:val="64"/>
    <w:qFormat/>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single" w:sz="18" w:space="0" w:color="auto"/>
          <w:bottom w:val="nil"/>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single" w:sz="18" w:space="0" w:color="auto"/>
          <w:bottom w:val="nil"/>
          <w:right w:val="nil"/>
          <w:insideH w:val="nil"/>
          <w:insideV w:val="nil"/>
        </w:tcBorders>
        <w:shd w:val="clear" w:color="auto" w:fill="FFFFFF"/>
      </w:tcPr>
    </w:tblStylePr>
    <w:tblStylePr w:type="firstCol">
      <w:rPr>
        <w:b/>
        <w:bCs/>
        <w:color w:val="FFFFFF"/>
      </w:rPr>
      <w:tblPr/>
      <w:tcPr>
        <w:tcBorders>
          <w:top w:val="nil"/>
          <w:left w:val="single" w:sz="18" w:space="0" w:color="auto"/>
          <w:bottom w:val="nil"/>
          <w:right w:val="nil"/>
          <w:insideH w:val="nil"/>
          <w:insideV w:val="nil"/>
        </w:tcBorders>
        <w:shd w:val="clear" w:color="auto" w:fill="4BACC6"/>
      </w:tcPr>
    </w:tblStylePr>
    <w:tblStylePr w:type="lastCol">
      <w:rPr>
        <w:b/>
        <w:bCs/>
        <w:color w:val="FFFFFF"/>
      </w:rPr>
      <w:tblPr/>
      <w:tcPr>
        <w:tcBorders>
          <w:bottom w:val="nil"/>
          <w:right w:val="nil"/>
          <w:insideH w:val="nil"/>
          <w:insideV w:val="nil"/>
        </w:tcBorders>
        <w:shd w:val="clear" w:color="auto" w:fill="4BACC6"/>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single" w:sz="18" w:space="0" w:color="auto"/>
          <w:bottom w:val="nil"/>
          <w:right w:val="nil"/>
          <w:insideH w:val="nil"/>
          <w:insideV w:val="nil"/>
        </w:tcBorders>
      </w:tcPr>
    </w:tblStylePr>
    <w:tblStylePr w:type="nwCell">
      <w:rPr>
        <w:color w:val="FFFFFF"/>
      </w:rPr>
      <w:tblPr/>
      <w:tcPr>
        <w:tcBorders>
          <w:top w:val="single" w:sz="18" w:space="0" w:color="auto"/>
          <w:left w:val="single" w:sz="18" w:space="0" w:color="auto"/>
          <w:bottom w:val="nil"/>
          <w:right w:val="nil"/>
          <w:insideH w:val="nil"/>
          <w:insideV w:val="nil"/>
        </w:tcBorders>
      </w:tcPr>
    </w:tblStylePr>
  </w:style>
  <w:style w:type="table" w:styleId="MediumShading2-Accent6">
    <w:name w:val="Medium Shading 2 Accent 6"/>
    <w:basedOn w:val="TableNormal"/>
    <w:uiPriority w:val="64"/>
    <w:qFormat/>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single" w:sz="18" w:space="0" w:color="auto"/>
          <w:bottom w:val="nil"/>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single" w:sz="18" w:space="0" w:color="auto"/>
          <w:bottom w:val="nil"/>
          <w:right w:val="nil"/>
          <w:insideH w:val="nil"/>
          <w:insideV w:val="nil"/>
        </w:tcBorders>
        <w:shd w:val="clear" w:color="auto" w:fill="FFFFFF"/>
      </w:tcPr>
    </w:tblStylePr>
    <w:tblStylePr w:type="firstCol">
      <w:rPr>
        <w:b/>
        <w:bCs/>
        <w:color w:val="FFFFFF"/>
      </w:rPr>
      <w:tblPr/>
      <w:tcPr>
        <w:tcBorders>
          <w:top w:val="nil"/>
          <w:left w:val="single" w:sz="18" w:space="0" w:color="auto"/>
          <w:bottom w:val="nil"/>
          <w:right w:val="nil"/>
          <w:insideH w:val="nil"/>
          <w:insideV w:val="nil"/>
        </w:tcBorders>
        <w:shd w:val="clear" w:color="auto" w:fill="F79646"/>
      </w:tcPr>
    </w:tblStylePr>
    <w:tblStylePr w:type="lastCol">
      <w:rPr>
        <w:b/>
        <w:bCs/>
        <w:color w:val="FFFFFF"/>
      </w:rPr>
      <w:tblPr/>
      <w:tcPr>
        <w:tcBorders>
          <w:bottom w:val="nil"/>
          <w:right w:val="nil"/>
          <w:insideH w:val="nil"/>
          <w:insideV w:val="nil"/>
        </w:tcBorders>
        <w:shd w:val="clear" w:color="auto" w:fill="F79646"/>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single" w:sz="18" w:space="0" w:color="auto"/>
          <w:bottom w:val="nil"/>
          <w:right w:val="nil"/>
          <w:insideH w:val="nil"/>
          <w:insideV w:val="nil"/>
        </w:tcBorders>
      </w:tcPr>
    </w:tblStylePr>
    <w:tblStylePr w:type="nwCell">
      <w:rPr>
        <w:color w:val="FFFFFF"/>
      </w:rPr>
      <w:tblPr/>
      <w:tcPr>
        <w:tcBorders>
          <w:top w:val="single" w:sz="18" w:space="0" w:color="auto"/>
          <w:left w:val="single" w:sz="18" w:space="0" w:color="auto"/>
          <w:bottom w:val="nil"/>
          <w:right w:val="nil"/>
          <w:insideH w:val="nil"/>
          <w:insideV w:val="nil"/>
        </w:tcBorders>
      </w:tcPr>
    </w:tblStylePr>
  </w:style>
  <w:style w:type="table" w:styleId="MediumList1">
    <w:name w:val="Medium List 1"/>
    <w:basedOn w:val="TableNormal"/>
    <w:uiPriority w:val="65"/>
    <w:qFormat/>
    <w:rPr>
      <w:color w:val="000000"/>
    </w:rPr>
    <w:tblPr>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cs="Times New Roman"/>
      </w:rPr>
      <w:tblPr/>
      <w:tcPr>
        <w:tcBorders>
          <w:top w:val="nil"/>
          <w:left w:val="single" w:sz="8" w:space="0" w:color="000000"/>
        </w:tcBorders>
      </w:tcPr>
    </w:tblStylePr>
    <w:tblStylePr w:type="lastRow">
      <w:rPr>
        <w:b/>
        <w:bCs/>
        <w:color w:val="1F497D"/>
      </w:rPr>
      <w:tblPr/>
      <w:tcPr>
        <w:tcBorders>
          <w:top w:val="single" w:sz="8" w:space="0" w:color="000000"/>
          <w:left w:val="single" w:sz="8" w:space="0" w:color="000000"/>
        </w:tcBorders>
      </w:tcPr>
    </w:tblStylePr>
    <w:tblStylePr w:type="firstCol">
      <w:rPr>
        <w:b/>
        <w:bCs/>
      </w:rPr>
    </w:tblStylePr>
    <w:tblStylePr w:type="lastCol">
      <w:rPr>
        <w:b/>
        <w:bCs/>
      </w:rPr>
      <w:tblPr/>
      <w:tcPr>
        <w:tcBorders>
          <w:top w:val="single" w:sz="8" w:space="0" w:color="000000"/>
          <w:left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qFormat/>
    <w:rPr>
      <w:color w:val="000000"/>
    </w:rPr>
    <w:tblPr>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cs="Times New Roman"/>
      </w:rPr>
      <w:tblPr/>
      <w:tcPr>
        <w:tcBorders>
          <w:top w:val="nil"/>
          <w:left w:val="single" w:sz="8" w:space="0" w:color="4F81BD"/>
        </w:tcBorders>
      </w:tcPr>
    </w:tblStylePr>
    <w:tblStylePr w:type="lastRow">
      <w:rPr>
        <w:b/>
        <w:bCs/>
        <w:color w:val="1F497D"/>
      </w:rPr>
      <w:tblPr/>
      <w:tcPr>
        <w:tcBorders>
          <w:top w:val="single" w:sz="8" w:space="0" w:color="4F81BD"/>
          <w:left w:val="single" w:sz="8" w:space="0" w:color="4F81BD"/>
        </w:tcBorders>
      </w:tcPr>
    </w:tblStylePr>
    <w:tblStylePr w:type="firstCol">
      <w:rPr>
        <w:b/>
        <w:bCs/>
      </w:rPr>
    </w:tblStylePr>
    <w:tblStylePr w:type="lastCol">
      <w:rPr>
        <w:b/>
        <w:bCs/>
      </w:rPr>
      <w:tblPr/>
      <w:tcPr>
        <w:tcBorders>
          <w:top w:val="single" w:sz="8" w:space="0" w:color="4F81BD"/>
          <w:left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MediumList1-Accent2">
    <w:name w:val="Medium List 1 Accent 2"/>
    <w:basedOn w:val="TableNormal"/>
    <w:uiPriority w:val="65"/>
    <w:qFormat/>
    <w:rPr>
      <w:color w:val="000000"/>
    </w:rPr>
    <w:tblPr>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cs="Times New Roman"/>
      </w:rPr>
      <w:tblPr/>
      <w:tcPr>
        <w:tcBorders>
          <w:top w:val="nil"/>
          <w:left w:val="single" w:sz="8" w:space="0" w:color="C0504D"/>
        </w:tcBorders>
      </w:tcPr>
    </w:tblStylePr>
    <w:tblStylePr w:type="lastRow">
      <w:rPr>
        <w:b/>
        <w:bCs/>
        <w:color w:val="1F497D"/>
      </w:rPr>
      <w:tblPr/>
      <w:tcPr>
        <w:tcBorders>
          <w:top w:val="single" w:sz="8" w:space="0" w:color="C0504D"/>
          <w:left w:val="single" w:sz="8" w:space="0" w:color="C0504D"/>
        </w:tcBorders>
      </w:tcPr>
    </w:tblStylePr>
    <w:tblStylePr w:type="firstCol">
      <w:rPr>
        <w:b/>
        <w:bCs/>
      </w:rPr>
    </w:tblStylePr>
    <w:tblStylePr w:type="lastCol">
      <w:rPr>
        <w:b/>
        <w:bCs/>
      </w:rPr>
      <w:tblPr/>
      <w:tcPr>
        <w:tcBorders>
          <w:top w:val="single" w:sz="8" w:space="0" w:color="C0504D"/>
          <w:left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MediumList1-Accent3">
    <w:name w:val="Medium List 1 Accent 3"/>
    <w:basedOn w:val="TableNormal"/>
    <w:uiPriority w:val="65"/>
    <w:qFormat/>
    <w:rPr>
      <w:color w:val="000000"/>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cs="Times New Roman"/>
      </w:rPr>
      <w:tblPr/>
      <w:tcPr>
        <w:tcBorders>
          <w:top w:val="nil"/>
          <w:left w:val="single" w:sz="8" w:space="0" w:color="9BBB59"/>
        </w:tcBorders>
      </w:tcPr>
    </w:tblStylePr>
    <w:tblStylePr w:type="lastRow">
      <w:rPr>
        <w:b/>
        <w:bCs/>
        <w:color w:val="1F497D"/>
      </w:rPr>
      <w:tblPr/>
      <w:tcPr>
        <w:tcBorders>
          <w:top w:val="single" w:sz="8" w:space="0" w:color="9BBB59"/>
          <w:left w:val="single" w:sz="8" w:space="0" w:color="9BBB59"/>
        </w:tcBorders>
      </w:tcPr>
    </w:tblStylePr>
    <w:tblStylePr w:type="firstCol">
      <w:rPr>
        <w:b/>
        <w:bCs/>
      </w:rPr>
    </w:tblStylePr>
    <w:tblStylePr w:type="lastCol">
      <w:rPr>
        <w:b/>
        <w:bCs/>
      </w:rPr>
      <w:tblPr/>
      <w:tcPr>
        <w:tcBorders>
          <w:top w:val="single" w:sz="8" w:space="0" w:color="9BBB59"/>
          <w:left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MediumList1-Accent4">
    <w:name w:val="Medium List 1 Accent 4"/>
    <w:basedOn w:val="TableNormal"/>
    <w:uiPriority w:val="65"/>
    <w:qFormat/>
    <w:rPr>
      <w:color w:val="000000"/>
    </w:rPr>
    <w:tblPr>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cs="Times New Roman"/>
      </w:rPr>
      <w:tblPr/>
      <w:tcPr>
        <w:tcBorders>
          <w:top w:val="nil"/>
          <w:left w:val="single" w:sz="8" w:space="0" w:color="8064A2"/>
        </w:tcBorders>
      </w:tcPr>
    </w:tblStylePr>
    <w:tblStylePr w:type="lastRow">
      <w:rPr>
        <w:b/>
        <w:bCs/>
        <w:color w:val="1F497D"/>
      </w:rPr>
      <w:tblPr/>
      <w:tcPr>
        <w:tcBorders>
          <w:top w:val="single" w:sz="8" w:space="0" w:color="8064A2"/>
          <w:left w:val="single" w:sz="8" w:space="0" w:color="8064A2"/>
        </w:tcBorders>
      </w:tcPr>
    </w:tblStylePr>
    <w:tblStylePr w:type="firstCol">
      <w:rPr>
        <w:b/>
        <w:bCs/>
      </w:rPr>
    </w:tblStylePr>
    <w:tblStylePr w:type="lastCol">
      <w:rPr>
        <w:b/>
        <w:bCs/>
      </w:rPr>
      <w:tblPr/>
      <w:tcPr>
        <w:tcBorders>
          <w:top w:val="single" w:sz="8" w:space="0" w:color="8064A2"/>
          <w:left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MediumList1-Accent5">
    <w:name w:val="Medium List 1 Accent 5"/>
    <w:basedOn w:val="TableNormal"/>
    <w:uiPriority w:val="65"/>
    <w:qFormat/>
    <w:rPr>
      <w:color w:val="000000"/>
    </w:rPr>
    <w:tblPr>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cs="Times New Roman"/>
      </w:rPr>
      <w:tblPr/>
      <w:tcPr>
        <w:tcBorders>
          <w:top w:val="nil"/>
          <w:left w:val="single" w:sz="8" w:space="0" w:color="4BACC6"/>
        </w:tcBorders>
      </w:tcPr>
    </w:tblStylePr>
    <w:tblStylePr w:type="lastRow">
      <w:rPr>
        <w:b/>
        <w:bCs/>
        <w:color w:val="1F497D"/>
      </w:rPr>
      <w:tblPr/>
      <w:tcPr>
        <w:tcBorders>
          <w:top w:val="single" w:sz="8" w:space="0" w:color="4BACC6"/>
          <w:left w:val="single" w:sz="8" w:space="0" w:color="4BACC6"/>
        </w:tcBorders>
      </w:tcPr>
    </w:tblStylePr>
    <w:tblStylePr w:type="firstCol">
      <w:rPr>
        <w:b/>
        <w:bCs/>
      </w:rPr>
    </w:tblStylePr>
    <w:tblStylePr w:type="lastCol">
      <w:rPr>
        <w:b/>
        <w:bCs/>
      </w:rPr>
      <w:tblPr/>
      <w:tcPr>
        <w:tcBorders>
          <w:top w:val="single" w:sz="8" w:space="0" w:color="4BACC6"/>
          <w:left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MediumList1-Accent6">
    <w:name w:val="Medium List 1 Accent 6"/>
    <w:basedOn w:val="TableNormal"/>
    <w:uiPriority w:val="65"/>
    <w:qFormat/>
    <w:rPr>
      <w:color w:val="000000"/>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cs="Times New Roman"/>
      </w:rPr>
      <w:tblPr/>
      <w:tcPr>
        <w:tcBorders>
          <w:top w:val="nil"/>
          <w:left w:val="single" w:sz="8" w:space="0" w:color="F79646"/>
        </w:tcBorders>
      </w:tcPr>
    </w:tblStylePr>
    <w:tblStylePr w:type="lastRow">
      <w:rPr>
        <w:b/>
        <w:bCs/>
        <w:color w:val="1F497D"/>
      </w:rPr>
      <w:tblPr/>
      <w:tcPr>
        <w:tcBorders>
          <w:top w:val="single" w:sz="8" w:space="0" w:color="F79646"/>
          <w:left w:val="single" w:sz="8" w:space="0" w:color="F79646"/>
        </w:tcBorders>
      </w:tcPr>
    </w:tblStylePr>
    <w:tblStylePr w:type="firstCol">
      <w:rPr>
        <w:b/>
        <w:bCs/>
      </w:rPr>
    </w:tblStylePr>
    <w:tblStylePr w:type="lastCol">
      <w:rPr>
        <w:b/>
        <w:bCs/>
      </w:rPr>
      <w:tblPr/>
      <w:tcPr>
        <w:tcBorders>
          <w:top w:val="single" w:sz="8" w:space="0" w:color="F79646"/>
          <w:left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MediumList2">
    <w:name w:val="Medium List 2"/>
    <w:basedOn w:val="TableNormal"/>
    <w:uiPriority w:val="66"/>
    <w:qFormat/>
    <w:rPr>
      <w:rFonts w:ascii="SimSun" w:eastAsia="Courier New" w:hAnsi="SimSun"/>
      <w:color w:val="000000"/>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single" w:sz="24" w:space="0" w:color="000000"/>
          <w:bottom w:val="nil"/>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nil"/>
          <w:bottom w:val="single" w:sz="8" w:space="0" w:color="000000"/>
          <w:right w:val="nil"/>
          <w:insideH w:val="nil"/>
          <w:insideV w:val="nil"/>
        </w:tcBorders>
        <w:shd w:val="clear" w:color="auto" w:fill="FFFFFF"/>
      </w:tcPr>
    </w:tblStylePr>
    <w:tblStylePr w:type="band1Vert">
      <w:tblPr/>
      <w:tcPr>
        <w:tcBorders>
          <w:bottom w:val="nil"/>
          <w:right w:val="nil"/>
          <w:insideH w:val="nil"/>
          <w:insideV w:val="nil"/>
        </w:tcBorders>
        <w:shd w:val="clear" w:color="auto" w:fill="C0C0C0"/>
      </w:tcPr>
    </w:tblStylePr>
    <w:tblStylePr w:type="band1Horz">
      <w:tblPr/>
      <w:tcPr>
        <w:tcBorders>
          <w:top w:val="nil"/>
          <w:left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qFormat/>
    <w:rPr>
      <w:rFonts w:ascii="SimSun" w:eastAsia="Courier New" w:hAnsi="SimSun"/>
      <w:color w:val="000000"/>
    </w:rPr>
    <w:tblPr>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single" w:sz="24" w:space="0" w:color="4F81BD"/>
          <w:bottom w:val="nil"/>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nil"/>
          <w:bottom w:val="single" w:sz="8" w:space="0" w:color="4F81BD"/>
          <w:right w:val="nil"/>
          <w:insideH w:val="nil"/>
          <w:insideV w:val="nil"/>
        </w:tcBorders>
        <w:shd w:val="clear" w:color="auto" w:fill="FFFFFF"/>
      </w:tcPr>
    </w:tblStylePr>
    <w:tblStylePr w:type="band1Vert">
      <w:tblPr/>
      <w:tcPr>
        <w:tcBorders>
          <w:bottom w:val="nil"/>
          <w:right w:val="nil"/>
          <w:insideH w:val="nil"/>
          <w:insideV w:val="nil"/>
        </w:tcBorders>
        <w:shd w:val="clear" w:color="auto" w:fill="D3DFEE"/>
      </w:tcPr>
    </w:tblStylePr>
    <w:tblStylePr w:type="band1Horz">
      <w:tblPr/>
      <w:tcPr>
        <w:tcBorders>
          <w:top w:val="nil"/>
          <w:left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qFormat/>
    <w:rPr>
      <w:rFonts w:ascii="SimSun" w:eastAsia="Courier New" w:hAnsi="SimSun"/>
      <w:color w:val="000000"/>
    </w:rPr>
    <w:tblPr>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single" w:sz="24" w:space="0" w:color="C0504D"/>
          <w:bottom w:val="nil"/>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nil"/>
          <w:bottom w:val="single" w:sz="8" w:space="0" w:color="C0504D"/>
          <w:right w:val="nil"/>
          <w:insideH w:val="nil"/>
          <w:insideV w:val="nil"/>
        </w:tcBorders>
        <w:shd w:val="clear" w:color="auto" w:fill="FFFFFF"/>
      </w:tcPr>
    </w:tblStylePr>
    <w:tblStylePr w:type="band1Vert">
      <w:tblPr/>
      <w:tcPr>
        <w:tcBorders>
          <w:bottom w:val="nil"/>
          <w:right w:val="nil"/>
          <w:insideH w:val="nil"/>
          <w:insideV w:val="nil"/>
        </w:tcBorders>
        <w:shd w:val="clear" w:color="auto" w:fill="EFD3D2"/>
      </w:tcPr>
    </w:tblStylePr>
    <w:tblStylePr w:type="band1Horz">
      <w:tblPr/>
      <w:tcPr>
        <w:tcBorders>
          <w:top w:val="nil"/>
          <w:left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qFormat/>
    <w:rPr>
      <w:rFonts w:ascii="SimSun" w:eastAsia="Courier New" w:hAnsi="SimSun"/>
      <w:color w:val="000000"/>
    </w:rPr>
    <w:tblPr>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single" w:sz="24" w:space="0" w:color="9BBB59"/>
          <w:bottom w:val="nil"/>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nil"/>
          <w:bottom w:val="single" w:sz="8" w:space="0" w:color="9BBB59"/>
          <w:right w:val="nil"/>
          <w:insideH w:val="nil"/>
          <w:insideV w:val="nil"/>
        </w:tcBorders>
        <w:shd w:val="clear" w:color="auto" w:fill="FFFFFF"/>
      </w:tcPr>
    </w:tblStylePr>
    <w:tblStylePr w:type="band1Vert">
      <w:tblPr/>
      <w:tcPr>
        <w:tcBorders>
          <w:bottom w:val="nil"/>
          <w:right w:val="nil"/>
          <w:insideH w:val="nil"/>
          <w:insideV w:val="nil"/>
        </w:tcBorders>
        <w:shd w:val="clear" w:color="auto" w:fill="E6EED5"/>
      </w:tcPr>
    </w:tblStylePr>
    <w:tblStylePr w:type="band1Horz">
      <w:tblPr/>
      <w:tcPr>
        <w:tcBorders>
          <w:top w:val="nil"/>
          <w:left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qFormat/>
    <w:rPr>
      <w:rFonts w:ascii="SimSun" w:eastAsia="Courier New" w:hAnsi="SimSun"/>
      <w:color w:val="000000"/>
    </w:rPr>
    <w:tblPr>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single" w:sz="24" w:space="0" w:color="8064A2"/>
          <w:bottom w:val="nil"/>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nil"/>
          <w:bottom w:val="single" w:sz="8" w:space="0" w:color="8064A2"/>
          <w:right w:val="nil"/>
          <w:insideH w:val="nil"/>
          <w:insideV w:val="nil"/>
        </w:tcBorders>
        <w:shd w:val="clear" w:color="auto" w:fill="FFFFFF"/>
      </w:tcPr>
    </w:tblStylePr>
    <w:tblStylePr w:type="band1Vert">
      <w:tblPr/>
      <w:tcPr>
        <w:tcBorders>
          <w:bottom w:val="nil"/>
          <w:right w:val="nil"/>
          <w:insideH w:val="nil"/>
          <w:insideV w:val="nil"/>
        </w:tcBorders>
        <w:shd w:val="clear" w:color="auto" w:fill="DFD8E8"/>
      </w:tcPr>
    </w:tblStylePr>
    <w:tblStylePr w:type="band1Horz">
      <w:tblPr/>
      <w:tcPr>
        <w:tcBorders>
          <w:top w:val="nil"/>
          <w:left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qFormat/>
    <w:rPr>
      <w:rFonts w:ascii="SimSun" w:eastAsia="Courier New" w:hAnsi="SimSun"/>
      <w:color w:val="000000"/>
    </w:rPr>
    <w:tblPr>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single" w:sz="24" w:space="0" w:color="4BACC6"/>
          <w:bottom w:val="nil"/>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nil"/>
          <w:bottom w:val="single" w:sz="8" w:space="0" w:color="4BACC6"/>
          <w:right w:val="nil"/>
          <w:insideH w:val="nil"/>
          <w:insideV w:val="nil"/>
        </w:tcBorders>
        <w:shd w:val="clear" w:color="auto" w:fill="FFFFFF"/>
      </w:tcPr>
    </w:tblStylePr>
    <w:tblStylePr w:type="band1Vert">
      <w:tblPr/>
      <w:tcPr>
        <w:tcBorders>
          <w:bottom w:val="nil"/>
          <w:right w:val="nil"/>
          <w:insideH w:val="nil"/>
          <w:insideV w:val="nil"/>
        </w:tcBorders>
        <w:shd w:val="clear" w:color="auto" w:fill="D2EAF1"/>
      </w:tcPr>
    </w:tblStylePr>
    <w:tblStylePr w:type="band1Horz">
      <w:tblPr/>
      <w:tcPr>
        <w:tcBorders>
          <w:top w:val="nil"/>
          <w:left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qFormat/>
    <w:rPr>
      <w:rFonts w:ascii="SimSun" w:eastAsia="Courier New" w:hAnsi="SimSun"/>
      <w:color w:val="000000"/>
    </w:rPr>
    <w:tblPr>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single" w:sz="24" w:space="0" w:color="F79646"/>
          <w:bottom w:val="nil"/>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nil"/>
          <w:bottom w:val="single" w:sz="8" w:space="0" w:color="F79646"/>
          <w:right w:val="nil"/>
          <w:insideH w:val="nil"/>
          <w:insideV w:val="nil"/>
        </w:tcBorders>
        <w:shd w:val="clear" w:color="auto" w:fill="FFFFFF"/>
      </w:tcPr>
    </w:tblStylePr>
    <w:tblStylePr w:type="band1Vert">
      <w:tblPr/>
      <w:tcPr>
        <w:tcBorders>
          <w:bottom w:val="nil"/>
          <w:right w:val="nil"/>
          <w:insideH w:val="nil"/>
          <w:insideV w:val="nil"/>
        </w:tcBorders>
        <w:shd w:val="clear" w:color="auto" w:fill="FDE4D0"/>
      </w:tcPr>
    </w:tblStylePr>
    <w:tblStylePr w:type="band1Horz">
      <w:tblPr/>
      <w:tcPr>
        <w:tcBorders>
          <w:top w:val="nil"/>
          <w:left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qFormat/>
    <w:tblPr>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qFormat/>
    <w:tblPr>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1-Accent2">
    <w:name w:val="Medium Grid 1 Accent 2"/>
    <w:basedOn w:val="TableNormal"/>
    <w:uiPriority w:val="67"/>
    <w:qFormat/>
    <w:tblPr>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MediumGrid1-Accent3">
    <w:name w:val="Medium Grid 1 Accent 3"/>
    <w:basedOn w:val="TableNormal"/>
    <w:uiPriority w:val="67"/>
    <w:qFormat/>
    <w:tblPr>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4">
    <w:name w:val="Medium Grid 1 Accent 4"/>
    <w:basedOn w:val="TableNormal"/>
    <w:uiPriority w:val="67"/>
    <w:qFormat/>
    <w:tblPr>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MediumGrid1-Accent5">
    <w:name w:val="Medium Grid 1 Accent 5"/>
    <w:basedOn w:val="TableNormal"/>
    <w:uiPriority w:val="67"/>
    <w:qFormat/>
    <w:tblPr>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Grid1-Accent6">
    <w:name w:val="Medium Grid 1 Accent 6"/>
    <w:basedOn w:val="TableNormal"/>
    <w:uiPriority w:val="67"/>
    <w:qFormat/>
    <w:tblPr>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2">
    <w:name w:val="Medium Grid 2"/>
    <w:basedOn w:val="TableNormal"/>
    <w:uiPriority w:val="68"/>
    <w:qFormat/>
    <w:rPr>
      <w:rFonts w:ascii="SimSun" w:eastAsia="Courier New" w:hAnsi="SimSun"/>
      <w:color w:val="000000"/>
    </w:rPr>
    <w:tblP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auto"/>
          <w:insideV w:val="single" w:sz="6" w:space="0" w:color="auto"/>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qFormat/>
    <w:rPr>
      <w:rFonts w:ascii="SimSun" w:eastAsia="Courier New" w:hAnsi="SimSun"/>
      <w:color w:val="000000"/>
    </w:rPr>
    <w:tblPr>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auto"/>
          <w:insideV w:val="single" w:sz="6" w:space="0" w:color="auto"/>
        </w:tcBorders>
        <w:shd w:val="clear" w:color="auto" w:fill="A7BFDE"/>
      </w:tcPr>
    </w:tblStylePr>
    <w:tblStylePr w:type="nwCell">
      <w:tblPr/>
      <w:tcPr>
        <w:shd w:val="clear" w:color="auto" w:fill="FFFFFF"/>
      </w:tcPr>
    </w:tblStylePr>
  </w:style>
  <w:style w:type="table" w:styleId="MediumGrid2-Accent2">
    <w:name w:val="Medium Grid 2 Accent 2"/>
    <w:basedOn w:val="TableNormal"/>
    <w:uiPriority w:val="68"/>
    <w:qFormat/>
    <w:rPr>
      <w:rFonts w:ascii="SimSun" w:eastAsia="Courier New" w:hAnsi="SimSun"/>
      <w:color w:val="000000"/>
    </w:rPr>
    <w:tblPr>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auto"/>
          <w:insideV w:val="single" w:sz="6" w:space="0" w:color="auto"/>
        </w:tcBorders>
        <w:shd w:val="clear" w:color="auto" w:fill="DFA7A6"/>
      </w:tcPr>
    </w:tblStylePr>
    <w:tblStylePr w:type="nwCell">
      <w:tblPr/>
      <w:tcPr>
        <w:shd w:val="clear" w:color="auto" w:fill="FFFFFF"/>
      </w:tcPr>
    </w:tblStylePr>
  </w:style>
  <w:style w:type="table" w:styleId="MediumGrid2-Accent3">
    <w:name w:val="Medium Grid 2 Accent 3"/>
    <w:basedOn w:val="TableNormal"/>
    <w:uiPriority w:val="68"/>
    <w:qFormat/>
    <w:rPr>
      <w:rFonts w:ascii="SimSun" w:eastAsia="Courier New" w:hAnsi="SimSun"/>
      <w:color w:val="000000"/>
    </w:rPr>
    <w:tblPr>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auto"/>
          <w:insideV w:val="single" w:sz="6" w:space="0" w:color="auto"/>
        </w:tcBorders>
        <w:shd w:val="clear" w:color="auto" w:fill="CDDDAC"/>
      </w:tcPr>
    </w:tblStylePr>
    <w:tblStylePr w:type="nwCell">
      <w:tblPr/>
      <w:tcPr>
        <w:shd w:val="clear" w:color="auto" w:fill="FFFFFF"/>
      </w:tcPr>
    </w:tblStylePr>
  </w:style>
  <w:style w:type="table" w:styleId="MediumGrid2-Accent4">
    <w:name w:val="Medium Grid 2 Accent 4"/>
    <w:basedOn w:val="TableNormal"/>
    <w:uiPriority w:val="68"/>
    <w:qFormat/>
    <w:rPr>
      <w:rFonts w:ascii="SimSun" w:eastAsia="Courier New" w:hAnsi="SimSun"/>
      <w:color w:val="000000"/>
    </w:rPr>
    <w:tblPr>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auto"/>
          <w:insideV w:val="single" w:sz="6" w:space="0" w:color="auto"/>
        </w:tcBorders>
        <w:shd w:val="clear" w:color="auto" w:fill="BFB1D0"/>
      </w:tcPr>
    </w:tblStylePr>
    <w:tblStylePr w:type="nwCell">
      <w:tblPr/>
      <w:tcPr>
        <w:shd w:val="clear" w:color="auto" w:fill="FFFFFF"/>
      </w:tcPr>
    </w:tblStylePr>
  </w:style>
  <w:style w:type="table" w:styleId="MediumGrid2-Accent5">
    <w:name w:val="Medium Grid 2 Accent 5"/>
    <w:basedOn w:val="TableNormal"/>
    <w:uiPriority w:val="68"/>
    <w:qFormat/>
    <w:rPr>
      <w:rFonts w:ascii="SimSun" w:eastAsia="Courier New" w:hAnsi="SimSun"/>
      <w:color w:val="000000"/>
    </w:rPr>
    <w:tblPr>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auto"/>
          <w:insideV w:val="single" w:sz="6" w:space="0" w:color="auto"/>
        </w:tcBorders>
        <w:shd w:val="clear" w:color="auto" w:fill="A5D5E2"/>
      </w:tcPr>
    </w:tblStylePr>
    <w:tblStylePr w:type="nwCell">
      <w:tblPr/>
      <w:tcPr>
        <w:shd w:val="clear" w:color="auto" w:fill="FFFFFF"/>
      </w:tcPr>
    </w:tblStylePr>
  </w:style>
  <w:style w:type="table" w:styleId="MediumGrid2-Accent6">
    <w:name w:val="Medium Grid 2 Accent 6"/>
    <w:basedOn w:val="TableNormal"/>
    <w:uiPriority w:val="68"/>
    <w:qFormat/>
    <w:rPr>
      <w:rFonts w:ascii="SimSun" w:eastAsia="Courier New" w:hAnsi="SimSun"/>
      <w:color w:val="000000"/>
    </w:rPr>
    <w:tblPr>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auto"/>
          <w:insideV w:val="single" w:sz="6" w:space="0" w:color="auto"/>
        </w:tcBorders>
        <w:shd w:val="clear" w:color="auto" w:fill="FBCAA2"/>
      </w:tcPr>
    </w:tblStylePr>
    <w:tblStylePr w:type="nwCell">
      <w:tblPr/>
      <w:tcPr>
        <w:shd w:val="clear" w:color="auto" w:fill="FFFFFF"/>
      </w:tcPr>
    </w:tblStylePr>
  </w:style>
  <w:style w:type="table" w:styleId="MediumGrid3">
    <w:name w:val="Medium Grid 3"/>
    <w:basedOn w:val="TableNormal"/>
    <w:uiPriority w:val="69"/>
    <w:qFormat/>
    <w:tblPr>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24" w:space="0" w:color="FFFFFF"/>
          <w:bottom w:val="single" w:sz="8" w:space="0" w:color="FFFFFF"/>
          <w:right w:val="single" w:sz="8" w:space="0" w:color="FFFFFF"/>
          <w:insideH w:val="nil"/>
          <w:insideV w:val="single" w:sz="8" w:space="0" w:color="auto"/>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000000"/>
      </w:tcPr>
    </w:tblStylePr>
    <w:tblStylePr w:type="firstCol">
      <w:rPr>
        <w:b/>
        <w:bCs/>
        <w:i w:val="0"/>
        <w:iCs w:val="0"/>
        <w:color w:val="FFFFFF"/>
      </w:rPr>
      <w:tblPr/>
      <w:tcPr>
        <w:tcBorders>
          <w:bottom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nil"/>
          <w:bottom w:val="single" w:sz="24" w:space="0" w:color="FFFFFF"/>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808080"/>
      </w:tcPr>
    </w:tblStylePr>
  </w:style>
  <w:style w:type="table" w:styleId="MediumGrid3-Accent1">
    <w:name w:val="Medium Grid 3 Accent 1"/>
    <w:basedOn w:val="TableNormal"/>
    <w:uiPriority w:val="69"/>
    <w:qFormat/>
    <w:tblPr>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24" w:space="0" w:color="FFFFFF"/>
          <w:bottom w:val="single" w:sz="8" w:space="0" w:color="FFFFFF"/>
          <w:right w:val="single" w:sz="8" w:space="0" w:color="FFFFFF"/>
          <w:insideH w:val="nil"/>
          <w:insideV w:val="single" w:sz="8" w:space="0" w:color="auto"/>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4F81BD"/>
      </w:tcPr>
    </w:tblStylePr>
    <w:tblStylePr w:type="firstCol">
      <w:rPr>
        <w:b/>
        <w:bCs/>
        <w:i w:val="0"/>
        <w:iCs w:val="0"/>
        <w:color w:val="FFFFFF"/>
      </w:rPr>
      <w:tblPr/>
      <w:tcPr>
        <w:tcBorders>
          <w:bottom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nil"/>
          <w:bottom w:val="single" w:sz="24" w:space="0" w:color="FFFFFF"/>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A7BFDE"/>
      </w:tcPr>
    </w:tblStylePr>
  </w:style>
  <w:style w:type="table" w:styleId="MediumGrid3-Accent2">
    <w:name w:val="Medium Grid 3 Accent 2"/>
    <w:basedOn w:val="TableNormal"/>
    <w:uiPriority w:val="69"/>
    <w:qFormat/>
    <w:tblPr>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24" w:space="0" w:color="FFFFFF"/>
          <w:bottom w:val="single" w:sz="8" w:space="0" w:color="FFFFFF"/>
          <w:right w:val="single" w:sz="8" w:space="0" w:color="FFFFFF"/>
          <w:insideH w:val="nil"/>
          <w:insideV w:val="single" w:sz="8" w:space="0" w:color="auto"/>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C0504D"/>
      </w:tcPr>
    </w:tblStylePr>
    <w:tblStylePr w:type="firstCol">
      <w:rPr>
        <w:b/>
        <w:bCs/>
        <w:i w:val="0"/>
        <w:iCs w:val="0"/>
        <w:color w:val="FFFFFF"/>
      </w:rPr>
      <w:tblPr/>
      <w:tcPr>
        <w:tcBorders>
          <w:bottom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nil"/>
          <w:bottom w:val="single" w:sz="24" w:space="0" w:color="FFFFFF"/>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DFA7A6"/>
      </w:tcPr>
    </w:tblStylePr>
  </w:style>
  <w:style w:type="table" w:styleId="MediumGrid3-Accent3">
    <w:name w:val="Medium Grid 3 Accent 3"/>
    <w:basedOn w:val="TableNormal"/>
    <w:uiPriority w:val="69"/>
    <w:qFormat/>
    <w:tblPr>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24" w:space="0" w:color="FFFFFF"/>
          <w:bottom w:val="single" w:sz="8" w:space="0" w:color="FFFFFF"/>
          <w:right w:val="single" w:sz="8" w:space="0" w:color="FFFFFF"/>
          <w:insideH w:val="nil"/>
          <w:insideV w:val="single" w:sz="8" w:space="0" w:color="auto"/>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9BBB59"/>
      </w:tcPr>
    </w:tblStylePr>
    <w:tblStylePr w:type="firstCol">
      <w:rPr>
        <w:b/>
        <w:bCs/>
        <w:i w:val="0"/>
        <w:iCs w:val="0"/>
        <w:color w:val="FFFFFF"/>
      </w:rPr>
      <w:tblPr/>
      <w:tcPr>
        <w:tcBorders>
          <w:bottom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nil"/>
          <w:bottom w:val="single" w:sz="24" w:space="0" w:color="FFFFFF"/>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CDDDAC"/>
      </w:tcPr>
    </w:tblStylePr>
  </w:style>
  <w:style w:type="table" w:styleId="MediumGrid3-Accent4">
    <w:name w:val="Medium Grid 3 Accent 4"/>
    <w:basedOn w:val="TableNormal"/>
    <w:uiPriority w:val="69"/>
    <w:qFormat/>
    <w:tblPr>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24" w:space="0" w:color="FFFFFF"/>
          <w:bottom w:val="single" w:sz="8" w:space="0" w:color="FFFFFF"/>
          <w:right w:val="single" w:sz="8" w:space="0" w:color="FFFFFF"/>
          <w:insideH w:val="nil"/>
          <w:insideV w:val="single" w:sz="8" w:space="0" w:color="auto"/>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8064A2"/>
      </w:tcPr>
    </w:tblStylePr>
    <w:tblStylePr w:type="firstCol">
      <w:rPr>
        <w:b/>
        <w:bCs/>
        <w:i w:val="0"/>
        <w:iCs w:val="0"/>
        <w:color w:val="FFFFFF"/>
      </w:rPr>
      <w:tblPr/>
      <w:tcPr>
        <w:tcBorders>
          <w:bottom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nil"/>
          <w:bottom w:val="single" w:sz="24" w:space="0" w:color="FFFFFF"/>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BFB1D0"/>
      </w:tcPr>
    </w:tblStylePr>
  </w:style>
  <w:style w:type="table" w:styleId="MediumGrid3-Accent5">
    <w:name w:val="Medium Grid 3 Accent 5"/>
    <w:basedOn w:val="TableNormal"/>
    <w:uiPriority w:val="69"/>
    <w:qFormat/>
    <w:tblPr>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24" w:space="0" w:color="FFFFFF"/>
          <w:bottom w:val="single" w:sz="8" w:space="0" w:color="FFFFFF"/>
          <w:right w:val="single" w:sz="8" w:space="0" w:color="FFFFFF"/>
          <w:insideH w:val="nil"/>
          <w:insideV w:val="single" w:sz="8" w:space="0" w:color="auto"/>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4BACC6"/>
      </w:tcPr>
    </w:tblStylePr>
    <w:tblStylePr w:type="firstCol">
      <w:rPr>
        <w:b/>
        <w:bCs/>
        <w:i w:val="0"/>
        <w:iCs w:val="0"/>
        <w:color w:val="FFFFFF"/>
      </w:rPr>
      <w:tblPr/>
      <w:tcPr>
        <w:tcBorders>
          <w:bottom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nil"/>
          <w:bottom w:val="single" w:sz="24" w:space="0" w:color="FFFFFF"/>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A5D5E2"/>
      </w:tcPr>
    </w:tblStylePr>
  </w:style>
  <w:style w:type="table" w:styleId="MediumGrid3-Accent6">
    <w:name w:val="Medium Grid 3 Accent 6"/>
    <w:basedOn w:val="TableNormal"/>
    <w:uiPriority w:val="69"/>
    <w:qFormat/>
    <w:tblPr>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24" w:space="0" w:color="FFFFFF"/>
          <w:bottom w:val="single" w:sz="8" w:space="0" w:color="FFFFFF"/>
          <w:right w:val="single" w:sz="8" w:space="0" w:color="FFFFFF"/>
          <w:insideH w:val="nil"/>
          <w:insideV w:val="single" w:sz="8" w:space="0" w:color="auto"/>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F79646"/>
      </w:tcPr>
    </w:tblStylePr>
    <w:tblStylePr w:type="firstCol">
      <w:rPr>
        <w:b/>
        <w:bCs/>
        <w:i w:val="0"/>
        <w:iCs w:val="0"/>
        <w:color w:val="FFFFFF"/>
      </w:rPr>
      <w:tblPr/>
      <w:tcPr>
        <w:tcBorders>
          <w:bottom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nil"/>
          <w:bottom w:val="single" w:sz="24" w:space="0" w:color="FFFFFF"/>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FBCAA2"/>
      </w:tcPr>
    </w:tblStylePr>
  </w:style>
  <w:style w:type="table" w:styleId="DarkList">
    <w:name w:val="Dark List"/>
    <w:basedOn w:val="TableNormal"/>
    <w:uiPriority w:val="70"/>
    <w:qFormat/>
    <w:rPr>
      <w:color w:val="FFFFFF"/>
    </w:rPr>
    <w:tblPr>
      <w:tblInd w:w="0" w:type="dxa"/>
      <w:tblCellMar>
        <w:top w:w="0" w:type="dxa"/>
        <w:left w:w="108" w:type="dxa"/>
        <w:bottom w:w="0" w:type="dxa"/>
        <w:right w:w="108" w:type="dxa"/>
      </w:tblCellMar>
    </w:tblPr>
    <w:tcPr>
      <w:shd w:val="clear" w:color="auto" w:fill="000000"/>
    </w:tcPr>
    <w:tblStylePr w:type="firstRow">
      <w:rPr>
        <w:b/>
        <w:bCs/>
      </w:rPr>
      <w:tblPr/>
      <w:tcPr>
        <w:tcBorders>
          <w:top w:val="nil"/>
          <w:left w:val="single" w:sz="18" w:space="0" w:color="FFFFFF"/>
          <w:bottom w:val="nil"/>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nil"/>
          <w:bottom w:val="single" w:sz="18" w:space="0" w:color="FFFFFF"/>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qFormat/>
    <w:rPr>
      <w:color w:val="FFFFFF"/>
    </w:rPr>
    <w:tblPr>
      <w:tblInd w:w="0" w:type="dxa"/>
      <w:tblCellMar>
        <w:top w:w="0" w:type="dxa"/>
        <w:left w:w="108" w:type="dxa"/>
        <w:bottom w:w="0" w:type="dxa"/>
        <w:right w:w="108" w:type="dxa"/>
      </w:tblCellMar>
    </w:tblPr>
    <w:tcPr>
      <w:shd w:val="clear" w:color="auto" w:fill="4F81BD"/>
    </w:tcPr>
    <w:tblStylePr w:type="firstRow">
      <w:rPr>
        <w:b/>
        <w:bCs/>
      </w:rPr>
      <w:tblPr/>
      <w:tcPr>
        <w:tcBorders>
          <w:top w:val="nil"/>
          <w:left w:val="single" w:sz="18" w:space="0" w:color="FFFFFF"/>
          <w:bottom w:val="nil"/>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nil"/>
          <w:bottom w:val="single" w:sz="18" w:space="0" w:color="FFFFFF"/>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styleId="DarkList-Accent2">
    <w:name w:val="Dark List Accent 2"/>
    <w:basedOn w:val="TableNormal"/>
    <w:uiPriority w:val="70"/>
    <w:qFormat/>
    <w:rPr>
      <w:color w:val="FFFFFF"/>
    </w:rPr>
    <w:tblPr>
      <w:tblInd w:w="0" w:type="dxa"/>
      <w:tblCellMar>
        <w:top w:w="0" w:type="dxa"/>
        <w:left w:w="108" w:type="dxa"/>
        <w:bottom w:w="0" w:type="dxa"/>
        <w:right w:w="108" w:type="dxa"/>
      </w:tblCellMar>
    </w:tblPr>
    <w:tcPr>
      <w:shd w:val="clear" w:color="auto" w:fill="C0504D"/>
    </w:tcPr>
    <w:tblStylePr w:type="firstRow">
      <w:rPr>
        <w:b/>
        <w:bCs/>
      </w:rPr>
      <w:tblPr/>
      <w:tcPr>
        <w:tcBorders>
          <w:top w:val="nil"/>
          <w:left w:val="single" w:sz="18" w:space="0" w:color="FFFFFF"/>
          <w:bottom w:val="nil"/>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nil"/>
          <w:bottom w:val="single" w:sz="18" w:space="0" w:color="FFFFFF"/>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DarkList-Accent3">
    <w:name w:val="Dark List Accent 3"/>
    <w:basedOn w:val="TableNormal"/>
    <w:uiPriority w:val="70"/>
    <w:qFormat/>
    <w:rPr>
      <w:color w:val="FFFFFF"/>
    </w:rPr>
    <w:tblPr>
      <w:tblInd w:w="0" w:type="dxa"/>
      <w:tblCellMar>
        <w:top w:w="0" w:type="dxa"/>
        <w:left w:w="108" w:type="dxa"/>
        <w:bottom w:w="0" w:type="dxa"/>
        <w:right w:w="108" w:type="dxa"/>
      </w:tblCellMar>
    </w:tblPr>
    <w:tcPr>
      <w:shd w:val="clear" w:color="auto" w:fill="9BBB59"/>
    </w:tcPr>
    <w:tblStylePr w:type="firstRow">
      <w:rPr>
        <w:b/>
        <w:bCs/>
      </w:rPr>
      <w:tblPr/>
      <w:tcPr>
        <w:tcBorders>
          <w:top w:val="nil"/>
          <w:left w:val="single" w:sz="18" w:space="0" w:color="FFFFFF"/>
          <w:bottom w:val="nil"/>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nil"/>
          <w:bottom w:val="single" w:sz="18" w:space="0" w:color="FFFFFF"/>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DarkList-Accent4">
    <w:name w:val="Dark List Accent 4"/>
    <w:basedOn w:val="TableNormal"/>
    <w:uiPriority w:val="70"/>
    <w:qFormat/>
    <w:rPr>
      <w:color w:val="FFFFFF"/>
    </w:rPr>
    <w:tblPr>
      <w:tblInd w:w="0" w:type="dxa"/>
      <w:tblCellMar>
        <w:top w:w="0" w:type="dxa"/>
        <w:left w:w="108" w:type="dxa"/>
        <w:bottom w:w="0" w:type="dxa"/>
        <w:right w:w="108" w:type="dxa"/>
      </w:tblCellMar>
    </w:tblPr>
    <w:tcPr>
      <w:shd w:val="clear" w:color="auto" w:fill="8064A2"/>
    </w:tcPr>
    <w:tblStylePr w:type="firstRow">
      <w:rPr>
        <w:b/>
        <w:bCs/>
      </w:rPr>
      <w:tblPr/>
      <w:tcPr>
        <w:tcBorders>
          <w:top w:val="nil"/>
          <w:left w:val="single" w:sz="18" w:space="0" w:color="FFFFFF"/>
          <w:bottom w:val="nil"/>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nil"/>
          <w:bottom w:val="single" w:sz="18" w:space="0" w:color="FFFFFF"/>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DarkList-Accent5">
    <w:name w:val="Dark List Accent 5"/>
    <w:basedOn w:val="TableNormal"/>
    <w:uiPriority w:val="70"/>
    <w:qFormat/>
    <w:rPr>
      <w:color w:val="FFFFFF"/>
    </w:rPr>
    <w:tblPr>
      <w:tblInd w:w="0" w:type="dxa"/>
      <w:tblCellMar>
        <w:top w:w="0" w:type="dxa"/>
        <w:left w:w="108" w:type="dxa"/>
        <w:bottom w:w="0" w:type="dxa"/>
        <w:right w:w="108" w:type="dxa"/>
      </w:tblCellMar>
    </w:tblPr>
    <w:tcPr>
      <w:shd w:val="clear" w:color="auto" w:fill="4BACC6"/>
    </w:tcPr>
    <w:tblStylePr w:type="firstRow">
      <w:rPr>
        <w:b/>
        <w:bCs/>
      </w:rPr>
      <w:tblPr/>
      <w:tcPr>
        <w:tcBorders>
          <w:top w:val="nil"/>
          <w:left w:val="single" w:sz="18" w:space="0" w:color="FFFFFF"/>
          <w:bottom w:val="nil"/>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nil"/>
          <w:bottom w:val="single" w:sz="18" w:space="0" w:color="FFFFFF"/>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DarkList-Accent6">
    <w:name w:val="Dark List Accent 6"/>
    <w:basedOn w:val="TableNormal"/>
    <w:uiPriority w:val="70"/>
    <w:qFormat/>
    <w:rPr>
      <w:color w:val="FFFFFF"/>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single" w:sz="18" w:space="0" w:color="FFFFFF"/>
          <w:bottom w:val="nil"/>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nil"/>
          <w:bottom w:val="single" w:sz="18" w:space="0" w:color="FFFFFF"/>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Shading">
    <w:name w:val="Colorful Shading"/>
    <w:basedOn w:val="TableNormal"/>
    <w:uiPriority w:val="71"/>
    <w:qFormat/>
    <w:rPr>
      <w:color w:val="000000"/>
    </w:rPr>
    <w:tblPr>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single" w:sz="24" w:space="0" w:color="C0504D"/>
          <w:bottom w:val="nil"/>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auto"/>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qFormat/>
    <w:rPr>
      <w:color w:val="000000"/>
    </w:rPr>
    <w:tblPr>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single" w:sz="24" w:space="0" w:color="C0504D"/>
          <w:bottom w:val="nil"/>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auto"/>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qFormat/>
    <w:rPr>
      <w:color w:val="000000"/>
    </w:rPr>
    <w:tblPr>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single" w:sz="24" w:space="0" w:color="C0504D"/>
          <w:bottom w:val="nil"/>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auto"/>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qFormat/>
    <w:rPr>
      <w:color w:val="000000"/>
    </w:rPr>
    <w:tblPr>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single" w:sz="24" w:space="0" w:color="8064A2"/>
          <w:bottom w:val="nil"/>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auto"/>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ColorfulShading-Accent4">
    <w:name w:val="Colorful Shading Accent 4"/>
    <w:basedOn w:val="TableNormal"/>
    <w:uiPriority w:val="71"/>
    <w:qFormat/>
    <w:rPr>
      <w:color w:val="000000"/>
    </w:rPr>
    <w:tblPr>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single" w:sz="24" w:space="0" w:color="9BBB59"/>
          <w:bottom w:val="nil"/>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auto"/>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qFormat/>
    <w:rPr>
      <w:color w:val="000000"/>
    </w:rPr>
    <w:tblPr>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single" w:sz="24" w:space="0" w:color="F79646"/>
          <w:bottom w:val="nil"/>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auto"/>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qFormat/>
    <w:rPr>
      <w:color w:val="000000"/>
    </w:rPr>
    <w:tblPr>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single" w:sz="24" w:space="0" w:color="4BACC6"/>
          <w:bottom w:val="nil"/>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auto"/>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styleId="ColorfulList">
    <w:name w:val="Colorful List"/>
    <w:basedOn w:val="TableNormal"/>
    <w:uiPriority w:val="72"/>
    <w:qFormat/>
    <w:rPr>
      <w:color w:val="000000"/>
    </w:rPr>
    <w:tblPr>
      <w:tblInd w:w="0" w:type="dxa"/>
      <w:tblCellMar>
        <w:top w:w="0" w:type="dxa"/>
        <w:left w:w="108" w:type="dxa"/>
        <w:bottom w:w="0" w:type="dxa"/>
        <w:right w:w="108" w:type="dxa"/>
      </w:tblCellMar>
    </w:tblPr>
    <w:tcPr>
      <w:shd w:val="clear" w:color="auto" w:fill="E6E6E6"/>
    </w:tcPr>
    <w:tblStylePr w:type="firstRow">
      <w:rPr>
        <w:b/>
        <w:bCs/>
        <w:color w:val="FFFFFF"/>
      </w:rPr>
      <w:tblPr/>
      <w:tcPr>
        <w:tcBorders>
          <w:left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qFormat/>
    <w:rPr>
      <w:color w:val="000000"/>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left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ColorfulList-Accent2">
    <w:name w:val="Colorful List Accent 2"/>
    <w:basedOn w:val="TableNormal"/>
    <w:uiPriority w:val="72"/>
    <w:qFormat/>
    <w:rPr>
      <w:color w:val="000000"/>
    </w:rPr>
    <w:tblPr>
      <w:tblInd w:w="0" w:type="dxa"/>
      <w:tblCellMar>
        <w:top w:w="0" w:type="dxa"/>
        <w:left w:w="108" w:type="dxa"/>
        <w:bottom w:w="0" w:type="dxa"/>
        <w:right w:w="108" w:type="dxa"/>
      </w:tblCellMar>
    </w:tblPr>
    <w:tcPr>
      <w:shd w:val="clear" w:color="auto" w:fill="F8EDED"/>
    </w:tcPr>
    <w:tblStylePr w:type="firstRow">
      <w:rPr>
        <w:b/>
        <w:bCs/>
        <w:color w:val="FFFFFF"/>
      </w:rPr>
      <w:tblPr/>
      <w:tcPr>
        <w:tcBorders>
          <w:left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ColorfulList-Accent3">
    <w:name w:val="Colorful List Accent 3"/>
    <w:basedOn w:val="TableNormal"/>
    <w:uiPriority w:val="72"/>
    <w:qFormat/>
    <w:rPr>
      <w:color w:val="000000"/>
    </w:rPr>
    <w:tblPr>
      <w:tblInd w:w="0" w:type="dxa"/>
      <w:tblCellMar>
        <w:top w:w="0" w:type="dxa"/>
        <w:left w:w="108" w:type="dxa"/>
        <w:bottom w:w="0" w:type="dxa"/>
        <w:right w:w="108" w:type="dxa"/>
      </w:tblCellMar>
    </w:tblPr>
    <w:tcPr>
      <w:shd w:val="clear" w:color="auto" w:fill="F5F8EE"/>
    </w:tcPr>
    <w:tblStylePr w:type="firstRow">
      <w:rPr>
        <w:b/>
        <w:bCs/>
        <w:color w:val="FFFFFF"/>
      </w:rPr>
      <w:tblPr/>
      <w:tcPr>
        <w:tcBorders>
          <w:left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ColorfulList-Accent4">
    <w:name w:val="Colorful List Accent 4"/>
    <w:basedOn w:val="TableNormal"/>
    <w:uiPriority w:val="72"/>
    <w:qFormat/>
    <w:rPr>
      <w:color w:val="000000"/>
    </w:rPr>
    <w:tblPr>
      <w:tblInd w:w="0" w:type="dxa"/>
      <w:tblCellMar>
        <w:top w:w="0" w:type="dxa"/>
        <w:left w:w="108" w:type="dxa"/>
        <w:bottom w:w="0" w:type="dxa"/>
        <w:right w:w="108" w:type="dxa"/>
      </w:tblCellMar>
    </w:tblPr>
    <w:tcPr>
      <w:shd w:val="clear" w:color="auto" w:fill="F2EFF6"/>
    </w:tcPr>
    <w:tblStylePr w:type="firstRow">
      <w:rPr>
        <w:b/>
        <w:bCs/>
        <w:color w:val="FFFFFF"/>
      </w:rPr>
      <w:tblPr/>
      <w:tcPr>
        <w:tcBorders>
          <w:left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rfulList-Accent5">
    <w:name w:val="Colorful List Accent 5"/>
    <w:basedOn w:val="TableNormal"/>
    <w:uiPriority w:val="72"/>
    <w:qFormat/>
    <w:rPr>
      <w:color w:val="000000"/>
    </w:rPr>
    <w:tblPr>
      <w:tblInd w:w="0" w:type="dxa"/>
      <w:tblCellMar>
        <w:top w:w="0" w:type="dxa"/>
        <w:left w:w="108" w:type="dxa"/>
        <w:bottom w:w="0" w:type="dxa"/>
        <w:right w:w="108" w:type="dxa"/>
      </w:tblCellMar>
    </w:tblPr>
    <w:tcPr>
      <w:shd w:val="clear" w:color="auto" w:fill="EDF6F9"/>
    </w:tcPr>
    <w:tblStylePr w:type="firstRow">
      <w:rPr>
        <w:b/>
        <w:bCs/>
        <w:color w:val="FFFFFF"/>
      </w:rPr>
      <w:tblPr/>
      <w:tcPr>
        <w:tcBorders>
          <w:left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ColorfulList-Accent6">
    <w:name w:val="Colorful List Accent 6"/>
    <w:basedOn w:val="TableNormal"/>
    <w:uiPriority w:val="72"/>
    <w:qFormat/>
    <w:rPr>
      <w:color w:val="000000"/>
    </w:rPr>
    <w:tblPr>
      <w:tblInd w:w="0" w:type="dxa"/>
      <w:tblCellMar>
        <w:top w:w="0" w:type="dxa"/>
        <w:left w:w="108" w:type="dxa"/>
        <w:bottom w:w="0" w:type="dxa"/>
        <w:right w:w="108" w:type="dxa"/>
      </w:tblCellMar>
    </w:tblPr>
    <w:tcPr>
      <w:shd w:val="clear" w:color="auto" w:fill="FEF4EC"/>
    </w:tcPr>
    <w:tblStylePr w:type="firstRow">
      <w:rPr>
        <w:b/>
        <w:bCs/>
        <w:color w:val="FFFFFF"/>
      </w:rPr>
      <w:tblPr/>
      <w:tcPr>
        <w:tcBorders>
          <w:left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ColorfulGrid">
    <w:name w:val="Colorful Grid"/>
    <w:basedOn w:val="TableNormal"/>
    <w:uiPriority w:val="73"/>
    <w:qFormat/>
    <w:rPr>
      <w:color w:val="000000"/>
    </w:rPr>
    <w:tblPr>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qFormat/>
    <w:rPr>
      <w:color w:val="000000"/>
    </w:rPr>
    <w:tblPr>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2">
    <w:name w:val="Colorful Grid Accent 2"/>
    <w:basedOn w:val="TableNormal"/>
    <w:uiPriority w:val="73"/>
    <w:qFormat/>
    <w:rPr>
      <w:color w:val="000000"/>
    </w:rPr>
    <w:tblPr>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ColorfulGrid-Accent3">
    <w:name w:val="Colorful Grid Accent 3"/>
    <w:basedOn w:val="TableNormal"/>
    <w:uiPriority w:val="73"/>
    <w:qFormat/>
    <w:rPr>
      <w:color w:val="000000"/>
    </w:rPr>
    <w:tblPr>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ColorfulGrid-Accent4">
    <w:name w:val="Colorful Grid Accent 4"/>
    <w:basedOn w:val="TableNormal"/>
    <w:uiPriority w:val="73"/>
    <w:qFormat/>
    <w:rPr>
      <w:color w:val="000000"/>
    </w:rPr>
    <w:tblPr>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ColorfulGrid-Accent5">
    <w:name w:val="Colorful Grid Accent 5"/>
    <w:basedOn w:val="TableNormal"/>
    <w:uiPriority w:val="73"/>
    <w:qFormat/>
    <w:rPr>
      <w:color w:val="000000"/>
    </w:rPr>
    <w:tblPr>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olorfulGrid-Accent6">
    <w:name w:val="Colorful Grid Accent 6"/>
    <w:basedOn w:val="TableNormal"/>
    <w:uiPriority w:val="73"/>
    <w:qFormat/>
    <w:rPr>
      <w:color w:val="000000"/>
    </w:rPr>
    <w:tblPr>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6</Pages>
  <Words>1290</Words>
  <Characters>7353</Characters>
  <Application>Microsoft Office Word</Application>
  <DocSecurity>0</DocSecurity>
  <Lines>61</Lines>
  <Paragraphs>17</Paragraphs>
  <ScaleCrop>false</ScaleCrop>
  <Company>Microsoft</Company>
  <LinksUpToDate>false</LinksUpToDate>
  <CharactersWithSpaces>8626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cp:lastModifiedBy>
  <cp:revision>6</cp:revision>
  <dcterms:created xsi:type="dcterms:W3CDTF">2022-06-14T15:29:00Z</dcterms:created>
  <dcterms:modified xsi:type="dcterms:W3CDTF">2024-01-29T11:50:00Z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C41855AC6B134D8C95F978875438439C_13</vt:lpwstr>
  </property>
</Properties>
</file>